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4A76B6"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A76B6" w:rsidRPr="000D67AD" w:rsidRDefault="004A76B6" w:rsidP="00492FD1">
                  <w:pPr>
                    <w:ind w:right="-23"/>
                    <w:rPr>
                      <w:rFonts w:ascii="Helios" w:hAnsi="Helios"/>
                      <w:sz w:val="12"/>
                      <w:szCs w:val="12"/>
                    </w:rPr>
                  </w:pPr>
                  <w:r w:rsidRPr="000D67AD">
                    <w:rPr>
                      <w:rFonts w:ascii="Helios" w:hAnsi="Helios"/>
                      <w:sz w:val="12"/>
                      <w:szCs w:val="12"/>
                    </w:rPr>
                    <w:t>Публичное акционерное общество</w:t>
                  </w:r>
                </w:p>
                <w:p w:rsidR="004A76B6" w:rsidRPr="000D67AD" w:rsidRDefault="004A76B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A76B6" w:rsidRPr="000D67AD" w:rsidRDefault="004A76B6" w:rsidP="00492FD1">
                  <w:pPr>
                    <w:ind w:right="-23"/>
                    <w:rPr>
                      <w:rFonts w:ascii="Helios" w:hAnsi="Helios"/>
                      <w:sz w:val="12"/>
                      <w:szCs w:val="12"/>
                    </w:rPr>
                  </w:pPr>
                  <w:r w:rsidRPr="000D67AD">
                    <w:rPr>
                      <w:rFonts w:ascii="Helios" w:hAnsi="Helios"/>
                      <w:sz w:val="12"/>
                      <w:szCs w:val="12"/>
                    </w:rPr>
                    <w:t>сетевая компания Центра»</w:t>
                  </w:r>
                </w:p>
                <w:p w:rsidR="004A76B6" w:rsidRPr="000D67AD" w:rsidRDefault="004A76B6" w:rsidP="00492FD1">
                  <w:pPr>
                    <w:ind w:right="-23"/>
                    <w:rPr>
                      <w:rFonts w:ascii="Helios" w:hAnsi="Helios"/>
                      <w:sz w:val="12"/>
                      <w:szCs w:val="12"/>
                    </w:rPr>
                  </w:pPr>
                  <w:r w:rsidRPr="000D67AD">
                    <w:rPr>
                      <w:rFonts w:ascii="Helios" w:hAnsi="Helios"/>
                      <w:sz w:val="12"/>
                      <w:szCs w:val="12"/>
                    </w:rPr>
                    <w:t>2-я Ямская ул., д. 4, Москва, 127018</w:t>
                  </w:r>
                </w:p>
                <w:p w:rsidR="004A76B6" w:rsidRPr="000D67AD" w:rsidRDefault="004A76B6" w:rsidP="00492FD1">
                  <w:pPr>
                    <w:ind w:right="-23"/>
                    <w:rPr>
                      <w:rFonts w:ascii="Helios" w:hAnsi="Helios"/>
                      <w:sz w:val="12"/>
                      <w:szCs w:val="12"/>
                    </w:rPr>
                  </w:pPr>
                  <w:r w:rsidRPr="000D67AD">
                    <w:rPr>
                      <w:rFonts w:ascii="Helios" w:hAnsi="Helios"/>
                      <w:sz w:val="12"/>
                      <w:szCs w:val="12"/>
                    </w:rPr>
                    <w:t>тел.: +7 (495) 747-92-92,</w:t>
                  </w:r>
                </w:p>
                <w:p w:rsidR="004A76B6" w:rsidRPr="000D67AD" w:rsidRDefault="004A76B6" w:rsidP="00492FD1">
                  <w:pPr>
                    <w:ind w:right="-23"/>
                    <w:rPr>
                      <w:rFonts w:ascii="Helios" w:hAnsi="Helios"/>
                      <w:sz w:val="12"/>
                      <w:szCs w:val="12"/>
                    </w:rPr>
                  </w:pPr>
                  <w:r w:rsidRPr="000D67AD">
                    <w:rPr>
                      <w:rFonts w:ascii="Helios" w:hAnsi="Helios"/>
                      <w:sz w:val="12"/>
                      <w:szCs w:val="12"/>
                    </w:rPr>
                    <w:t xml:space="preserve"> факс: +7 (495) 747-92-95, </w:t>
                  </w:r>
                </w:p>
                <w:p w:rsidR="004A76B6" w:rsidRPr="000D67AD" w:rsidRDefault="004A76B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A76B6" w:rsidRPr="000D67AD" w:rsidRDefault="004A76B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A76B6" w:rsidRPr="000D67AD" w:rsidRDefault="004A76B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A76B6" w:rsidRPr="004A76B6" w:rsidRDefault="004A76B6"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4A76B6">
                    <w:rPr>
                      <w:rFonts w:ascii="Helios" w:hAnsi="Helios"/>
                      <w:sz w:val="12"/>
                      <w:szCs w:val="12"/>
                      <w:lang w:val="en-US"/>
                    </w:rPr>
                    <w:t>-</w:t>
                  </w:r>
                  <w:r w:rsidRPr="000D67AD">
                    <w:rPr>
                      <w:rFonts w:ascii="Helios" w:hAnsi="Helios"/>
                      <w:sz w:val="12"/>
                      <w:szCs w:val="12"/>
                      <w:lang w:val="en-US"/>
                    </w:rPr>
                    <w:t>mail</w:t>
                  </w:r>
                  <w:proofErr w:type="gramEnd"/>
                  <w:r w:rsidRPr="004A76B6">
                    <w:rPr>
                      <w:rFonts w:ascii="Helios" w:hAnsi="Helios"/>
                      <w:sz w:val="12"/>
                      <w:szCs w:val="12"/>
                      <w:lang w:val="en-US"/>
                    </w:rPr>
                    <w:t xml:space="preserve">: </w:t>
                  </w:r>
                  <w:hyperlink r:id="rId9" w:history="1">
                    <w:r w:rsidRPr="000D67AD">
                      <w:rPr>
                        <w:rFonts w:ascii="Helios" w:hAnsi="Helios"/>
                        <w:sz w:val="12"/>
                        <w:szCs w:val="12"/>
                        <w:lang w:val="en-US"/>
                      </w:rPr>
                      <w:t>posta</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r w:rsidRPr="004A76B6">
                    <w:rPr>
                      <w:rFonts w:ascii="Helios" w:hAnsi="Helios"/>
                      <w:sz w:val="12"/>
                      <w:szCs w:val="12"/>
                      <w:lang w:val="en-US"/>
                    </w:rPr>
                    <w:t xml:space="preserve">, </w:t>
                  </w:r>
                  <w:hyperlink r:id="rId10" w:history="1">
                    <w:r w:rsidRPr="000D67AD">
                      <w:rPr>
                        <w:rFonts w:ascii="Helios" w:hAnsi="Helios"/>
                        <w:sz w:val="12"/>
                        <w:szCs w:val="12"/>
                        <w:lang w:val="en-US"/>
                      </w:rPr>
                      <w:t>www</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CD7AAC" w:rsidP="00CD7AAC">
      <w:pPr>
        <w:tabs>
          <w:tab w:val="left" w:pos="7426"/>
        </w:tabs>
      </w:pPr>
      <w:r>
        <w:tab/>
      </w: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4A76B6" w:rsidRDefault="00EE374F" w:rsidP="00492FD1">
      <w:pPr>
        <w:widowControl/>
        <w:spacing w:after="120"/>
        <w:ind w:firstLine="0"/>
        <w:jc w:val="center"/>
        <w:rPr>
          <w:b/>
          <w:i/>
          <w:szCs w:val="24"/>
        </w:rPr>
      </w:pPr>
      <w:proofErr w:type="gramStart"/>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4A76B6" w:rsidRPr="004A76B6">
        <w:rPr>
          <w:b/>
          <w:iCs/>
          <w:szCs w:val="24"/>
        </w:rPr>
        <w:t xml:space="preserve">Договора </w:t>
      </w:r>
      <w:r w:rsidR="004A76B6" w:rsidRPr="004A76B6">
        <w:rPr>
          <w:b/>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4A76B6" w:rsidRPr="004A76B6">
        <w:rPr>
          <w:b/>
          <w:szCs w:val="24"/>
        </w:rPr>
        <w:t>энергосервисного</w:t>
      </w:r>
      <w:proofErr w:type="spellEnd"/>
      <w:r w:rsidR="004A76B6" w:rsidRPr="004A76B6">
        <w:rPr>
          <w:b/>
          <w:szCs w:val="24"/>
        </w:rPr>
        <w:t xml:space="preserve"> контракта, направленного на снижение потерь электроэнергии при ее передаче в электрических сетях</w:t>
      </w:r>
      <w:r w:rsidR="004A76B6" w:rsidRPr="004A76B6">
        <w:rPr>
          <w:b/>
          <w:iCs/>
          <w:szCs w:val="24"/>
        </w:rPr>
        <w:t xml:space="preserve"> филиала ПАО «МРСК Центра</w:t>
      </w:r>
      <w:proofErr w:type="gramEnd"/>
      <w:r w:rsidR="004A76B6" w:rsidRPr="004A76B6">
        <w:rPr>
          <w:b/>
          <w:iCs/>
          <w:szCs w:val="24"/>
        </w:rPr>
        <w:t>» - «</w:t>
      </w:r>
      <w:r w:rsidR="004A76B6" w:rsidRPr="004A76B6">
        <w:rPr>
          <w:b/>
          <w:bCs/>
          <w:iCs/>
          <w:szCs w:val="24"/>
        </w:rPr>
        <w:t>Брянскэнерго</w:t>
      </w:r>
      <w:r w:rsidR="004A76B6" w:rsidRPr="004A76B6">
        <w:rPr>
          <w:b/>
          <w:iCs/>
          <w:szCs w:val="24"/>
        </w:rPr>
        <w:t>», для нужд ПАО «МРСК Центра» (филиала «</w:t>
      </w:r>
      <w:r w:rsidR="004A76B6" w:rsidRPr="004A76B6">
        <w:rPr>
          <w:b/>
          <w:bCs/>
          <w:iCs/>
          <w:szCs w:val="24"/>
        </w:rPr>
        <w:t>Брянскэнерго</w:t>
      </w:r>
      <w:r w:rsidR="004A76B6" w:rsidRPr="004A76B6">
        <w:rPr>
          <w:b/>
          <w:i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9A3198">
      <w:pPr>
        <w:pStyle w:val="12"/>
        <w:tabs>
          <w:tab w:val="clear" w:pos="9781"/>
          <w:tab w:val="left" w:pos="6598"/>
        </w:tabs>
        <w:spacing w:after="120"/>
      </w:pPr>
      <w:r w:rsidRPr="00796A96">
        <w:lastRenderedPageBreak/>
        <w:t>СОДЕРЖАНИЕ</w:t>
      </w:r>
      <w:r w:rsidR="009A3198">
        <w:tab/>
      </w:r>
    </w:p>
    <w:p w:rsidR="0026768C" w:rsidRPr="00796A96" w:rsidRDefault="0026768C" w:rsidP="00B75751">
      <w:pPr>
        <w:widowControl/>
        <w:tabs>
          <w:tab w:val="right" w:pos="9498"/>
        </w:tabs>
        <w:spacing w:after="120"/>
        <w:ind w:right="176" w:firstLine="567"/>
        <w:rPr>
          <w:bCs/>
          <w:szCs w:val="24"/>
        </w:rPr>
      </w:pPr>
    </w:p>
    <w:p w:rsidR="004A76B6"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511315199" w:history="1">
        <w:r w:rsidR="004A76B6" w:rsidRPr="00062E5E">
          <w:rPr>
            <w:rStyle w:val="ae"/>
          </w:rPr>
          <w:t>1.</w:t>
        </w:r>
        <w:r w:rsidR="004A76B6">
          <w:rPr>
            <w:rFonts w:asciiTheme="minorHAnsi" w:eastAsiaTheme="minorEastAsia" w:hAnsiTheme="minorHAnsi" w:cstheme="minorBidi"/>
            <w:b w:val="0"/>
            <w:caps w:val="0"/>
            <w:szCs w:val="22"/>
          </w:rPr>
          <w:tab/>
        </w:r>
        <w:r w:rsidR="004A76B6" w:rsidRPr="00062E5E">
          <w:rPr>
            <w:rStyle w:val="ae"/>
          </w:rPr>
          <w:t>ОБЩИЕ ПОЛОЖЕНИЯ</w:t>
        </w:r>
        <w:r w:rsidR="004A76B6">
          <w:rPr>
            <w:webHidden/>
          </w:rPr>
          <w:tab/>
        </w:r>
        <w:r w:rsidR="004A76B6">
          <w:rPr>
            <w:webHidden/>
          </w:rPr>
          <w:fldChar w:fldCharType="begin"/>
        </w:r>
        <w:r w:rsidR="004A76B6">
          <w:rPr>
            <w:webHidden/>
          </w:rPr>
          <w:instrText xml:space="preserve"> PAGEREF _Toc511315199 \h </w:instrText>
        </w:r>
        <w:r w:rsidR="004A76B6">
          <w:rPr>
            <w:webHidden/>
          </w:rPr>
        </w:r>
        <w:r w:rsidR="004A76B6">
          <w:rPr>
            <w:webHidden/>
          </w:rPr>
          <w:fldChar w:fldCharType="separate"/>
        </w:r>
        <w:r w:rsidR="004A76B6">
          <w:rPr>
            <w:webHidden/>
          </w:rPr>
          <w:t>9</w:t>
        </w:r>
        <w:r w:rsidR="004A76B6">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0" w:history="1">
        <w:r w:rsidRPr="00062E5E">
          <w:rPr>
            <w:rStyle w:val="ae"/>
          </w:rPr>
          <w:t>1.1</w:t>
        </w:r>
        <w:r>
          <w:rPr>
            <w:rFonts w:asciiTheme="minorHAnsi" w:eastAsiaTheme="minorEastAsia" w:hAnsiTheme="minorHAnsi" w:cstheme="minorBidi"/>
            <w:b w:val="0"/>
            <w:bCs w:val="0"/>
            <w:sz w:val="22"/>
            <w:szCs w:val="22"/>
          </w:rPr>
          <w:tab/>
        </w:r>
        <w:r w:rsidRPr="00062E5E">
          <w:rPr>
            <w:rStyle w:val="ae"/>
          </w:rPr>
          <w:t>Общие сведения о конкурсе</w:t>
        </w:r>
        <w:r>
          <w:rPr>
            <w:webHidden/>
          </w:rPr>
          <w:tab/>
        </w:r>
        <w:r>
          <w:rPr>
            <w:webHidden/>
          </w:rPr>
          <w:fldChar w:fldCharType="begin"/>
        </w:r>
        <w:r>
          <w:rPr>
            <w:webHidden/>
          </w:rPr>
          <w:instrText xml:space="preserve"> PAGEREF _Toc511315200 \h </w:instrText>
        </w:r>
        <w:r>
          <w:rPr>
            <w:webHidden/>
          </w:rPr>
        </w:r>
        <w:r>
          <w:rPr>
            <w:webHidden/>
          </w:rPr>
          <w:fldChar w:fldCharType="separate"/>
        </w:r>
        <w:r>
          <w:rPr>
            <w:webHidden/>
          </w:rPr>
          <w:t>9</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1" w:history="1">
        <w:r w:rsidRPr="00062E5E">
          <w:rPr>
            <w:rStyle w:val="ae"/>
          </w:rPr>
          <w:t>1.2</w:t>
        </w:r>
        <w:r>
          <w:rPr>
            <w:rFonts w:asciiTheme="minorHAnsi" w:eastAsiaTheme="minorEastAsia" w:hAnsiTheme="minorHAnsi" w:cstheme="minorBidi"/>
            <w:b w:val="0"/>
            <w:bCs w:val="0"/>
            <w:sz w:val="22"/>
            <w:szCs w:val="22"/>
          </w:rPr>
          <w:tab/>
        </w:r>
        <w:r w:rsidRPr="00062E5E">
          <w:rPr>
            <w:rStyle w:val="ae"/>
          </w:rPr>
          <w:t>Правовой статус документов</w:t>
        </w:r>
        <w:r>
          <w:rPr>
            <w:webHidden/>
          </w:rPr>
          <w:tab/>
        </w:r>
        <w:r>
          <w:rPr>
            <w:webHidden/>
          </w:rPr>
          <w:fldChar w:fldCharType="begin"/>
        </w:r>
        <w:r>
          <w:rPr>
            <w:webHidden/>
          </w:rPr>
          <w:instrText xml:space="preserve"> PAGEREF _Toc511315201 \h </w:instrText>
        </w:r>
        <w:r>
          <w:rPr>
            <w:webHidden/>
          </w:rPr>
        </w:r>
        <w:r>
          <w:rPr>
            <w:webHidden/>
          </w:rPr>
          <w:fldChar w:fldCharType="separate"/>
        </w:r>
        <w:r>
          <w:rPr>
            <w:webHidden/>
          </w:rPr>
          <w:t>10</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2" w:history="1">
        <w:r w:rsidRPr="00062E5E">
          <w:rPr>
            <w:rStyle w:val="ae"/>
          </w:rPr>
          <w:t>1.3.</w:t>
        </w:r>
        <w:r>
          <w:rPr>
            <w:rFonts w:asciiTheme="minorHAnsi" w:eastAsiaTheme="minorEastAsia" w:hAnsiTheme="minorHAnsi" w:cstheme="minorBidi"/>
            <w:b w:val="0"/>
            <w:bCs w:val="0"/>
            <w:sz w:val="22"/>
            <w:szCs w:val="22"/>
          </w:rPr>
          <w:tab/>
        </w:r>
        <w:r w:rsidRPr="00062E5E">
          <w:rPr>
            <w:rStyle w:val="ae"/>
          </w:rPr>
          <w:t>Особые положения в связи с проведением конкурса на ЭТП</w:t>
        </w:r>
        <w:r>
          <w:rPr>
            <w:webHidden/>
          </w:rPr>
          <w:tab/>
        </w:r>
        <w:r>
          <w:rPr>
            <w:webHidden/>
          </w:rPr>
          <w:fldChar w:fldCharType="begin"/>
        </w:r>
        <w:r>
          <w:rPr>
            <w:webHidden/>
          </w:rPr>
          <w:instrText xml:space="preserve"> PAGEREF _Toc511315202 \h </w:instrText>
        </w:r>
        <w:r>
          <w:rPr>
            <w:webHidden/>
          </w:rPr>
        </w:r>
        <w:r>
          <w:rPr>
            <w:webHidden/>
          </w:rPr>
          <w:fldChar w:fldCharType="separate"/>
        </w:r>
        <w:r>
          <w:rPr>
            <w:webHidden/>
          </w:rPr>
          <w:t>11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3" w:history="1">
        <w:r w:rsidRPr="00062E5E">
          <w:rPr>
            <w:rStyle w:val="ae"/>
          </w:rPr>
          <w:t>1.4.</w:t>
        </w:r>
        <w:r>
          <w:rPr>
            <w:rFonts w:asciiTheme="minorHAnsi" w:eastAsiaTheme="minorEastAsia" w:hAnsiTheme="minorHAnsi" w:cstheme="minorBidi"/>
            <w:b w:val="0"/>
            <w:bCs w:val="0"/>
            <w:sz w:val="22"/>
            <w:szCs w:val="22"/>
          </w:rPr>
          <w:tab/>
        </w:r>
        <w:r w:rsidRPr="00062E5E">
          <w:rPr>
            <w:rStyle w:val="ae"/>
          </w:rPr>
          <w:t>Обжалование</w:t>
        </w:r>
        <w:r>
          <w:rPr>
            <w:webHidden/>
          </w:rPr>
          <w:tab/>
        </w:r>
        <w:r>
          <w:rPr>
            <w:webHidden/>
          </w:rPr>
          <w:fldChar w:fldCharType="begin"/>
        </w:r>
        <w:r>
          <w:rPr>
            <w:webHidden/>
          </w:rPr>
          <w:instrText xml:space="preserve"> PAGEREF _Toc511315203 \h </w:instrText>
        </w:r>
        <w:r>
          <w:rPr>
            <w:webHidden/>
          </w:rPr>
        </w:r>
        <w:r>
          <w:rPr>
            <w:webHidden/>
          </w:rPr>
          <w:fldChar w:fldCharType="separate"/>
        </w:r>
        <w:r>
          <w:rPr>
            <w:webHidden/>
          </w:rPr>
          <w:t>11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4" w:history="1">
        <w:r w:rsidRPr="00062E5E">
          <w:rPr>
            <w:rStyle w:val="ae"/>
          </w:rPr>
          <w:t>1.5.</w:t>
        </w:r>
        <w:r>
          <w:rPr>
            <w:rFonts w:asciiTheme="minorHAnsi" w:eastAsiaTheme="minorEastAsia" w:hAnsiTheme="minorHAnsi" w:cstheme="minorBidi"/>
            <w:b w:val="0"/>
            <w:bCs w:val="0"/>
            <w:sz w:val="22"/>
            <w:szCs w:val="22"/>
          </w:rPr>
          <w:tab/>
        </w:r>
        <w:r w:rsidRPr="00062E5E">
          <w:rPr>
            <w:rStyle w:val="ae"/>
          </w:rPr>
          <w:t>Прочие положения</w:t>
        </w:r>
        <w:r>
          <w:rPr>
            <w:webHidden/>
          </w:rPr>
          <w:tab/>
        </w:r>
        <w:r>
          <w:rPr>
            <w:webHidden/>
          </w:rPr>
          <w:fldChar w:fldCharType="begin"/>
        </w:r>
        <w:r>
          <w:rPr>
            <w:webHidden/>
          </w:rPr>
          <w:instrText xml:space="preserve"> PAGEREF _Toc511315204 \h </w:instrText>
        </w:r>
        <w:r>
          <w:rPr>
            <w:webHidden/>
          </w:rPr>
        </w:r>
        <w:r>
          <w:rPr>
            <w:webHidden/>
          </w:rPr>
          <w:fldChar w:fldCharType="separate"/>
        </w:r>
        <w:r>
          <w:rPr>
            <w:webHidden/>
          </w:rPr>
          <w:t>12</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5" w:history="1">
        <w:r w:rsidRPr="00062E5E">
          <w:rPr>
            <w:rStyle w:val="ae"/>
          </w:rPr>
          <w:t>1.6.</w:t>
        </w:r>
        <w:r>
          <w:rPr>
            <w:rFonts w:asciiTheme="minorHAnsi" w:eastAsiaTheme="minorEastAsia" w:hAnsiTheme="minorHAnsi" w:cstheme="minorBidi"/>
            <w:b w:val="0"/>
            <w:bCs w:val="0"/>
            <w:sz w:val="22"/>
            <w:szCs w:val="22"/>
          </w:rPr>
          <w:tab/>
        </w:r>
        <w:r w:rsidRPr="00062E5E">
          <w:rPr>
            <w:rStyle w:val="ae"/>
          </w:rPr>
          <w:t>Закупка работ с разбиением заказа на лоты</w:t>
        </w:r>
        <w:r>
          <w:rPr>
            <w:webHidden/>
          </w:rPr>
          <w:tab/>
        </w:r>
        <w:r>
          <w:rPr>
            <w:webHidden/>
          </w:rPr>
          <w:fldChar w:fldCharType="begin"/>
        </w:r>
        <w:r>
          <w:rPr>
            <w:webHidden/>
          </w:rPr>
          <w:instrText xml:space="preserve"> PAGEREF _Toc511315205 \h </w:instrText>
        </w:r>
        <w:r>
          <w:rPr>
            <w:webHidden/>
          </w:rPr>
        </w:r>
        <w:r>
          <w:rPr>
            <w:webHidden/>
          </w:rPr>
          <w:fldChar w:fldCharType="separate"/>
        </w:r>
        <w:r>
          <w:rPr>
            <w:webHidden/>
          </w:rPr>
          <w:t>13</w:t>
        </w:r>
        <w:r>
          <w:rPr>
            <w:webHidden/>
          </w:rPr>
          <w:fldChar w:fldCharType="end"/>
        </w:r>
      </w:hyperlink>
    </w:p>
    <w:p w:rsidR="004A76B6" w:rsidRDefault="004A76B6">
      <w:pPr>
        <w:pStyle w:val="12"/>
        <w:rPr>
          <w:rFonts w:asciiTheme="minorHAnsi" w:eastAsiaTheme="minorEastAsia" w:hAnsiTheme="minorHAnsi" w:cstheme="minorBidi"/>
          <w:b w:val="0"/>
          <w:caps w:val="0"/>
          <w:szCs w:val="22"/>
        </w:rPr>
      </w:pPr>
      <w:hyperlink w:anchor="_Toc511315208" w:history="1">
        <w:r w:rsidRPr="00062E5E">
          <w:rPr>
            <w:rStyle w:val="ae"/>
          </w:rPr>
          <w:t>2.</w:t>
        </w:r>
        <w:r>
          <w:rPr>
            <w:rFonts w:asciiTheme="minorHAnsi" w:eastAsiaTheme="minorEastAsia" w:hAnsiTheme="minorHAnsi" w:cstheme="minorBidi"/>
            <w:b w:val="0"/>
            <w:caps w:val="0"/>
            <w:szCs w:val="22"/>
          </w:rPr>
          <w:tab/>
        </w:r>
        <w:r w:rsidRPr="00062E5E">
          <w:rPr>
            <w:rStyle w:val="ae"/>
          </w:rPr>
          <w:t>ПРОЕКТ ДОГОВОРА. Антикоррупционная оговорка, включаемая в проект договора.</w:t>
        </w:r>
        <w:r>
          <w:rPr>
            <w:webHidden/>
          </w:rPr>
          <w:tab/>
        </w:r>
        <w:r>
          <w:rPr>
            <w:webHidden/>
          </w:rPr>
          <w:fldChar w:fldCharType="begin"/>
        </w:r>
        <w:r>
          <w:rPr>
            <w:webHidden/>
          </w:rPr>
          <w:instrText xml:space="preserve"> PAGEREF _Toc511315208 \h </w:instrText>
        </w:r>
        <w:r>
          <w:rPr>
            <w:webHidden/>
          </w:rPr>
        </w:r>
        <w:r>
          <w:rPr>
            <w:webHidden/>
          </w:rPr>
          <w:fldChar w:fldCharType="separate"/>
        </w:r>
        <w:r>
          <w:rPr>
            <w:webHidden/>
          </w:rPr>
          <w:t>15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09" w:history="1">
        <w:r w:rsidRPr="00062E5E">
          <w:rPr>
            <w:rStyle w:val="ae"/>
          </w:rPr>
          <w:t>2.1</w:t>
        </w:r>
        <w:r>
          <w:rPr>
            <w:rFonts w:asciiTheme="minorHAnsi" w:eastAsiaTheme="minorEastAsia" w:hAnsiTheme="minorHAnsi" w:cstheme="minorBidi"/>
            <w:b w:val="0"/>
            <w:bCs w:val="0"/>
            <w:sz w:val="22"/>
            <w:szCs w:val="22"/>
          </w:rPr>
          <w:tab/>
        </w:r>
        <w:r w:rsidRPr="00062E5E">
          <w:rPr>
            <w:rStyle w:val="ae"/>
          </w:rPr>
          <w:t>Проект договора</w:t>
        </w:r>
        <w:r>
          <w:rPr>
            <w:webHidden/>
          </w:rPr>
          <w:tab/>
        </w:r>
        <w:r>
          <w:rPr>
            <w:webHidden/>
          </w:rPr>
          <w:fldChar w:fldCharType="begin"/>
        </w:r>
        <w:r>
          <w:rPr>
            <w:webHidden/>
          </w:rPr>
          <w:instrText xml:space="preserve"> PAGEREF _Toc511315209 \h </w:instrText>
        </w:r>
        <w:r>
          <w:rPr>
            <w:webHidden/>
          </w:rPr>
        </w:r>
        <w:r>
          <w:rPr>
            <w:webHidden/>
          </w:rPr>
          <w:fldChar w:fldCharType="separate"/>
        </w:r>
        <w:r>
          <w:rPr>
            <w:webHidden/>
          </w:rPr>
          <w:t>15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14" w:history="1">
        <w:r w:rsidRPr="00062E5E">
          <w:rPr>
            <w:rStyle w:val="ae"/>
          </w:rPr>
          <w:t>2.2</w:t>
        </w:r>
        <w:r>
          <w:rPr>
            <w:rFonts w:asciiTheme="minorHAnsi" w:eastAsiaTheme="minorEastAsia" w:hAnsiTheme="minorHAnsi" w:cstheme="minorBidi"/>
            <w:b w:val="0"/>
            <w:bCs w:val="0"/>
            <w:sz w:val="22"/>
            <w:szCs w:val="22"/>
          </w:rPr>
          <w:tab/>
        </w:r>
        <w:r w:rsidRPr="00062E5E">
          <w:rPr>
            <w:rStyle w:val="ae"/>
          </w:rPr>
          <w:t>Антикоррупционная оговорка, включаемая в проект договора</w:t>
        </w:r>
        <w:r>
          <w:rPr>
            <w:webHidden/>
          </w:rPr>
          <w:tab/>
        </w:r>
        <w:r>
          <w:rPr>
            <w:webHidden/>
          </w:rPr>
          <w:fldChar w:fldCharType="begin"/>
        </w:r>
        <w:r>
          <w:rPr>
            <w:webHidden/>
          </w:rPr>
          <w:instrText xml:space="preserve"> PAGEREF _Toc511315214 \h </w:instrText>
        </w:r>
        <w:r>
          <w:rPr>
            <w:webHidden/>
          </w:rPr>
        </w:r>
        <w:r>
          <w:rPr>
            <w:webHidden/>
          </w:rPr>
          <w:fldChar w:fldCharType="separate"/>
        </w:r>
        <w:r>
          <w:rPr>
            <w:webHidden/>
          </w:rPr>
          <w:t>15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18" w:history="1">
        <w:r w:rsidRPr="00062E5E">
          <w:rPr>
            <w:rStyle w:val="ae"/>
          </w:rPr>
          <w:t>2.3</w:t>
        </w:r>
        <w:r>
          <w:rPr>
            <w:rFonts w:asciiTheme="minorHAnsi" w:eastAsiaTheme="minorEastAsia" w:hAnsiTheme="minorHAnsi" w:cstheme="minorBidi"/>
            <w:b w:val="0"/>
            <w:bCs w:val="0"/>
            <w:sz w:val="22"/>
            <w:szCs w:val="22"/>
          </w:rPr>
          <w:tab/>
        </w:r>
        <w:r w:rsidRPr="00062E5E">
          <w:rPr>
            <w:rStyle w:val="ae"/>
          </w:rPr>
          <w:t>Дополнительные условия, включаемые в проект договора</w:t>
        </w:r>
        <w:r>
          <w:rPr>
            <w:webHidden/>
          </w:rPr>
          <w:tab/>
        </w:r>
        <w:r>
          <w:rPr>
            <w:webHidden/>
          </w:rPr>
          <w:fldChar w:fldCharType="begin"/>
        </w:r>
        <w:r>
          <w:rPr>
            <w:webHidden/>
          </w:rPr>
          <w:instrText xml:space="preserve"> PAGEREF _Toc511315218 \h </w:instrText>
        </w:r>
        <w:r>
          <w:rPr>
            <w:webHidden/>
          </w:rPr>
        </w:r>
        <w:r>
          <w:rPr>
            <w:webHidden/>
          </w:rPr>
          <w:fldChar w:fldCharType="separate"/>
        </w:r>
        <w:r>
          <w:rPr>
            <w:webHidden/>
          </w:rPr>
          <w:t>17</w:t>
        </w:r>
        <w:r>
          <w:rPr>
            <w:webHidden/>
          </w:rPr>
          <w:fldChar w:fldCharType="end"/>
        </w:r>
      </w:hyperlink>
    </w:p>
    <w:p w:rsidR="004A76B6" w:rsidRDefault="004A76B6">
      <w:pPr>
        <w:pStyle w:val="12"/>
        <w:rPr>
          <w:rFonts w:asciiTheme="minorHAnsi" w:eastAsiaTheme="minorEastAsia" w:hAnsiTheme="minorHAnsi" w:cstheme="minorBidi"/>
          <w:b w:val="0"/>
          <w:caps w:val="0"/>
          <w:szCs w:val="22"/>
        </w:rPr>
      </w:pPr>
      <w:hyperlink w:anchor="_Toc511315226" w:history="1">
        <w:r w:rsidRPr="00062E5E">
          <w:rPr>
            <w:rStyle w:val="ae"/>
          </w:rPr>
          <w:t>3.</w:t>
        </w:r>
        <w:r>
          <w:rPr>
            <w:rFonts w:asciiTheme="minorHAnsi" w:eastAsiaTheme="minorEastAsia" w:hAnsiTheme="minorHAnsi" w:cstheme="minorBidi"/>
            <w:b w:val="0"/>
            <w:caps w:val="0"/>
            <w:szCs w:val="22"/>
          </w:rPr>
          <w:tab/>
        </w:r>
        <w:r w:rsidRPr="00062E5E">
          <w:rPr>
            <w:rStyle w:val="ae"/>
          </w:rPr>
          <w:t>ПОРЯДОК ПРОВЕДЕНИЯ КОНКУРСА. ИНСТРУКЦИИ ПО ПОДГОТОВКЕ КОНКУРСНЫХ ЗАЯВОК</w:t>
        </w:r>
        <w:r>
          <w:rPr>
            <w:webHidden/>
          </w:rPr>
          <w:tab/>
        </w:r>
        <w:r>
          <w:rPr>
            <w:webHidden/>
          </w:rPr>
          <w:fldChar w:fldCharType="begin"/>
        </w:r>
        <w:r>
          <w:rPr>
            <w:webHidden/>
          </w:rPr>
          <w:instrText xml:space="preserve"> PAGEREF _Toc511315226 \h </w:instrText>
        </w:r>
        <w:r>
          <w:rPr>
            <w:webHidden/>
          </w:rPr>
        </w:r>
        <w:r>
          <w:rPr>
            <w:webHidden/>
          </w:rPr>
          <w:fldChar w:fldCharType="separate"/>
        </w:r>
        <w:r>
          <w:rPr>
            <w:webHidden/>
          </w:rPr>
          <w:t>18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27" w:history="1">
        <w:r w:rsidRPr="00062E5E">
          <w:rPr>
            <w:rStyle w:val="ae"/>
          </w:rPr>
          <w:t>3.1</w:t>
        </w:r>
        <w:r>
          <w:rPr>
            <w:rFonts w:asciiTheme="minorHAnsi" w:eastAsiaTheme="minorEastAsia" w:hAnsiTheme="minorHAnsi" w:cstheme="minorBidi"/>
            <w:b w:val="0"/>
            <w:bCs w:val="0"/>
            <w:sz w:val="22"/>
            <w:szCs w:val="22"/>
          </w:rPr>
          <w:tab/>
        </w:r>
        <w:r w:rsidRPr="00062E5E">
          <w:rPr>
            <w:rStyle w:val="ae"/>
          </w:rPr>
          <w:t>Общий порядок проведения конкурса</w:t>
        </w:r>
        <w:r>
          <w:rPr>
            <w:webHidden/>
          </w:rPr>
          <w:tab/>
        </w:r>
        <w:r>
          <w:rPr>
            <w:webHidden/>
          </w:rPr>
          <w:fldChar w:fldCharType="begin"/>
        </w:r>
        <w:r>
          <w:rPr>
            <w:webHidden/>
          </w:rPr>
          <w:instrText xml:space="preserve"> PAGEREF _Toc511315227 \h </w:instrText>
        </w:r>
        <w:r>
          <w:rPr>
            <w:webHidden/>
          </w:rPr>
        </w:r>
        <w:r>
          <w:rPr>
            <w:webHidden/>
          </w:rPr>
          <w:fldChar w:fldCharType="separate"/>
        </w:r>
        <w:r>
          <w:rPr>
            <w:webHidden/>
          </w:rPr>
          <w:t>18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28" w:history="1">
        <w:r w:rsidRPr="00062E5E">
          <w:rPr>
            <w:rStyle w:val="ae"/>
          </w:rPr>
          <w:t>3.2</w:t>
        </w:r>
        <w:r>
          <w:rPr>
            <w:rFonts w:asciiTheme="minorHAnsi" w:eastAsiaTheme="minorEastAsia" w:hAnsiTheme="minorHAnsi" w:cstheme="minorBidi"/>
            <w:b w:val="0"/>
            <w:bCs w:val="0"/>
            <w:sz w:val="22"/>
            <w:szCs w:val="22"/>
          </w:rPr>
          <w:tab/>
        </w:r>
        <w:r w:rsidRPr="00062E5E">
          <w:rPr>
            <w:rStyle w:val="ae"/>
          </w:rPr>
          <w:t>Публикация Извещения о проведении конкурса и Конкурсной документации</w:t>
        </w:r>
        <w:r>
          <w:rPr>
            <w:webHidden/>
          </w:rPr>
          <w:tab/>
        </w:r>
        <w:r>
          <w:rPr>
            <w:webHidden/>
          </w:rPr>
          <w:fldChar w:fldCharType="begin"/>
        </w:r>
        <w:r>
          <w:rPr>
            <w:webHidden/>
          </w:rPr>
          <w:instrText xml:space="preserve"> PAGEREF _Toc511315228 \h </w:instrText>
        </w:r>
        <w:r>
          <w:rPr>
            <w:webHidden/>
          </w:rPr>
        </w:r>
        <w:r>
          <w:rPr>
            <w:webHidden/>
          </w:rPr>
          <w:fldChar w:fldCharType="separate"/>
        </w:r>
        <w:r>
          <w:rPr>
            <w:webHidden/>
          </w:rPr>
          <w:t>18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29" w:history="1">
        <w:r w:rsidRPr="00062E5E">
          <w:rPr>
            <w:rStyle w:val="ae"/>
          </w:rPr>
          <w:t>3.3</w:t>
        </w:r>
        <w:r>
          <w:rPr>
            <w:rFonts w:asciiTheme="minorHAnsi" w:eastAsiaTheme="minorEastAsia" w:hAnsiTheme="minorHAnsi" w:cstheme="minorBidi"/>
            <w:b w:val="0"/>
            <w:bCs w:val="0"/>
            <w:sz w:val="22"/>
            <w:szCs w:val="22"/>
          </w:rPr>
          <w:tab/>
        </w:r>
        <w:r w:rsidRPr="00062E5E">
          <w:rPr>
            <w:rStyle w:val="ae"/>
          </w:rPr>
          <w:t>Требования к Участнику конкурса. Подтверждение соответствия предъявляемым требованиям</w:t>
        </w:r>
        <w:r>
          <w:rPr>
            <w:webHidden/>
          </w:rPr>
          <w:tab/>
        </w:r>
        <w:r>
          <w:rPr>
            <w:webHidden/>
          </w:rPr>
          <w:fldChar w:fldCharType="begin"/>
        </w:r>
        <w:r>
          <w:rPr>
            <w:webHidden/>
          </w:rPr>
          <w:instrText xml:space="preserve"> PAGEREF _Toc511315229 \h </w:instrText>
        </w:r>
        <w:r>
          <w:rPr>
            <w:webHidden/>
          </w:rPr>
        </w:r>
        <w:r>
          <w:rPr>
            <w:webHidden/>
          </w:rPr>
          <w:fldChar w:fldCharType="separate"/>
        </w:r>
        <w:r>
          <w:rPr>
            <w:webHidden/>
          </w:rPr>
          <w:t>19</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34" w:history="1">
        <w:r w:rsidRPr="00062E5E">
          <w:rPr>
            <w:rStyle w:val="ae"/>
          </w:rPr>
          <w:t>3.4</w:t>
        </w:r>
        <w:r>
          <w:rPr>
            <w:rFonts w:asciiTheme="minorHAnsi" w:eastAsiaTheme="minorEastAsia" w:hAnsiTheme="minorHAnsi" w:cstheme="minorBidi"/>
            <w:b w:val="0"/>
            <w:bCs w:val="0"/>
            <w:sz w:val="22"/>
            <w:szCs w:val="22"/>
          </w:rPr>
          <w:tab/>
        </w:r>
        <w:r w:rsidRPr="00062E5E">
          <w:rPr>
            <w:rStyle w:val="ae"/>
          </w:rPr>
          <w:t>Подготовка Заявок</w:t>
        </w:r>
        <w:r>
          <w:rPr>
            <w:webHidden/>
          </w:rPr>
          <w:tab/>
        </w:r>
        <w:r>
          <w:rPr>
            <w:webHidden/>
          </w:rPr>
          <w:fldChar w:fldCharType="begin"/>
        </w:r>
        <w:r>
          <w:rPr>
            <w:webHidden/>
          </w:rPr>
          <w:instrText xml:space="preserve"> PAGEREF _Toc511315234 \h </w:instrText>
        </w:r>
        <w:r>
          <w:rPr>
            <w:webHidden/>
          </w:rPr>
        </w:r>
        <w:r>
          <w:rPr>
            <w:webHidden/>
          </w:rPr>
          <w:fldChar w:fldCharType="separate"/>
        </w:r>
        <w:r>
          <w:rPr>
            <w:webHidden/>
          </w:rPr>
          <w:t>27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43" w:history="1">
        <w:r w:rsidRPr="00062E5E">
          <w:rPr>
            <w:rStyle w:val="ae"/>
          </w:rPr>
          <w:t>3.5</w:t>
        </w:r>
        <w:r>
          <w:rPr>
            <w:rFonts w:asciiTheme="minorHAnsi" w:eastAsiaTheme="minorEastAsia" w:hAnsiTheme="minorHAnsi" w:cstheme="minorBidi"/>
            <w:b w:val="0"/>
            <w:bCs w:val="0"/>
            <w:sz w:val="22"/>
            <w:szCs w:val="22"/>
          </w:rPr>
          <w:tab/>
        </w:r>
        <w:r w:rsidRPr="00062E5E">
          <w:rPr>
            <w:rStyle w:val="ae"/>
          </w:rPr>
          <w:t>Разъяснение Конкурсной документации, внесение изменений в Конкурсную документацию</w:t>
        </w:r>
        <w:r>
          <w:rPr>
            <w:webHidden/>
          </w:rPr>
          <w:tab/>
        </w:r>
        <w:r>
          <w:rPr>
            <w:webHidden/>
          </w:rPr>
          <w:fldChar w:fldCharType="begin"/>
        </w:r>
        <w:r>
          <w:rPr>
            <w:webHidden/>
          </w:rPr>
          <w:instrText xml:space="preserve"> PAGEREF _Toc511315243 \h </w:instrText>
        </w:r>
        <w:r>
          <w:rPr>
            <w:webHidden/>
          </w:rPr>
        </w:r>
        <w:r>
          <w:rPr>
            <w:webHidden/>
          </w:rPr>
          <w:fldChar w:fldCharType="separate"/>
        </w:r>
        <w:r>
          <w:rPr>
            <w:webHidden/>
          </w:rPr>
          <w:t>35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47" w:history="1">
        <w:r w:rsidRPr="00062E5E">
          <w:rPr>
            <w:rStyle w:val="ae"/>
          </w:rPr>
          <w:t>3.6</w:t>
        </w:r>
        <w:r>
          <w:rPr>
            <w:rFonts w:asciiTheme="minorHAnsi" w:eastAsiaTheme="minorEastAsia" w:hAnsiTheme="minorHAnsi" w:cstheme="minorBidi"/>
            <w:b w:val="0"/>
            <w:bCs w:val="0"/>
            <w:sz w:val="22"/>
            <w:szCs w:val="22"/>
          </w:rPr>
          <w:tab/>
        </w:r>
        <w:r w:rsidRPr="00062E5E">
          <w:rPr>
            <w:rStyle w:val="ae"/>
          </w:rPr>
          <w:t>Подача Заявок и их прием</w:t>
        </w:r>
        <w:r>
          <w:rPr>
            <w:webHidden/>
          </w:rPr>
          <w:tab/>
        </w:r>
        <w:r>
          <w:rPr>
            <w:webHidden/>
          </w:rPr>
          <w:fldChar w:fldCharType="begin"/>
        </w:r>
        <w:r>
          <w:rPr>
            <w:webHidden/>
          </w:rPr>
          <w:instrText xml:space="preserve"> PAGEREF _Toc511315247 \h </w:instrText>
        </w:r>
        <w:r>
          <w:rPr>
            <w:webHidden/>
          </w:rPr>
        </w:r>
        <w:r>
          <w:rPr>
            <w:webHidden/>
          </w:rPr>
          <w:fldChar w:fldCharType="separate"/>
        </w:r>
        <w:r>
          <w:rPr>
            <w:webHidden/>
          </w:rPr>
          <w:t>36</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50" w:history="1">
        <w:r w:rsidRPr="00062E5E">
          <w:rPr>
            <w:rStyle w:val="ae"/>
          </w:rPr>
          <w:t>3.7</w:t>
        </w:r>
        <w:r>
          <w:rPr>
            <w:rFonts w:asciiTheme="minorHAnsi" w:eastAsiaTheme="minorEastAsia" w:hAnsiTheme="minorHAnsi" w:cstheme="minorBidi"/>
            <w:b w:val="0"/>
            <w:bCs w:val="0"/>
            <w:sz w:val="22"/>
            <w:szCs w:val="22"/>
          </w:rPr>
          <w:tab/>
        </w:r>
        <w:r w:rsidRPr="00062E5E">
          <w:rPr>
            <w:rStyle w:val="ae"/>
          </w:rPr>
          <w:t>Изменение и отзыв Заявок</w:t>
        </w:r>
        <w:r>
          <w:rPr>
            <w:webHidden/>
          </w:rPr>
          <w:tab/>
        </w:r>
        <w:r>
          <w:rPr>
            <w:webHidden/>
          </w:rPr>
          <w:fldChar w:fldCharType="begin"/>
        </w:r>
        <w:r>
          <w:rPr>
            <w:webHidden/>
          </w:rPr>
          <w:instrText xml:space="preserve"> PAGEREF _Toc511315250 \h </w:instrText>
        </w:r>
        <w:r>
          <w:rPr>
            <w:webHidden/>
          </w:rPr>
        </w:r>
        <w:r>
          <w:rPr>
            <w:webHidden/>
          </w:rPr>
          <w:fldChar w:fldCharType="separate"/>
        </w:r>
        <w:r>
          <w:rPr>
            <w:webHidden/>
          </w:rPr>
          <w:t>37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54" w:history="1">
        <w:r w:rsidRPr="00062E5E">
          <w:rPr>
            <w:rStyle w:val="ae"/>
          </w:rPr>
          <w:t>3.8</w:t>
        </w:r>
        <w:r>
          <w:rPr>
            <w:rFonts w:asciiTheme="minorHAnsi" w:eastAsiaTheme="minorEastAsia" w:hAnsiTheme="minorHAnsi" w:cstheme="minorBidi"/>
            <w:b w:val="0"/>
            <w:bCs w:val="0"/>
            <w:sz w:val="22"/>
            <w:szCs w:val="22"/>
          </w:rPr>
          <w:tab/>
        </w:r>
        <w:r w:rsidRPr="00062E5E">
          <w:rPr>
            <w:rStyle w:val="ae"/>
          </w:rPr>
          <w:t>Вскрытие поступивших на Конкурс конвертов</w:t>
        </w:r>
        <w:r>
          <w:rPr>
            <w:webHidden/>
          </w:rPr>
          <w:tab/>
        </w:r>
        <w:r>
          <w:rPr>
            <w:webHidden/>
          </w:rPr>
          <w:fldChar w:fldCharType="begin"/>
        </w:r>
        <w:r>
          <w:rPr>
            <w:webHidden/>
          </w:rPr>
          <w:instrText xml:space="preserve"> PAGEREF _Toc511315254 \h </w:instrText>
        </w:r>
        <w:r>
          <w:rPr>
            <w:webHidden/>
          </w:rPr>
        </w:r>
        <w:r>
          <w:rPr>
            <w:webHidden/>
          </w:rPr>
          <w:fldChar w:fldCharType="separate"/>
        </w:r>
        <w:r>
          <w:rPr>
            <w:webHidden/>
          </w:rPr>
          <w:t>37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59" w:history="1">
        <w:r w:rsidRPr="00062E5E">
          <w:rPr>
            <w:rStyle w:val="ae"/>
          </w:rPr>
          <w:t>3.9</w:t>
        </w:r>
        <w:r>
          <w:rPr>
            <w:rFonts w:asciiTheme="minorHAnsi" w:eastAsiaTheme="minorEastAsia" w:hAnsiTheme="minorHAnsi" w:cstheme="minorBidi"/>
            <w:b w:val="0"/>
            <w:bCs w:val="0"/>
            <w:sz w:val="22"/>
            <w:szCs w:val="22"/>
          </w:rPr>
          <w:tab/>
        </w:r>
        <w:r w:rsidRPr="00062E5E">
          <w:rPr>
            <w:rStyle w:val="ae"/>
          </w:rPr>
          <w:t>Оценка З</w:t>
        </w:r>
        <w:r w:rsidRPr="00062E5E">
          <w:rPr>
            <w:rStyle w:val="ae"/>
          </w:rPr>
          <w:t>а</w:t>
        </w:r>
        <w:r w:rsidRPr="00062E5E">
          <w:rPr>
            <w:rStyle w:val="ae"/>
          </w:rPr>
          <w:t>явок</w:t>
        </w:r>
        <w:r>
          <w:rPr>
            <w:webHidden/>
          </w:rPr>
          <w:tab/>
        </w:r>
        <w:r>
          <w:rPr>
            <w:webHidden/>
          </w:rPr>
          <w:fldChar w:fldCharType="begin"/>
        </w:r>
        <w:r>
          <w:rPr>
            <w:webHidden/>
          </w:rPr>
          <w:instrText xml:space="preserve"> PAGEREF _Toc511315259 \h </w:instrText>
        </w:r>
        <w:r>
          <w:rPr>
            <w:webHidden/>
          </w:rPr>
        </w:r>
        <w:r>
          <w:rPr>
            <w:webHidden/>
          </w:rPr>
          <w:fldChar w:fldCharType="separate"/>
        </w:r>
        <w:r>
          <w:rPr>
            <w:webHidden/>
          </w:rPr>
          <w:t>37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63" w:history="1">
        <w:r w:rsidRPr="00062E5E">
          <w:rPr>
            <w:rStyle w:val="ae"/>
          </w:rPr>
          <w:t>3.10</w:t>
        </w:r>
        <w:r>
          <w:rPr>
            <w:rFonts w:asciiTheme="minorHAnsi" w:eastAsiaTheme="minorEastAsia" w:hAnsiTheme="minorHAnsi" w:cstheme="minorBidi"/>
            <w:b w:val="0"/>
            <w:bCs w:val="0"/>
            <w:sz w:val="22"/>
            <w:szCs w:val="22"/>
          </w:rPr>
          <w:tab/>
        </w:r>
        <w:r w:rsidRPr="00062E5E">
          <w:rPr>
            <w:rStyle w:val="ae"/>
          </w:rPr>
          <w:t>Аукционная процедура на понижение цены (переторжка)</w:t>
        </w:r>
        <w:r>
          <w:rPr>
            <w:webHidden/>
          </w:rPr>
          <w:tab/>
        </w:r>
        <w:r>
          <w:rPr>
            <w:webHidden/>
          </w:rPr>
          <w:fldChar w:fldCharType="begin"/>
        </w:r>
        <w:r>
          <w:rPr>
            <w:webHidden/>
          </w:rPr>
          <w:instrText xml:space="preserve"> PAGEREF _Toc511315263 \h </w:instrText>
        </w:r>
        <w:r>
          <w:rPr>
            <w:webHidden/>
          </w:rPr>
        </w:r>
        <w:r>
          <w:rPr>
            <w:webHidden/>
          </w:rPr>
          <w:fldChar w:fldCharType="separate"/>
        </w:r>
        <w:r>
          <w:rPr>
            <w:webHidden/>
          </w:rPr>
          <w:t>40</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77" w:history="1">
        <w:r w:rsidRPr="00062E5E">
          <w:rPr>
            <w:rStyle w:val="ae"/>
          </w:rPr>
          <w:t>3.11</w:t>
        </w:r>
        <w:r>
          <w:rPr>
            <w:rFonts w:asciiTheme="minorHAnsi" w:eastAsiaTheme="minorEastAsia" w:hAnsiTheme="minorHAnsi" w:cstheme="minorBidi"/>
            <w:b w:val="0"/>
            <w:bCs w:val="0"/>
            <w:sz w:val="22"/>
            <w:szCs w:val="22"/>
          </w:rPr>
          <w:tab/>
        </w:r>
        <w:r w:rsidRPr="00062E5E">
          <w:rPr>
            <w:rStyle w:val="ae"/>
          </w:rPr>
          <w:t>О приоритете закупки работ, выполняемых российскими лицами, по отношению к работам, выполняемым иностранными лицами</w:t>
        </w:r>
        <w:r>
          <w:rPr>
            <w:webHidden/>
          </w:rPr>
          <w:tab/>
        </w:r>
        <w:r>
          <w:rPr>
            <w:webHidden/>
          </w:rPr>
          <w:fldChar w:fldCharType="begin"/>
        </w:r>
        <w:r>
          <w:rPr>
            <w:webHidden/>
          </w:rPr>
          <w:instrText xml:space="preserve"> PAGEREF _Toc511315277 \h </w:instrText>
        </w:r>
        <w:r>
          <w:rPr>
            <w:webHidden/>
          </w:rPr>
        </w:r>
        <w:r>
          <w:rPr>
            <w:webHidden/>
          </w:rPr>
          <w:fldChar w:fldCharType="separate"/>
        </w:r>
        <w:r>
          <w:rPr>
            <w:webHidden/>
          </w:rPr>
          <w:t>41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78" w:history="1">
        <w:r w:rsidRPr="00062E5E">
          <w:rPr>
            <w:rStyle w:val="ae"/>
          </w:rPr>
          <w:t>3.12</w:t>
        </w:r>
        <w:r>
          <w:rPr>
            <w:rFonts w:asciiTheme="minorHAnsi" w:eastAsiaTheme="minorEastAsia" w:hAnsiTheme="minorHAnsi" w:cstheme="minorBidi"/>
            <w:b w:val="0"/>
            <w:bCs w:val="0"/>
            <w:sz w:val="22"/>
            <w:szCs w:val="22"/>
          </w:rPr>
          <w:tab/>
        </w:r>
        <w:r w:rsidRPr="00062E5E">
          <w:rPr>
            <w:rStyle w:val="ae"/>
          </w:rPr>
          <w:t>Подведение итогов Конкурса. Определение Победителя конкурса</w:t>
        </w:r>
        <w:r>
          <w:rPr>
            <w:webHidden/>
          </w:rPr>
          <w:tab/>
        </w:r>
        <w:r>
          <w:rPr>
            <w:webHidden/>
          </w:rPr>
          <w:fldChar w:fldCharType="begin"/>
        </w:r>
        <w:r>
          <w:rPr>
            <w:webHidden/>
          </w:rPr>
          <w:instrText xml:space="preserve"> PAGEREF _Toc511315278 \h </w:instrText>
        </w:r>
        <w:r>
          <w:rPr>
            <w:webHidden/>
          </w:rPr>
        </w:r>
        <w:r>
          <w:rPr>
            <w:webHidden/>
          </w:rPr>
          <w:fldChar w:fldCharType="separate"/>
        </w:r>
        <w:r>
          <w:rPr>
            <w:webHidden/>
          </w:rPr>
          <w:t>42</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79" w:history="1">
        <w:r w:rsidRPr="00062E5E">
          <w:rPr>
            <w:rStyle w:val="ae"/>
          </w:rPr>
          <w:t>3.13</w:t>
        </w:r>
        <w:r>
          <w:rPr>
            <w:rFonts w:asciiTheme="minorHAnsi" w:eastAsiaTheme="minorEastAsia" w:hAnsiTheme="minorHAnsi" w:cstheme="minorBidi"/>
            <w:b w:val="0"/>
            <w:bCs w:val="0"/>
            <w:sz w:val="22"/>
            <w:szCs w:val="22"/>
          </w:rPr>
          <w:tab/>
        </w:r>
        <w:r w:rsidRPr="00062E5E">
          <w:rPr>
            <w:rStyle w:val="ae"/>
          </w:rPr>
          <w:t>Признание конкурса несостоявшимся</w:t>
        </w:r>
        <w:r>
          <w:rPr>
            <w:webHidden/>
          </w:rPr>
          <w:tab/>
        </w:r>
        <w:r>
          <w:rPr>
            <w:webHidden/>
          </w:rPr>
          <w:fldChar w:fldCharType="begin"/>
        </w:r>
        <w:r>
          <w:rPr>
            <w:webHidden/>
          </w:rPr>
          <w:instrText xml:space="preserve"> PAGEREF _Toc511315279 \h </w:instrText>
        </w:r>
        <w:r>
          <w:rPr>
            <w:webHidden/>
          </w:rPr>
        </w:r>
        <w:r>
          <w:rPr>
            <w:webHidden/>
          </w:rPr>
          <w:fldChar w:fldCharType="separate"/>
        </w:r>
        <w:r>
          <w:rPr>
            <w:webHidden/>
          </w:rPr>
          <w:t>43</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0" w:history="1">
        <w:r w:rsidRPr="00062E5E">
          <w:rPr>
            <w:rStyle w:val="ae"/>
          </w:rPr>
          <w:t>3.14</w:t>
        </w:r>
        <w:r>
          <w:rPr>
            <w:rFonts w:asciiTheme="minorHAnsi" w:eastAsiaTheme="minorEastAsia" w:hAnsiTheme="minorHAnsi" w:cstheme="minorBidi"/>
            <w:b w:val="0"/>
            <w:bCs w:val="0"/>
            <w:sz w:val="22"/>
            <w:szCs w:val="22"/>
          </w:rPr>
          <w:tab/>
        </w:r>
        <w:r w:rsidRPr="00062E5E">
          <w:rPr>
            <w:rStyle w:val="ae"/>
          </w:rPr>
          <w:t>Подписание Протокола о результатах конкурса</w:t>
        </w:r>
        <w:r>
          <w:rPr>
            <w:webHidden/>
          </w:rPr>
          <w:tab/>
        </w:r>
        <w:r>
          <w:rPr>
            <w:webHidden/>
          </w:rPr>
          <w:fldChar w:fldCharType="begin"/>
        </w:r>
        <w:r>
          <w:rPr>
            <w:webHidden/>
          </w:rPr>
          <w:instrText xml:space="preserve"> PAGEREF _Toc511315280 \h </w:instrText>
        </w:r>
        <w:r>
          <w:rPr>
            <w:webHidden/>
          </w:rPr>
        </w:r>
        <w:r>
          <w:rPr>
            <w:webHidden/>
          </w:rPr>
          <w:fldChar w:fldCharType="separate"/>
        </w:r>
        <w:r>
          <w:rPr>
            <w:webHidden/>
          </w:rPr>
          <w:t>43</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1" w:history="1">
        <w:r w:rsidRPr="00062E5E">
          <w:rPr>
            <w:rStyle w:val="ae"/>
          </w:rPr>
          <w:t>3.15</w:t>
        </w:r>
        <w:r>
          <w:rPr>
            <w:rFonts w:asciiTheme="minorHAnsi" w:eastAsiaTheme="minorEastAsia" w:hAnsiTheme="minorHAnsi" w:cstheme="minorBidi"/>
            <w:b w:val="0"/>
            <w:bCs w:val="0"/>
            <w:sz w:val="22"/>
            <w:szCs w:val="22"/>
          </w:rPr>
          <w:tab/>
        </w:r>
        <w:r w:rsidRPr="00062E5E">
          <w:rPr>
            <w:rStyle w:val="ae"/>
          </w:rPr>
          <w:t>Антидемпинговые меры</w:t>
        </w:r>
        <w:r>
          <w:rPr>
            <w:webHidden/>
          </w:rPr>
          <w:tab/>
        </w:r>
        <w:r>
          <w:rPr>
            <w:webHidden/>
          </w:rPr>
          <w:fldChar w:fldCharType="begin"/>
        </w:r>
        <w:r>
          <w:rPr>
            <w:webHidden/>
          </w:rPr>
          <w:instrText xml:space="preserve"> PAGEREF _Toc511315281 \h </w:instrText>
        </w:r>
        <w:r>
          <w:rPr>
            <w:webHidden/>
          </w:rPr>
        </w:r>
        <w:r>
          <w:rPr>
            <w:webHidden/>
          </w:rPr>
          <w:fldChar w:fldCharType="separate"/>
        </w:r>
        <w:r>
          <w:rPr>
            <w:webHidden/>
          </w:rPr>
          <w:t>44</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2" w:history="1">
        <w:r w:rsidRPr="00062E5E">
          <w:rPr>
            <w:rStyle w:val="ae"/>
          </w:rPr>
          <w:t>3.16</w:t>
        </w:r>
        <w:r>
          <w:rPr>
            <w:rFonts w:asciiTheme="minorHAnsi" w:eastAsiaTheme="minorEastAsia" w:hAnsiTheme="minorHAnsi" w:cstheme="minorBidi"/>
            <w:b w:val="0"/>
            <w:bCs w:val="0"/>
            <w:sz w:val="22"/>
            <w:szCs w:val="22"/>
          </w:rPr>
          <w:tab/>
        </w:r>
        <w:r w:rsidRPr="00062E5E">
          <w:rPr>
            <w:rStyle w:val="ae"/>
          </w:rPr>
          <w:t>Проведение преддоговорных переговоров (при необходимости) и подписание Договора</w:t>
        </w:r>
        <w:r>
          <w:rPr>
            <w:webHidden/>
          </w:rPr>
          <w:tab/>
        </w:r>
        <w:r>
          <w:rPr>
            <w:webHidden/>
          </w:rPr>
          <w:fldChar w:fldCharType="begin"/>
        </w:r>
        <w:r>
          <w:rPr>
            <w:webHidden/>
          </w:rPr>
          <w:instrText xml:space="preserve"> PAGEREF _Toc511315282 \h </w:instrText>
        </w:r>
        <w:r>
          <w:rPr>
            <w:webHidden/>
          </w:rPr>
        </w:r>
        <w:r>
          <w:rPr>
            <w:webHidden/>
          </w:rPr>
          <w:fldChar w:fldCharType="separate"/>
        </w:r>
        <w:r>
          <w:rPr>
            <w:webHidden/>
          </w:rPr>
          <w:t>45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3" w:history="1">
        <w:r w:rsidRPr="00062E5E">
          <w:rPr>
            <w:rStyle w:val="ae"/>
          </w:rPr>
          <w:t>3.17</w:t>
        </w:r>
        <w:r>
          <w:rPr>
            <w:rFonts w:asciiTheme="minorHAnsi" w:eastAsiaTheme="minorEastAsia" w:hAnsiTheme="minorHAnsi" w:cstheme="minorBidi"/>
            <w:b w:val="0"/>
            <w:bCs w:val="0"/>
            <w:sz w:val="22"/>
            <w:szCs w:val="22"/>
          </w:rPr>
          <w:tab/>
        </w:r>
        <w:r w:rsidRPr="00062E5E">
          <w:rPr>
            <w:rStyle w:val="ae"/>
          </w:rPr>
          <w:t>Обеспечение исполнения обязательств Подрядчика/Исполнителя/Поставщика по Договору</w:t>
        </w:r>
        <w:r>
          <w:rPr>
            <w:webHidden/>
          </w:rPr>
          <w:tab/>
        </w:r>
        <w:r>
          <w:rPr>
            <w:webHidden/>
          </w:rPr>
          <w:fldChar w:fldCharType="begin"/>
        </w:r>
        <w:r>
          <w:rPr>
            <w:webHidden/>
          </w:rPr>
          <w:instrText xml:space="preserve"> PAGEREF _Toc511315283 \h </w:instrText>
        </w:r>
        <w:r>
          <w:rPr>
            <w:webHidden/>
          </w:rPr>
        </w:r>
        <w:r>
          <w:rPr>
            <w:webHidden/>
          </w:rPr>
          <w:fldChar w:fldCharType="separate"/>
        </w:r>
        <w:r>
          <w:rPr>
            <w:webHidden/>
          </w:rPr>
          <w:t>47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4" w:history="1">
        <w:r w:rsidRPr="00062E5E">
          <w:rPr>
            <w:rStyle w:val="ae"/>
          </w:rPr>
          <w:t>3.18</w:t>
        </w:r>
        <w:r>
          <w:rPr>
            <w:rFonts w:asciiTheme="minorHAnsi" w:eastAsiaTheme="minorEastAsia" w:hAnsiTheme="minorHAnsi" w:cstheme="minorBidi"/>
            <w:b w:val="0"/>
            <w:bCs w:val="0"/>
            <w:sz w:val="22"/>
            <w:szCs w:val="22"/>
          </w:rPr>
          <w:tab/>
        </w:r>
        <w:r w:rsidRPr="00062E5E">
          <w:rPr>
            <w:rStyle w:val="ae"/>
          </w:rPr>
          <w:t>Уведомление о результатах конкурса</w:t>
        </w:r>
        <w:r>
          <w:rPr>
            <w:webHidden/>
          </w:rPr>
          <w:tab/>
        </w:r>
        <w:r>
          <w:rPr>
            <w:webHidden/>
          </w:rPr>
          <w:fldChar w:fldCharType="begin"/>
        </w:r>
        <w:r>
          <w:rPr>
            <w:webHidden/>
          </w:rPr>
          <w:instrText xml:space="preserve"> PAGEREF _Toc511315284 \h </w:instrText>
        </w:r>
        <w:r>
          <w:rPr>
            <w:webHidden/>
          </w:rPr>
        </w:r>
        <w:r>
          <w:rPr>
            <w:webHidden/>
          </w:rPr>
          <w:fldChar w:fldCharType="separate"/>
        </w:r>
        <w:r>
          <w:rPr>
            <w:webHidden/>
          </w:rPr>
          <w:t>47</w:t>
        </w:r>
        <w:r>
          <w:rPr>
            <w:webHidden/>
          </w:rPr>
          <w:fldChar w:fldCharType="end"/>
        </w:r>
      </w:hyperlink>
    </w:p>
    <w:p w:rsidR="004A76B6" w:rsidRDefault="004A76B6">
      <w:pPr>
        <w:pStyle w:val="12"/>
        <w:rPr>
          <w:rFonts w:asciiTheme="minorHAnsi" w:eastAsiaTheme="minorEastAsia" w:hAnsiTheme="minorHAnsi" w:cstheme="minorBidi"/>
          <w:b w:val="0"/>
          <w:caps w:val="0"/>
          <w:szCs w:val="22"/>
        </w:rPr>
      </w:pPr>
      <w:hyperlink w:anchor="_Toc511315285" w:history="1">
        <w:r w:rsidRPr="00062E5E">
          <w:rPr>
            <w:rStyle w:val="ae"/>
          </w:rPr>
          <w:t>4.</w:t>
        </w:r>
        <w:r>
          <w:rPr>
            <w:rFonts w:asciiTheme="minorHAnsi" w:eastAsiaTheme="minorEastAsia" w:hAnsiTheme="minorHAnsi" w:cstheme="minorBidi"/>
            <w:b w:val="0"/>
            <w:caps w:val="0"/>
            <w:szCs w:val="22"/>
          </w:rPr>
          <w:tab/>
        </w:r>
        <w:r w:rsidRPr="00062E5E">
          <w:rPr>
            <w:rStyle w:val="ae"/>
          </w:rPr>
          <w:t>Техниче</w:t>
        </w:r>
        <w:r w:rsidRPr="00062E5E">
          <w:rPr>
            <w:rStyle w:val="ae"/>
          </w:rPr>
          <w:t>с</w:t>
        </w:r>
        <w:r w:rsidRPr="00062E5E">
          <w:rPr>
            <w:rStyle w:val="ae"/>
          </w:rPr>
          <w:t>кая часть</w:t>
        </w:r>
        <w:r>
          <w:rPr>
            <w:webHidden/>
          </w:rPr>
          <w:tab/>
        </w:r>
        <w:r>
          <w:rPr>
            <w:webHidden/>
          </w:rPr>
          <w:fldChar w:fldCharType="begin"/>
        </w:r>
        <w:r>
          <w:rPr>
            <w:webHidden/>
          </w:rPr>
          <w:instrText xml:space="preserve"> PAGEREF _Toc511315285 \h </w:instrText>
        </w:r>
        <w:r>
          <w:rPr>
            <w:webHidden/>
          </w:rPr>
        </w:r>
        <w:r>
          <w:rPr>
            <w:webHidden/>
          </w:rPr>
          <w:fldChar w:fldCharType="separate"/>
        </w:r>
        <w:r>
          <w:rPr>
            <w:webHidden/>
          </w:rPr>
          <w:t>48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6" w:history="1">
        <w:r w:rsidRPr="00062E5E">
          <w:rPr>
            <w:rStyle w:val="ae"/>
          </w:rPr>
          <w:t>4.1</w:t>
        </w:r>
        <w:r>
          <w:rPr>
            <w:rFonts w:asciiTheme="minorHAnsi" w:eastAsiaTheme="minorEastAsia" w:hAnsiTheme="minorHAnsi" w:cstheme="minorBidi"/>
            <w:b w:val="0"/>
            <w:bCs w:val="0"/>
            <w:sz w:val="22"/>
            <w:szCs w:val="22"/>
          </w:rPr>
          <w:tab/>
        </w:r>
        <w:r w:rsidRPr="00062E5E">
          <w:rPr>
            <w:rStyle w:val="ae"/>
          </w:rPr>
          <w:t>Перечень, объемы и характеристики закупаемых работ</w:t>
        </w:r>
        <w:r>
          <w:rPr>
            <w:webHidden/>
          </w:rPr>
          <w:tab/>
        </w:r>
        <w:r>
          <w:rPr>
            <w:webHidden/>
          </w:rPr>
          <w:fldChar w:fldCharType="begin"/>
        </w:r>
        <w:r>
          <w:rPr>
            <w:webHidden/>
          </w:rPr>
          <w:instrText xml:space="preserve"> PAGEREF _Toc511315286 \h </w:instrText>
        </w:r>
        <w:r>
          <w:rPr>
            <w:webHidden/>
          </w:rPr>
        </w:r>
        <w:r>
          <w:rPr>
            <w:webHidden/>
          </w:rPr>
          <w:fldChar w:fldCharType="separate"/>
        </w:r>
        <w:r>
          <w:rPr>
            <w:webHidden/>
          </w:rPr>
          <w:t>48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88" w:history="1">
        <w:r w:rsidRPr="00062E5E">
          <w:rPr>
            <w:rStyle w:val="ae"/>
          </w:rPr>
          <w:t>4.2</w:t>
        </w:r>
        <w:r>
          <w:rPr>
            <w:rFonts w:asciiTheme="minorHAnsi" w:eastAsiaTheme="minorEastAsia" w:hAnsiTheme="minorHAnsi" w:cstheme="minorBidi"/>
            <w:b w:val="0"/>
            <w:bCs w:val="0"/>
            <w:sz w:val="22"/>
            <w:szCs w:val="22"/>
          </w:rPr>
          <w:tab/>
        </w:r>
        <w:r w:rsidRPr="00062E5E">
          <w:rPr>
            <w:rStyle w:val="ae"/>
          </w:rPr>
          <w:t>Требование к закупаемым работам</w:t>
        </w:r>
        <w:r>
          <w:rPr>
            <w:webHidden/>
          </w:rPr>
          <w:tab/>
        </w:r>
        <w:r>
          <w:rPr>
            <w:webHidden/>
          </w:rPr>
          <w:fldChar w:fldCharType="begin"/>
        </w:r>
        <w:r>
          <w:rPr>
            <w:webHidden/>
          </w:rPr>
          <w:instrText xml:space="preserve"> PAGEREF _Toc511315288 \h </w:instrText>
        </w:r>
        <w:r>
          <w:rPr>
            <w:webHidden/>
          </w:rPr>
        </w:r>
        <w:r>
          <w:rPr>
            <w:webHidden/>
          </w:rPr>
          <w:fldChar w:fldCharType="separate"/>
        </w:r>
        <w:r>
          <w:rPr>
            <w:webHidden/>
          </w:rPr>
          <w:t>48</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90" w:history="1">
        <w:r w:rsidRPr="00062E5E">
          <w:rPr>
            <w:rStyle w:val="ae"/>
          </w:rPr>
          <w:t>4.3</w:t>
        </w:r>
        <w:r>
          <w:rPr>
            <w:rFonts w:asciiTheme="minorHAnsi" w:eastAsiaTheme="minorEastAsia" w:hAnsiTheme="minorHAnsi" w:cstheme="minorBidi"/>
            <w:b w:val="0"/>
            <w:bCs w:val="0"/>
            <w:sz w:val="22"/>
            <w:szCs w:val="22"/>
          </w:rPr>
          <w:tab/>
        </w:r>
        <w:r w:rsidRPr="00062E5E">
          <w:rPr>
            <w:rStyle w:val="ae"/>
          </w:rPr>
          <w:t>Альтернативные предложения</w:t>
        </w:r>
        <w:r>
          <w:rPr>
            <w:webHidden/>
          </w:rPr>
          <w:tab/>
        </w:r>
        <w:r>
          <w:rPr>
            <w:webHidden/>
          </w:rPr>
          <w:fldChar w:fldCharType="begin"/>
        </w:r>
        <w:r>
          <w:rPr>
            <w:webHidden/>
          </w:rPr>
          <w:instrText xml:space="preserve"> PAGEREF _Toc511315290 \h </w:instrText>
        </w:r>
        <w:r>
          <w:rPr>
            <w:webHidden/>
          </w:rPr>
        </w:r>
        <w:r>
          <w:rPr>
            <w:webHidden/>
          </w:rPr>
          <w:fldChar w:fldCharType="separate"/>
        </w:r>
        <w:r>
          <w:rPr>
            <w:webHidden/>
          </w:rPr>
          <w:t>48</w:t>
        </w:r>
        <w:r>
          <w:rPr>
            <w:webHidden/>
          </w:rPr>
          <w:fldChar w:fldCharType="end"/>
        </w:r>
      </w:hyperlink>
    </w:p>
    <w:p w:rsidR="004A76B6" w:rsidRDefault="004A76B6">
      <w:pPr>
        <w:pStyle w:val="12"/>
        <w:rPr>
          <w:rFonts w:asciiTheme="minorHAnsi" w:eastAsiaTheme="minorEastAsia" w:hAnsiTheme="minorHAnsi" w:cstheme="minorBidi"/>
          <w:b w:val="0"/>
          <w:caps w:val="0"/>
          <w:szCs w:val="22"/>
        </w:rPr>
      </w:pPr>
      <w:hyperlink w:anchor="_Toc511315292" w:history="1">
        <w:r w:rsidRPr="00062E5E">
          <w:rPr>
            <w:rStyle w:val="ae"/>
          </w:rPr>
          <w:t>5.</w:t>
        </w:r>
        <w:r>
          <w:rPr>
            <w:rFonts w:asciiTheme="minorHAnsi" w:eastAsiaTheme="minorEastAsia" w:hAnsiTheme="minorHAnsi" w:cstheme="minorBidi"/>
            <w:b w:val="0"/>
            <w:caps w:val="0"/>
            <w:szCs w:val="22"/>
          </w:rPr>
          <w:tab/>
        </w:r>
        <w:r w:rsidRPr="00062E5E">
          <w:rPr>
            <w:rStyle w:val="ae"/>
          </w:rPr>
          <w:t>Образцы основных форм документов, включаемых в Заявку</w:t>
        </w:r>
        <w:r>
          <w:rPr>
            <w:webHidden/>
          </w:rPr>
          <w:tab/>
        </w:r>
        <w:r>
          <w:rPr>
            <w:webHidden/>
          </w:rPr>
          <w:fldChar w:fldCharType="begin"/>
        </w:r>
        <w:r>
          <w:rPr>
            <w:webHidden/>
          </w:rPr>
          <w:instrText xml:space="preserve"> PAGEREF _Toc511315292 \h </w:instrText>
        </w:r>
        <w:r>
          <w:rPr>
            <w:webHidden/>
          </w:rPr>
        </w:r>
        <w:r>
          <w:rPr>
            <w:webHidden/>
          </w:rPr>
          <w:fldChar w:fldCharType="separate"/>
        </w:r>
        <w:r>
          <w:rPr>
            <w:webHidden/>
          </w:rPr>
          <w:t>49</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93" w:history="1">
        <w:r w:rsidRPr="00062E5E">
          <w:rPr>
            <w:rStyle w:val="ae"/>
          </w:rPr>
          <w:t>5.1</w:t>
        </w:r>
        <w:r>
          <w:rPr>
            <w:rFonts w:asciiTheme="minorHAnsi" w:eastAsiaTheme="minorEastAsia" w:hAnsiTheme="minorHAnsi" w:cstheme="minorBidi"/>
            <w:b w:val="0"/>
            <w:bCs w:val="0"/>
            <w:sz w:val="22"/>
            <w:szCs w:val="22"/>
          </w:rPr>
          <w:tab/>
        </w:r>
        <w:r w:rsidRPr="00062E5E">
          <w:rPr>
            <w:rStyle w:val="ae"/>
          </w:rPr>
          <w:t>Письмо о подаче оферты (форма 1)</w:t>
        </w:r>
        <w:r>
          <w:rPr>
            <w:webHidden/>
          </w:rPr>
          <w:tab/>
        </w:r>
        <w:r>
          <w:rPr>
            <w:webHidden/>
          </w:rPr>
          <w:fldChar w:fldCharType="begin"/>
        </w:r>
        <w:r>
          <w:rPr>
            <w:webHidden/>
          </w:rPr>
          <w:instrText xml:space="preserve"> PAGEREF _Toc511315293 \h </w:instrText>
        </w:r>
        <w:r>
          <w:rPr>
            <w:webHidden/>
          </w:rPr>
        </w:r>
        <w:r>
          <w:rPr>
            <w:webHidden/>
          </w:rPr>
          <w:fldChar w:fldCharType="separate"/>
        </w:r>
        <w:r>
          <w:rPr>
            <w:webHidden/>
          </w:rPr>
          <w:t>49</w:t>
        </w:r>
        <w:r>
          <w:rPr>
            <w:webHidden/>
          </w:rPr>
          <w:fldChar w:fldCharType="end"/>
        </w:r>
      </w:hyperlink>
    </w:p>
    <w:p w:rsidR="004A76B6" w:rsidRDefault="004A76B6">
      <w:pPr>
        <w:pStyle w:val="32"/>
        <w:rPr>
          <w:rFonts w:asciiTheme="minorHAnsi" w:eastAsiaTheme="minorEastAsia" w:hAnsiTheme="minorHAnsi" w:cstheme="minorBidi"/>
          <w:bCs w:val="0"/>
          <w:iCs w:val="0"/>
          <w:sz w:val="22"/>
          <w:szCs w:val="22"/>
        </w:rPr>
      </w:pPr>
      <w:hyperlink w:anchor="_Toc511315296" w:history="1">
        <w:r w:rsidRPr="00062E5E">
          <w:rPr>
            <w:rStyle w:val="ae"/>
          </w:rPr>
          <w:t>5.1.3</w:t>
        </w:r>
        <w:r>
          <w:rPr>
            <w:rFonts w:asciiTheme="minorHAnsi" w:eastAsiaTheme="minorEastAsia" w:hAnsiTheme="minorHAnsi" w:cstheme="minorBidi"/>
            <w:bCs w:val="0"/>
            <w:iCs w:val="0"/>
            <w:sz w:val="22"/>
            <w:szCs w:val="22"/>
          </w:rPr>
          <w:tab/>
        </w:r>
        <w:r w:rsidRPr="00062E5E">
          <w:rPr>
            <w:rStyle w:val="ae"/>
          </w:rPr>
          <w:t>Антикоррупционные обязательства (Форма 1.1).</w:t>
        </w:r>
        <w:r>
          <w:rPr>
            <w:webHidden/>
          </w:rPr>
          <w:tab/>
        </w:r>
        <w:r>
          <w:rPr>
            <w:webHidden/>
          </w:rPr>
          <w:fldChar w:fldCharType="begin"/>
        </w:r>
        <w:r>
          <w:rPr>
            <w:webHidden/>
          </w:rPr>
          <w:instrText xml:space="preserve"> PAGEREF _Toc511315296 \h </w:instrText>
        </w:r>
        <w:r>
          <w:rPr>
            <w:webHidden/>
          </w:rPr>
        </w:r>
        <w:r>
          <w:rPr>
            <w:webHidden/>
          </w:rPr>
          <w:fldChar w:fldCharType="separate"/>
        </w:r>
        <w:r>
          <w:rPr>
            <w:webHidden/>
          </w:rPr>
          <w:t>53</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298" w:history="1">
        <w:r w:rsidRPr="00062E5E">
          <w:rPr>
            <w:rStyle w:val="ae"/>
          </w:rPr>
          <w:t>5.2</w:t>
        </w:r>
        <w:r>
          <w:rPr>
            <w:rFonts w:asciiTheme="minorHAnsi" w:eastAsiaTheme="minorEastAsia" w:hAnsiTheme="minorHAnsi" w:cstheme="minorBidi"/>
            <w:b w:val="0"/>
            <w:bCs w:val="0"/>
            <w:sz w:val="22"/>
            <w:szCs w:val="22"/>
          </w:rPr>
          <w:tab/>
        </w:r>
        <w:r w:rsidRPr="00062E5E">
          <w:rPr>
            <w:rStyle w:val="ae"/>
          </w:rPr>
          <w:t>Сводная таблица стоимости работ (форма 2)</w:t>
        </w:r>
        <w:r>
          <w:rPr>
            <w:webHidden/>
          </w:rPr>
          <w:tab/>
        </w:r>
        <w:r>
          <w:rPr>
            <w:webHidden/>
          </w:rPr>
          <w:fldChar w:fldCharType="begin"/>
        </w:r>
        <w:r>
          <w:rPr>
            <w:webHidden/>
          </w:rPr>
          <w:instrText xml:space="preserve"> PAGEREF _Toc511315298 \h </w:instrText>
        </w:r>
        <w:r>
          <w:rPr>
            <w:webHidden/>
          </w:rPr>
        </w:r>
        <w:r>
          <w:rPr>
            <w:webHidden/>
          </w:rPr>
          <w:fldChar w:fldCharType="separate"/>
        </w:r>
        <w:r>
          <w:rPr>
            <w:webHidden/>
          </w:rPr>
          <w:t>56</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01" w:history="1">
        <w:r w:rsidRPr="00062E5E">
          <w:rPr>
            <w:rStyle w:val="ae"/>
          </w:rPr>
          <w:t>5.3</w:t>
        </w:r>
        <w:r>
          <w:rPr>
            <w:rFonts w:asciiTheme="minorHAnsi" w:eastAsiaTheme="minorEastAsia" w:hAnsiTheme="minorHAnsi" w:cstheme="minorBidi"/>
            <w:b w:val="0"/>
            <w:bCs w:val="0"/>
            <w:sz w:val="22"/>
            <w:szCs w:val="22"/>
          </w:rPr>
          <w:tab/>
        </w:r>
        <w:r w:rsidRPr="00062E5E">
          <w:rPr>
            <w:rStyle w:val="ae"/>
          </w:rPr>
          <w:t>Техническое предложение (форма 3)</w:t>
        </w:r>
        <w:r>
          <w:rPr>
            <w:webHidden/>
          </w:rPr>
          <w:tab/>
        </w:r>
        <w:r>
          <w:rPr>
            <w:webHidden/>
          </w:rPr>
          <w:fldChar w:fldCharType="begin"/>
        </w:r>
        <w:r>
          <w:rPr>
            <w:webHidden/>
          </w:rPr>
          <w:instrText xml:space="preserve"> PAGEREF _Toc511315301 \h </w:instrText>
        </w:r>
        <w:r>
          <w:rPr>
            <w:webHidden/>
          </w:rPr>
        </w:r>
        <w:r>
          <w:rPr>
            <w:webHidden/>
          </w:rPr>
          <w:fldChar w:fldCharType="separate"/>
        </w:r>
        <w:r>
          <w:rPr>
            <w:webHidden/>
          </w:rPr>
          <w:t>60</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04" w:history="1">
        <w:r w:rsidRPr="00062E5E">
          <w:rPr>
            <w:rStyle w:val="ae"/>
          </w:rPr>
          <w:t>5.4</w:t>
        </w:r>
        <w:r>
          <w:rPr>
            <w:rFonts w:asciiTheme="minorHAnsi" w:eastAsiaTheme="minorEastAsia" w:hAnsiTheme="minorHAnsi" w:cstheme="minorBidi"/>
            <w:b w:val="0"/>
            <w:bCs w:val="0"/>
            <w:sz w:val="22"/>
            <w:szCs w:val="22"/>
          </w:rPr>
          <w:tab/>
        </w:r>
        <w:r w:rsidRPr="00062E5E">
          <w:rPr>
            <w:rStyle w:val="ae"/>
          </w:rPr>
          <w:t>График выполнения работ (форма 4)</w:t>
        </w:r>
        <w:r>
          <w:rPr>
            <w:webHidden/>
          </w:rPr>
          <w:tab/>
        </w:r>
        <w:r>
          <w:rPr>
            <w:webHidden/>
          </w:rPr>
          <w:fldChar w:fldCharType="begin"/>
        </w:r>
        <w:r>
          <w:rPr>
            <w:webHidden/>
          </w:rPr>
          <w:instrText xml:space="preserve"> PAGEREF _Toc511315304 \h </w:instrText>
        </w:r>
        <w:r>
          <w:rPr>
            <w:webHidden/>
          </w:rPr>
        </w:r>
        <w:r>
          <w:rPr>
            <w:webHidden/>
          </w:rPr>
          <w:fldChar w:fldCharType="separate"/>
        </w:r>
        <w:r>
          <w:rPr>
            <w:webHidden/>
          </w:rPr>
          <w:t>62</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07" w:history="1">
        <w:r w:rsidRPr="00062E5E">
          <w:rPr>
            <w:rStyle w:val="ae"/>
          </w:rPr>
          <w:t>5.5</w:t>
        </w:r>
        <w:r>
          <w:rPr>
            <w:rFonts w:asciiTheme="minorHAnsi" w:eastAsiaTheme="minorEastAsia" w:hAnsiTheme="minorHAnsi" w:cstheme="minorBidi"/>
            <w:b w:val="0"/>
            <w:bCs w:val="0"/>
            <w:sz w:val="22"/>
            <w:szCs w:val="22"/>
          </w:rPr>
          <w:tab/>
        </w:r>
        <w:r w:rsidRPr="00062E5E">
          <w:rPr>
            <w:rStyle w:val="ae"/>
          </w:rPr>
          <w:t>График оплаты выполнения работ (форма 5)</w:t>
        </w:r>
        <w:r>
          <w:rPr>
            <w:webHidden/>
          </w:rPr>
          <w:tab/>
        </w:r>
        <w:r>
          <w:rPr>
            <w:webHidden/>
          </w:rPr>
          <w:fldChar w:fldCharType="begin"/>
        </w:r>
        <w:r>
          <w:rPr>
            <w:webHidden/>
          </w:rPr>
          <w:instrText xml:space="preserve"> PAGEREF _Toc511315307 \h </w:instrText>
        </w:r>
        <w:r>
          <w:rPr>
            <w:webHidden/>
          </w:rPr>
        </w:r>
        <w:r>
          <w:rPr>
            <w:webHidden/>
          </w:rPr>
          <w:fldChar w:fldCharType="separate"/>
        </w:r>
        <w:r>
          <w:rPr>
            <w:webHidden/>
          </w:rPr>
          <w:t>64</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10" w:history="1">
        <w:r w:rsidRPr="00062E5E">
          <w:rPr>
            <w:rStyle w:val="ae"/>
          </w:rPr>
          <w:t>5.6</w:t>
        </w:r>
        <w:r>
          <w:rPr>
            <w:rFonts w:asciiTheme="minorHAnsi" w:eastAsiaTheme="minorEastAsia" w:hAnsiTheme="minorHAnsi" w:cstheme="minorBidi"/>
            <w:b w:val="0"/>
            <w:bCs w:val="0"/>
            <w:sz w:val="22"/>
            <w:szCs w:val="22"/>
          </w:rPr>
          <w:tab/>
        </w:r>
        <w:r w:rsidRPr="00062E5E">
          <w:rPr>
            <w:rStyle w:val="ae"/>
          </w:rPr>
          <w:t>Протокол разногласий к проекту Договора (форма 6)</w:t>
        </w:r>
        <w:r>
          <w:rPr>
            <w:webHidden/>
          </w:rPr>
          <w:tab/>
        </w:r>
        <w:r>
          <w:rPr>
            <w:webHidden/>
          </w:rPr>
          <w:fldChar w:fldCharType="begin"/>
        </w:r>
        <w:r>
          <w:rPr>
            <w:webHidden/>
          </w:rPr>
          <w:instrText xml:space="preserve"> PAGEREF _Toc511315310 \h </w:instrText>
        </w:r>
        <w:r>
          <w:rPr>
            <w:webHidden/>
          </w:rPr>
        </w:r>
        <w:r>
          <w:rPr>
            <w:webHidden/>
          </w:rPr>
          <w:fldChar w:fldCharType="separate"/>
        </w:r>
        <w:r>
          <w:rPr>
            <w:webHidden/>
          </w:rPr>
          <w:t>66</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13" w:history="1">
        <w:r w:rsidRPr="00062E5E">
          <w:rPr>
            <w:rStyle w:val="ae"/>
          </w:rPr>
          <w:t>5.7</w:t>
        </w:r>
        <w:r>
          <w:rPr>
            <w:rFonts w:asciiTheme="minorHAnsi" w:eastAsiaTheme="minorEastAsia" w:hAnsiTheme="minorHAnsi" w:cstheme="minorBidi"/>
            <w:b w:val="0"/>
            <w:bCs w:val="0"/>
            <w:sz w:val="22"/>
            <w:szCs w:val="22"/>
          </w:rPr>
          <w:tab/>
        </w:r>
        <w:r w:rsidRPr="00062E5E">
          <w:rPr>
            <w:rStyle w:val="ae"/>
          </w:rPr>
          <w:t>Анкета (форма 7)</w:t>
        </w:r>
        <w:r>
          <w:rPr>
            <w:webHidden/>
          </w:rPr>
          <w:tab/>
        </w:r>
        <w:r>
          <w:rPr>
            <w:webHidden/>
          </w:rPr>
          <w:fldChar w:fldCharType="begin"/>
        </w:r>
        <w:r>
          <w:rPr>
            <w:webHidden/>
          </w:rPr>
          <w:instrText xml:space="preserve"> PAGEREF _Toc511315313 \h </w:instrText>
        </w:r>
        <w:r>
          <w:rPr>
            <w:webHidden/>
          </w:rPr>
        </w:r>
        <w:r>
          <w:rPr>
            <w:webHidden/>
          </w:rPr>
          <w:fldChar w:fldCharType="separate"/>
        </w:r>
        <w:r>
          <w:rPr>
            <w:webHidden/>
          </w:rPr>
          <w:t>68</w:t>
        </w:r>
        <w:r>
          <w:rPr>
            <w:webHidden/>
          </w:rPr>
          <w:fldChar w:fldCharType="end"/>
        </w:r>
      </w:hyperlink>
    </w:p>
    <w:p w:rsidR="004A76B6" w:rsidRDefault="004A76B6">
      <w:pPr>
        <w:pStyle w:val="32"/>
        <w:rPr>
          <w:rFonts w:asciiTheme="minorHAnsi" w:eastAsiaTheme="minorEastAsia" w:hAnsiTheme="minorHAnsi" w:cstheme="minorBidi"/>
          <w:bCs w:val="0"/>
          <w:iCs w:val="0"/>
          <w:sz w:val="22"/>
          <w:szCs w:val="22"/>
        </w:rPr>
      </w:pPr>
      <w:hyperlink w:anchor="_Toc511315315" w:history="1">
        <w:r w:rsidRPr="00062E5E">
          <w:rPr>
            <w:rStyle w:val="ae"/>
          </w:rPr>
          <w:t>5.7.2</w:t>
        </w:r>
        <w:r>
          <w:rPr>
            <w:rFonts w:asciiTheme="minorHAnsi" w:eastAsiaTheme="minorEastAsia" w:hAnsiTheme="minorHAnsi" w:cstheme="minorBidi"/>
            <w:bCs w:val="0"/>
            <w:iCs w:val="0"/>
            <w:sz w:val="22"/>
            <w:szCs w:val="22"/>
          </w:rPr>
          <w:tab/>
        </w:r>
        <w:r w:rsidRPr="00062E5E">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webHidden/>
          </w:rPr>
          <w:tab/>
        </w:r>
        <w:r>
          <w:rPr>
            <w:webHidden/>
          </w:rPr>
          <w:fldChar w:fldCharType="begin"/>
        </w:r>
        <w:r>
          <w:rPr>
            <w:webHidden/>
          </w:rPr>
          <w:instrText xml:space="preserve"> PAGEREF _Toc511315315 \h </w:instrText>
        </w:r>
        <w:r>
          <w:rPr>
            <w:webHidden/>
          </w:rPr>
        </w:r>
        <w:r>
          <w:rPr>
            <w:webHidden/>
          </w:rPr>
          <w:fldChar w:fldCharType="separate"/>
        </w:r>
        <w:r>
          <w:rPr>
            <w:webHidden/>
          </w:rPr>
          <w:t>70</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17" w:history="1">
        <w:r w:rsidRPr="00062E5E">
          <w:rPr>
            <w:rStyle w:val="ae"/>
          </w:rPr>
          <w:t>5.8</w:t>
        </w:r>
        <w:r>
          <w:rPr>
            <w:rFonts w:asciiTheme="minorHAnsi" w:eastAsiaTheme="minorEastAsia" w:hAnsiTheme="minorHAnsi" w:cstheme="minorBidi"/>
            <w:b w:val="0"/>
            <w:bCs w:val="0"/>
            <w:sz w:val="22"/>
            <w:szCs w:val="22"/>
          </w:rPr>
          <w:tab/>
        </w:r>
        <w:r w:rsidRPr="00062E5E">
          <w:rPr>
            <w:rStyle w:val="ae"/>
          </w:rPr>
          <w:t>Справка о перечне и годовых объемах выполнения аналогичных договоров (форма 8)</w:t>
        </w:r>
        <w:r>
          <w:rPr>
            <w:webHidden/>
          </w:rPr>
          <w:tab/>
        </w:r>
        <w:r>
          <w:rPr>
            <w:webHidden/>
          </w:rPr>
          <w:fldChar w:fldCharType="begin"/>
        </w:r>
        <w:r>
          <w:rPr>
            <w:webHidden/>
          </w:rPr>
          <w:instrText xml:space="preserve"> PAGEREF _Toc511315317 \h </w:instrText>
        </w:r>
        <w:r>
          <w:rPr>
            <w:webHidden/>
          </w:rPr>
        </w:r>
        <w:r>
          <w:rPr>
            <w:webHidden/>
          </w:rPr>
          <w:fldChar w:fldCharType="separate"/>
        </w:r>
        <w:r>
          <w:rPr>
            <w:webHidden/>
          </w:rPr>
          <w:t>77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20" w:history="1">
        <w:r w:rsidRPr="00062E5E">
          <w:rPr>
            <w:rStyle w:val="ae"/>
          </w:rPr>
          <w:t>5.9</w:t>
        </w:r>
        <w:r>
          <w:rPr>
            <w:rFonts w:asciiTheme="minorHAnsi" w:eastAsiaTheme="minorEastAsia" w:hAnsiTheme="minorHAnsi" w:cstheme="minorBidi"/>
            <w:b w:val="0"/>
            <w:bCs w:val="0"/>
            <w:sz w:val="22"/>
            <w:szCs w:val="22"/>
          </w:rPr>
          <w:tab/>
        </w:r>
        <w:r w:rsidRPr="00062E5E">
          <w:rPr>
            <w:rStyle w:val="ae"/>
          </w:rPr>
          <w:t>Справка о материально-технических ресурсах (форма 9)</w:t>
        </w:r>
        <w:r>
          <w:rPr>
            <w:webHidden/>
          </w:rPr>
          <w:tab/>
        </w:r>
        <w:r>
          <w:rPr>
            <w:webHidden/>
          </w:rPr>
          <w:fldChar w:fldCharType="begin"/>
        </w:r>
        <w:r>
          <w:rPr>
            <w:webHidden/>
          </w:rPr>
          <w:instrText xml:space="preserve"> PAGEREF _Toc511315320 \h </w:instrText>
        </w:r>
        <w:r>
          <w:rPr>
            <w:webHidden/>
          </w:rPr>
        </w:r>
        <w:r>
          <w:rPr>
            <w:webHidden/>
          </w:rPr>
          <w:fldChar w:fldCharType="separate"/>
        </w:r>
        <w:r>
          <w:rPr>
            <w:webHidden/>
          </w:rPr>
          <w:t>79</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23" w:history="1">
        <w:r w:rsidRPr="00062E5E">
          <w:rPr>
            <w:rStyle w:val="ae"/>
          </w:rPr>
          <w:t>5.10</w:t>
        </w:r>
        <w:r>
          <w:rPr>
            <w:rFonts w:asciiTheme="minorHAnsi" w:eastAsiaTheme="minorEastAsia" w:hAnsiTheme="minorHAnsi" w:cstheme="minorBidi"/>
            <w:b w:val="0"/>
            <w:bCs w:val="0"/>
            <w:sz w:val="22"/>
            <w:szCs w:val="22"/>
          </w:rPr>
          <w:tab/>
        </w:r>
        <w:r w:rsidRPr="00062E5E">
          <w:rPr>
            <w:rStyle w:val="ae"/>
          </w:rPr>
          <w:t>Справка о кадровых ресурсах (форма 10)</w:t>
        </w:r>
        <w:r>
          <w:rPr>
            <w:webHidden/>
          </w:rPr>
          <w:tab/>
        </w:r>
        <w:r>
          <w:rPr>
            <w:webHidden/>
          </w:rPr>
          <w:fldChar w:fldCharType="begin"/>
        </w:r>
        <w:r>
          <w:rPr>
            <w:webHidden/>
          </w:rPr>
          <w:instrText xml:space="preserve"> PAGEREF _Toc511315323 \h </w:instrText>
        </w:r>
        <w:r>
          <w:rPr>
            <w:webHidden/>
          </w:rPr>
        </w:r>
        <w:r>
          <w:rPr>
            <w:webHidden/>
          </w:rPr>
          <w:fldChar w:fldCharType="separate"/>
        </w:r>
        <w:r>
          <w:rPr>
            <w:webHidden/>
          </w:rPr>
          <w:t>81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26" w:history="1">
        <w:r w:rsidRPr="00062E5E">
          <w:rPr>
            <w:rStyle w:val="ae"/>
          </w:rPr>
          <w:t>5.11</w:t>
        </w:r>
        <w:r>
          <w:rPr>
            <w:rFonts w:asciiTheme="minorHAnsi" w:eastAsiaTheme="minorEastAsia" w:hAnsiTheme="minorHAnsi" w:cstheme="minorBidi"/>
            <w:b w:val="0"/>
            <w:bCs w:val="0"/>
            <w:sz w:val="22"/>
            <w:szCs w:val="22"/>
          </w:rPr>
          <w:tab/>
        </w:r>
        <w:r w:rsidRPr="00062E5E">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webHidden/>
          </w:rPr>
          <w:tab/>
        </w:r>
        <w:r>
          <w:rPr>
            <w:webHidden/>
          </w:rPr>
          <w:fldChar w:fldCharType="begin"/>
        </w:r>
        <w:r>
          <w:rPr>
            <w:webHidden/>
          </w:rPr>
          <w:instrText xml:space="preserve"> PAGEREF _Toc511315326 \h </w:instrText>
        </w:r>
        <w:r>
          <w:rPr>
            <w:webHidden/>
          </w:rPr>
        </w:r>
        <w:r>
          <w:rPr>
            <w:webHidden/>
          </w:rPr>
          <w:fldChar w:fldCharType="separate"/>
        </w:r>
        <w:r>
          <w:rPr>
            <w:webHidden/>
          </w:rPr>
          <w:t>84</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29" w:history="1">
        <w:r w:rsidRPr="00062E5E">
          <w:rPr>
            <w:rStyle w:val="ae"/>
          </w:rPr>
          <w:t>5.12</w:t>
        </w:r>
        <w:r>
          <w:rPr>
            <w:rFonts w:asciiTheme="minorHAnsi" w:eastAsiaTheme="minorEastAsia" w:hAnsiTheme="minorHAnsi" w:cstheme="minorBidi"/>
            <w:b w:val="0"/>
            <w:bCs w:val="0"/>
            <w:sz w:val="22"/>
            <w:szCs w:val="22"/>
          </w:rPr>
          <w:tab/>
        </w:r>
        <w:r w:rsidRPr="00062E5E">
          <w:rPr>
            <w:rStyle w:val="ae"/>
          </w:rPr>
          <w:t>Справка о цепочке собственников участника закупочной процедуры, включая бенефициаров (в том числе конечных) (форма 12)</w:t>
        </w:r>
        <w:r>
          <w:rPr>
            <w:webHidden/>
          </w:rPr>
          <w:tab/>
        </w:r>
        <w:r>
          <w:rPr>
            <w:webHidden/>
          </w:rPr>
          <w:fldChar w:fldCharType="begin"/>
        </w:r>
        <w:r>
          <w:rPr>
            <w:webHidden/>
          </w:rPr>
          <w:instrText xml:space="preserve"> PAGEREF _Toc511315329 \h </w:instrText>
        </w:r>
        <w:r>
          <w:rPr>
            <w:webHidden/>
          </w:rPr>
        </w:r>
        <w:r>
          <w:rPr>
            <w:webHidden/>
          </w:rPr>
          <w:fldChar w:fldCharType="separate"/>
        </w:r>
        <w:r>
          <w:rPr>
            <w:webHidden/>
          </w:rPr>
          <w:t>86</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32" w:history="1">
        <w:r w:rsidRPr="00062E5E">
          <w:rPr>
            <w:rStyle w:val="ae"/>
          </w:rPr>
          <w:t>5.13</w:t>
        </w:r>
        <w:r>
          <w:rPr>
            <w:rFonts w:asciiTheme="minorHAnsi" w:eastAsiaTheme="minorEastAsia" w:hAnsiTheme="minorHAnsi" w:cstheme="minorBidi"/>
            <w:b w:val="0"/>
            <w:bCs w:val="0"/>
            <w:sz w:val="22"/>
            <w:szCs w:val="22"/>
          </w:rPr>
          <w:tab/>
        </w:r>
        <w:r w:rsidRPr="00062E5E">
          <w:rPr>
            <w:rStyle w:val="ae"/>
          </w:rPr>
          <w:t>Согласие на обработку персональных данных (форма 13)</w:t>
        </w:r>
        <w:r>
          <w:rPr>
            <w:webHidden/>
          </w:rPr>
          <w:tab/>
        </w:r>
        <w:r>
          <w:rPr>
            <w:webHidden/>
          </w:rPr>
          <w:fldChar w:fldCharType="begin"/>
        </w:r>
        <w:r>
          <w:rPr>
            <w:webHidden/>
          </w:rPr>
          <w:instrText xml:space="preserve"> PAGEREF _Toc511315332 \h </w:instrText>
        </w:r>
        <w:r>
          <w:rPr>
            <w:webHidden/>
          </w:rPr>
        </w:r>
        <w:r>
          <w:rPr>
            <w:webHidden/>
          </w:rPr>
          <w:fldChar w:fldCharType="separate"/>
        </w:r>
        <w:r>
          <w:rPr>
            <w:webHidden/>
          </w:rPr>
          <w:t>91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39" w:history="1">
        <w:r w:rsidRPr="00062E5E">
          <w:rPr>
            <w:rStyle w:val="ae"/>
          </w:rPr>
          <w:t>5.14</w:t>
        </w:r>
        <w:r>
          <w:rPr>
            <w:rFonts w:asciiTheme="minorHAnsi" w:eastAsiaTheme="minorEastAsia" w:hAnsiTheme="minorHAnsi" w:cstheme="minorBidi"/>
            <w:b w:val="0"/>
            <w:bCs w:val="0"/>
            <w:sz w:val="22"/>
            <w:szCs w:val="22"/>
          </w:rPr>
          <w:tab/>
        </w:r>
        <w:r w:rsidRPr="00062E5E">
          <w:rPr>
            <w:rStyle w:val="ae"/>
          </w:rPr>
          <w:t>Банковская гарантия (форма 14)</w:t>
        </w:r>
        <w:r>
          <w:rPr>
            <w:webHidden/>
          </w:rPr>
          <w:tab/>
        </w:r>
        <w:r>
          <w:rPr>
            <w:webHidden/>
          </w:rPr>
          <w:fldChar w:fldCharType="begin"/>
        </w:r>
        <w:r>
          <w:rPr>
            <w:webHidden/>
          </w:rPr>
          <w:instrText xml:space="preserve"> PAGEREF _Toc511315339 \h </w:instrText>
        </w:r>
        <w:r>
          <w:rPr>
            <w:webHidden/>
          </w:rPr>
        </w:r>
        <w:r>
          <w:rPr>
            <w:webHidden/>
          </w:rPr>
          <w:fldChar w:fldCharType="separate"/>
        </w:r>
        <w:r>
          <w:rPr>
            <w:webHidden/>
          </w:rPr>
          <w:t>95</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42" w:history="1">
        <w:r w:rsidRPr="00062E5E">
          <w:rPr>
            <w:rStyle w:val="ae"/>
          </w:rPr>
          <w:t>5.15</w:t>
        </w:r>
        <w:r>
          <w:rPr>
            <w:rFonts w:asciiTheme="minorHAnsi" w:eastAsiaTheme="minorEastAsia" w:hAnsiTheme="minorHAnsi" w:cstheme="minorBidi"/>
            <w:b w:val="0"/>
            <w:bCs w:val="0"/>
            <w:sz w:val="22"/>
            <w:szCs w:val="22"/>
          </w:rPr>
          <w:tab/>
        </w:r>
        <w:r w:rsidRPr="00062E5E">
          <w:rPr>
            <w:rStyle w:val="ae"/>
          </w:rPr>
          <w:t>Расписка сдачи-приемки Банковской гарантии (форма 15)</w:t>
        </w:r>
        <w:r>
          <w:rPr>
            <w:webHidden/>
          </w:rPr>
          <w:tab/>
        </w:r>
        <w:r>
          <w:rPr>
            <w:webHidden/>
          </w:rPr>
          <w:fldChar w:fldCharType="begin"/>
        </w:r>
        <w:r>
          <w:rPr>
            <w:webHidden/>
          </w:rPr>
          <w:instrText xml:space="preserve"> PAGEREF _Toc511315342 \h </w:instrText>
        </w:r>
        <w:r>
          <w:rPr>
            <w:webHidden/>
          </w:rPr>
        </w:r>
        <w:r>
          <w:rPr>
            <w:webHidden/>
          </w:rPr>
          <w:fldChar w:fldCharType="separate"/>
        </w:r>
        <w:r>
          <w:rPr>
            <w:webHidden/>
          </w:rPr>
          <w:t>97</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45" w:history="1">
        <w:r w:rsidRPr="00062E5E">
          <w:rPr>
            <w:rStyle w:val="ae"/>
          </w:rPr>
          <w:t>5.16</w:t>
        </w:r>
        <w:r>
          <w:rPr>
            <w:rFonts w:asciiTheme="minorHAnsi" w:eastAsiaTheme="minorEastAsia" w:hAnsiTheme="minorHAnsi" w:cstheme="minorBidi"/>
            <w:b w:val="0"/>
            <w:bCs w:val="0"/>
            <w:sz w:val="22"/>
            <w:szCs w:val="22"/>
          </w:rPr>
          <w:tab/>
        </w:r>
        <w:r w:rsidRPr="00062E5E">
          <w:rPr>
            <w:rStyle w:val="ae"/>
          </w:rPr>
          <w:t>Согласие Участника налоговым органам на разглашение сведений, составляющих налоговую тайну (форма 16)</w:t>
        </w:r>
        <w:r>
          <w:rPr>
            <w:webHidden/>
          </w:rPr>
          <w:tab/>
        </w:r>
        <w:r>
          <w:rPr>
            <w:webHidden/>
          </w:rPr>
          <w:fldChar w:fldCharType="begin"/>
        </w:r>
        <w:r>
          <w:rPr>
            <w:webHidden/>
          </w:rPr>
          <w:instrText xml:space="preserve"> PAGEREF _Toc511315345 \h </w:instrText>
        </w:r>
        <w:r>
          <w:rPr>
            <w:webHidden/>
          </w:rPr>
        </w:r>
        <w:r>
          <w:rPr>
            <w:webHidden/>
          </w:rPr>
          <w:fldChar w:fldCharType="separate"/>
        </w:r>
        <w:r>
          <w:rPr>
            <w:webHidden/>
          </w:rPr>
          <w:t>99</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49" w:history="1">
        <w:r w:rsidRPr="00062E5E">
          <w:rPr>
            <w:rStyle w:val="ae"/>
          </w:rPr>
          <w:t>5.17</w:t>
        </w:r>
        <w:r>
          <w:rPr>
            <w:rFonts w:asciiTheme="minorHAnsi" w:eastAsiaTheme="minorEastAsia" w:hAnsiTheme="minorHAnsi" w:cstheme="minorBidi"/>
            <w:b w:val="0"/>
            <w:bCs w:val="0"/>
            <w:sz w:val="22"/>
            <w:szCs w:val="22"/>
          </w:rPr>
          <w:tab/>
        </w:r>
        <w:r w:rsidRPr="00062E5E">
          <w:rPr>
            <w:rStyle w:val="ae"/>
          </w:rPr>
          <w:t>План распределения объемов выполнения работ между Участником и субподрядчиками (форма 17)</w:t>
        </w:r>
        <w:r>
          <w:rPr>
            <w:webHidden/>
          </w:rPr>
          <w:tab/>
        </w:r>
        <w:r>
          <w:rPr>
            <w:webHidden/>
          </w:rPr>
          <w:fldChar w:fldCharType="begin"/>
        </w:r>
        <w:r>
          <w:rPr>
            <w:webHidden/>
          </w:rPr>
          <w:instrText xml:space="preserve"> PAGEREF _Toc511315349 \h </w:instrText>
        </w:r>
        <w:r>
          <w:rPr>
            <w:webHidden/>
          </w:rPr>
        </w:r>
        <w:r>
          <w:rPr>
            <w:webHidden/>
          </w:rPr>
          <w:fldChar w:fldCharType="separate"/>
        </w:r>
        <w:r>
          <w:rPr>
            <w:webHidden/>
          </w:rPr>
          <w:t>101</w:t>
        </w:r>
        <w:r>
          <w:rPr>
            <w:webHidden/>
          </w:rPr>
          <w:fldChar w:fldCharType="end"/>
        </w:r>
      </w:hyperlink>
    </w:p>
    <w:p w:rsidR="004A76B6" w:rsidRDefault="004A76B6">
      <w:pPr>
        <w:pStyle w:val="20"/>
        <w:rPr>
          <w:rFonts w:asciiTheme="minorHAnsi" w:eastAsiaTheme="minorEastAsia" w:hAnsiTheme="minorHAnsi" w:cstheme="minorBidi"/>
          <w:b w:val="0"/>
          <w:bCs w:val="0"/>
          <w:sz w:val="22"/>
          <w:szCs w:val="22"/>
        </w:rPr>
      </w:pPr>
      <w:hyperlink w:anchor="_Toc511315352" w:history="1">
        <w:r w:rsidRPr="00062E5E">
          <w:rPr>
            <w:rStyle w:val="ae"/>
          </w:rPr>
          <w:t>5.18</w:t>
        </w:r>
        <w:r>
          <w:rPr>
            <w:rFonts w:asciiTheme="minorHAnsi" w:eastAsiaTheme="minorEastAsia" w:hAnsiTheme="minorHAnsi" w:cstheme="minorBidi"/>
            <w:b w:val="0"/>
            <w:bCs w:val="0"/>
            <w:sz w:val="22"/>
            <w:szCs w:val="22"/>
          </w:rPr>
          <w:tab/>
        </w:r>
        <w:r w:rsidRPr="00062E5E">
          <w:rPr>
            <w:rStyle w:val="ae"/>
          </w:rPr>
          <w:t>План распределения объемов выполнения работ внутри коллективного Участника (форма 18)</w:t>
        </w:r>
        <w:r>
          <w:rPr>
            <w:webHidden/>
          </w:rPr>
          <w:tab/>
        </w:r>
        <w:r>
          <w:rPr>
            <w:webHidden/>
          </w:rPr>
          <w:fldChar w:fldCharType="begin"/>
        </w:r>
        <w:r>
          <w:rPr>
            <w:webHidden/>
          </w:rPr>
          <w:instrText xml:space="preserve"> PAGEREF _Toc511315352 \h </w:instrText>
        </w:r>
        <w:r>
          <w:rPr>
            <w:webHidden/>
          </w:rPr>
        </w:r>
        <w:r>
          <w:rPr>
            <w:webHidden/>
          </w:rPr>
          <w:fldChar w:fldCharType="separate"/>
        </w:r>
        <w:r>
          <w:rPr>
            <w:webHidden/>
          </w:rPr>
          <w:t>103</w:t>
        </w:r>
        <w:r>
          <w:rPr>
            <w:webHidden/>
          </w:rPr>
          <w:fldChar w:fldCharType="end"/>
        </w:r>
      </w:hyperlink>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511315199"/>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1315200"/>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4E0C2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Pr>
          <w:snapToGrid w:val="0"/>
          <w:szCs w:val="24"/>
        </w:rPr>
        <w:t xml:space="preserve">Горностаева </w:t>
      </w:r>
      <w:r w:rsidR="00492FD1" w:rsidRPr="00702B2C">
        <w:rPr>
          <w:iCs/>
          <w:szCs w:val="24"/>
        </w:rPr>
        <w:t xml:space="preserve">Т.В., контактные телефоны: </w:t>
      </w:r>
      <w:r w:rsidR="00492FD1" w:rsidRPr="004A76B6">
        <w:rPr>
          <w:iCs/>
          <w:szCs w:val="24"/>
        </w:rPr>
        <w:t xml:space="preserve">(495) 747-92-92 (доб. 3123), </w:t>
      </w:r>
      <w:r w:rsidR="00492FD1" w:rsidRPr="004A76B6">
        <w:rPr>
          <w:szCs w:val="24"/>
        </w:rPr>
        <w:t xml:space="preserve">адрес электронной почты: </w:t>
      </w:r>
      <w:r w:rsidR="00492FD1" w:rsidRPr="004A76B6">
        <w:rPr>
          <w:iCs/>
          <w:szCs w:val="24"/>
        </w:rPr>
        <w:t xml:space="preserve"> </w:t>
      </w:r>
      <w:hyperlink r:id="rId13" w:history="1">
        <w:r w:rsidR="00794122" w:rsidRPr="004A76B6">
          <w:rPr>
            <w:rStyle w:val="ae"/>
            <w:szCs w:val="24"/>
          </w:rPr>
          <w:t>Gornostaeva.TV@mrsk-1.ru</w:t>
        </w:r>
      </w:hyperlink>
      <w:r w:rsidR="00492FD1" w:rsidRPr="004A76B6">
        <w:rPr>
          <w:iCs/>
          <w:szCs w:val="24"/>
        </w:rPr>
        <w:t>, ответственное лицо –</w:t>
      </w:r>
      <w:r w:rsidR="004A76B6" w:rsidRPr="004A76B6">
        <w:rPr>
          <w:iCs/>
          <w:szCs w:val="24"/>
        </w:rPr>
        <w:t xml:space="preserve"> </w:t>
      </w:r>
      <w:r w:rsidR="001C4D51" w:rsidRPr="004A76B6">
        <w:rPr>
          <w:szCs w:val="24"/>
        </w:rPr>
        <w:t xml:space="preserve">Стоцкая Елена Юрьевна, контактные телефоны - (4722) 30-41-44, (495) 747-92-92, адрес электронной почты: </w:t>
      </w:r>
      <w:hyperlink r:id="rId14" w:history="1">
        <w:proofErr w:type="gramStart"/>
        <w:r w:rsidR="001C4D51" w:rsidRPr="004A76B6">
          <w:rPr>
            <w:rStyle w:val="ae"/>
            <w:szCs w:val="24"/>
          </w:rPr>
          <w:t>Stotskaya.EY@mrsk-1.ru</w:t>
        </w:r>
      </w:hyperlink>
      <w:r w:rsidR="001C4D51" w:rsidRPr="004A76B6">
        <w:rPr>
          <w:rStyle w:val="ae"/>
        </w:rPr>
        <w:t>))</w:t>
      </w:r>
      <w:r w:rsidR="001C4D51" w:rsidRPr="004A76B6">
        <w:rPr>
          <w:szCs w:val="24"/>
        </w:rPr>
        <w:t>.</w:t>
      </w:r>
      <w:proofErr w:type="gramEnd"/>
      <w:r w:rsidR="000F1D74" w:rsidRPr="004A76B6">
        <w:rPr>
          <w:bCs/>
          <w:szCs w:val="24"/>
        </w:rPr>
        <w:t xml:space="preserve"> </w:t>
      </w:r>
      <w:proofErr w:type="gramStart"/>
      <w:r w:rsidR="000F1D74" w:rsidRPr="004A76B6">
        <w:rPr>
          <w:bCs/>
          <w:szCs w:val="24"/>
        </w:rPr>
        <w:t xml:space="preserve">Извещением о проведении открытого конкурса, опубликованным </w:t>
      </w:r>
      <w:r w:rsidR="004A76B6" w:rsidRPr="004A76B6">
        <w:rPr>
          <w:b/>
          <w:szCs w:val="24"/>
        </w:rPr>
        <w:t>«31</w:t>
      </w:r>
      <w:r w:rsidR="00492FD1" w:rsidRPr="004A76B6">
        <w:rPr>
          <w:b/>
          <w:szCs w:val="24"/>
        </w:rPr>
        <w:t xml:space="preserve">» января </w:t>
      </w:r>
      <w:r w:rsidR="00B71A2B" w:rsidRPr="004A76B6">
        <w:rPr>
          <w:b/>
          <w:szCs w:val="24"/>
        </w:rPr>
        <w:t>2018</w:t>
      </w:r>
      <w:r w:rsidR="00492FD1" w:rsidRPr="004A76B6">
        <w:rPr>
          <w:b/>
          <w:szCs w:val="24"/>
        </w:rPr>
        <w:t xml:space="preserve"> г.</w:t>
      </w:r>
      <w:r w:rsidR="00492FD1" w:rsidRPr="004A76B6">
        <w:rPr>
          <w:szCs w:val="24"/>
        </w:rPr>
        <w:t xml:space="preserve"> </w:t>
      </w:r>
      <w:r w:rsidR="000F1D74" w:rsidRPr="004A76B6">
        <w:rPr>
          <w:bCs/>
          <w:szCs w:val="24"/>
        </w:rPr>
        <w:t xml:space="preserve">на </w:t>
      </w:r>
      <w:r w:rsidR="00807B8C" w:rsidRPr="004A76B6">
        <w:rPr>
          <w:bCs/>
          <w:szCs w:val="24"/>
        </w:rPr>
        <w:t>официальном сайте</w:t>
      </w:r>
      <w:r w:rsidR="000F1D74" w:rsidRPr="004A76B6">
        <w:rPr>
          <w:bCs/>
          <w:szCs w:val="24"/>
        </w:rPr>
        <w:t xml:space="preserve"> (</w:t>
      </w:r>
      <w:hyperlink r:id="rId15" w:history="1">
        <w:r w:rsidR="00E93A86" w:rsidRPr="004A76B6">
          <w:rPr>
            <w:rStyle w:val="ae"/>
            <w:bCs/>
            <w:szCs w:val="24"/>
            <w:lang w:val="en-US"/>
          </w:rPr>
          <w:t>www</w:t>
        </w:r>
        <w:r w:rsidR="00E93A86" w:rsidRPr="004A76B6">
          <w:rPr>
            <w:rStyle w:val="ae"/>
            <w:bCs/>
            <w:szCs w:val="24"/>
          </w:rPr>
          <w:t>.</w:t>
        </w:r>
        <w:r w:rsidR="00E93A86" w:rsidRPr="004A76B6">
          <w:rPr>
            <w:rStyle w:val="ae"/>
            <w:bCs/>
            <w:szCs w:val="24"/>
            <w:lang w:val="en-US"/>
          </w:rPr>
          <w:t>zakupki</w:t>
        </w:r>
        <w:r w:rsidR="00E93A86" w:rsidRPr="004A76B6">
          <w:rPr>
            <w:rStyle w:val="ae"/>
            <w:bCs/>
            <w:szCs w:val="24"/>
          </w:rPr>
          <w:t>.</w:t>
        </w:r>
        <w:r w:rsidR="00E93A86" w:rsidRPr="004A76B6">
          <w:rPr>
            <w:rStyle w:val="ae"/>
            <w:bCs/>
            <w:szCs w:val="24"/>
            <w:lang w:val="en-US"/>
          </w:rPr>
          <w:t>gov</w:t>
        </w:r>
        <w:r w:rsidR="00E93A86" w:rsidRPr="004A76B6">
          <w:rPr>
            <w:rStyle w:val="ae"/>
            <w:bCs/>
            <w:szCs w:val="24"/>
          </w:rPr>
          <w:t>.</w:t>
        </w:r>
        <w:r w:rsidR="00E93A86" w:rsidRPr="004A76B6">
          <w:rPr>
            <w:rStyle w:val="ae"/>
            <w:bCs/>
            <w:szCs w:val="24"/>
            <w:lang w:val="en-US"/>
          </w:rPr>
          <w:t>ru</w:t>
        </w:r>
      </w:hyperlink>
      <w:r w:rsidR="00807B8C" w:rsidRPr="004A76B6">
        <w:rPr>
          <w:bCs/>
          <w:szCs w:val="24"/>
        </w:rPr>
        <w:t>)</w:t>
      </w:r>
      <w:r w:rsidR="00575F54" w:rsidRPr="004A76B6">
        <w:rPr>
          <w:iCs/>
          <w:szCs w:val="24"/>
        </w:rPr>
        <w:t>, на</w:t>
      </w:r>
      <w:r w:rsidR="00575F54" w:rsidRPr="004A76B6">
        <w:rPr>
          <w:bCs/>
          <w:szCs w:val="24"/>
        </w:rPr>
        <w:t xml:space="preserve"> сайте </w:t>
      </w:r>
      <w:r w:rsidR="00492FD1" w:rsidRPr="004A76B6">
        <w:rPr>
          <w:iCs/>
          <w:szCs w:val="24"/>
        </w:rPr>
        <w:t>ПАО «МРСК Центра»</w:t>
      </w:r>
      <w:r w:rsidR="00492FD1" w:rsidRPr="004A76B6">
        <w:rPr>
          <w:szCs w:val="24"/>
        </w:rPr>
        <w:t xml:space="preserve"> (</w:t>
      </w:r>
      <w:hyperlink r:id="rId16" w:history="1">
        <w:proofErr w:type="gramEnd"/>
        <w:r w:rsidR="00492FD1" w:rsidRPr="004A76B6">
          <w:rPr>
            <w:rStyle w:val="ae"/>
            <w:szCs w:val="24"/>
          </w:rPr>
          <w:t>www.mrsk-1.ru</w:t>
        </w:r>
        <w:proofErr w:type="gramStart"/>
      </w:hyperlink>
      <w:r w:rsidR="00492FD1" w:rsidRPr="004A76B6">
        <w:rPr>
          <w:szCs w:val="24"/>
        </w:rPr>
        <w:t xml:space="preserve">), на сайте ЭТП, указанном в п. </w:t>
      </w:r>
      <w:r w:rsidR="000A775A" w:rsidRPr="004A76B6">
        <w:fldChar w:fldCharType="begin"/>
      </w:r>
      <w:r w:rsidR="000A775A" w:rsidRPr="004A76B6">
        <w:instrText xml:space="preserve"> REF _Ref441222499 \r \h  \* MERGEFORMAT </w:instrText>
      </w:r>
      <w:r w:rsidR="000A775A" w:rsidRPr="004A76B6">
        <w:fldChar w:fldCharType="separate"/>
      </w:r>
      <w:r w:rsidR="004A76B6" w:rsidRPr="004A76B6">
        <w:rPr>
          <w:szCs w:val="24"/>
        </w:rPr>
        <w:t>1.1.2</w:t>
      </w:r>
      <w:r w:rsidR="000A775A" w:rsidRPr="004A76B6">
        <w:fldChar w:fldCharType="end"/>
      </w:r>
      <w:r w:rsidR="00492FD1" w:rsidRPr="004A76B6">
        <w:rPr>
          <w:szCs w:val="24"/>
        </w:rPr>
        <w:t xml:space="preserve"> настоящей Документации,</w:t>
      </w:r>
      <w:r w:rsidR="00492FD1" w:rsidRPr="004A76B6">
        <w:rPr>
          <w:bCs/>
          <w:iCs/>
          <w:szCs w:val="24"/>
        </w:rPr>
        <w:t xml:space="preserve"> </w:t>
      </w:r>
      <w:r w:rsidR="00A836B7" w:rsidRPr="004A76B6">
        <w:rPr>
          <w:bCs/>
          <w:iCs/>
          <w:szCs w:val="24"/>
        </w:rPr>
        <w:t>приг</w:t>
      </w:r>
      <w:r w:rsidR="00A836B7" w:rsidRPr="004A76B6">
        <w:rPr>
          <w:bCs/>
          <w:szCs w:val="24"/>
        </w:rPr>
        <w:t>ласило юридических лиц</w:t>
      </w:r>
      <w:r w:rsidR="00492FD1" w:rsidRPr="004A76B6">
        <w:rPr>
          <w:bCs/>
          <w:szCs w:val="24"/>
        </w:rPr>
        <w:t xml:space="preserve"> и</w:t>
      </w:r>
      <w:r w:rsidR="00A836B7" w:rsidRPr="004A76B6">
        <w:rPr>
          <w:bCs/>
          <w:szCs w:val="24"/>
        </w:rPr>
        <w:t xml:space="preserve"> </w:t>
      </w:r>
      <w:r w:rsidR="00807B8C" w:rsidRPr="004A76B6">
        <w:rPr>
          <w:bCs/>
          <w:szCs w:val="24"/>
        </w:rPr>
        <w:t>физических</w:t>
      </w:r>
      <w:r w:rsidR="00807B8C" w:rsidRPr="00492FD1">
        <w:rPr>
          <w:bCs/>
          <w:szCs w:val="24"/>
        </w:rPr>
        <w:t xml:space="preserve">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на</w:t>
      </w:r>
      <w:proofErr w:type="gramEnd"/>
      <w:r w:rsidR="009C5C48" w:rsidRPr="004E0C2C">
        <w:rPr>
          <w:bCs/>
          <w:szCs w:val="24"/>
        </w:rPr>
        <w:t xml:space="preserve"> </w:t>
      </w:r>
      <w:proofErr w:type="gramStart"/>
      <w:r w:rsidR="009C5C48" w:rsidRPr="004E0C2C">
        <w:rPr>
          <w:bCs/>
          <w:szCs w:val="24"/>
        </w:rPr>
        <w:t xml:space="preserve">право заключения </w:t>
      </w:r>
      <w:bookmarkEnd w:id="30"/>
      <w:bookmarkEnd w:id="31"/>
      <w:bookmarkEnd w:id="32"/>
      <w:r w:rsidR="004A76B6" w:rsidRPr="00D1261F">
        <w:rPr>
          <w:iCs/>
          <w:szCs w:val="24"/>
        </w:rPr>
        <w:t xml:space="preserve">Договора </w:t>
      </w:r>
      <w:r w:rsidR="004A76B6" w:rsidRPr="00D1261F">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4A76B6" w:rsidRPr="00D1261F">
        <w:rPr>
          <w:szCs w:val="24"/>
        </w:rPr>
        <w:t>энергосервисного</w:t>
      </w:r>
      <w:proofErr w:type="spellEnd"/>
      <w:r w:rsidR="004A76B6" w:rsidRPr="00D1261F">
        <w:rPr>
          <w:szCs w:val="24"/>
        </w:rPr>
        <w:t xml:space="preserve"> контракта, направленного на снижение потерь электроэнергии при ее передаче в электрических сетях</w:t>
      </w:r>
      <w:r w:rsidR="004A76B6" w:rsidRPr="00D1261F">
        <w:rPr>
          <w:iCs/>
          <w:szCs w:val="24"/>
        </w:rPr>
        <w:t xml:space="preserve"> филиала ПАО «МРСК Центра» - «</w:t>
      </w:r>
      <w:r w:rsidR="004A76B6" w:rsidRPr="00D1261F">
        <w:rPr>
          <w:bCs/>
          <w:iCs/>
          <w:szCs w:val="24"/>
        </w:rPr>
        <w:t>Брянскэнерго</w:t>
      </w:r>
      <w:r w:rsidR="004A76B6" w:rsidRPr="00D1261F">
        <w:rPr>
          <w:iCs/>
          <w:szCs w:val="24"/>
        </w:rPr>
        <w:t xml:space="preserve">», </w:t>
      </w:r>
      <w:r w:rsidR="004A76B6" w:rsidRPr="00D1261F">
        <w:rPr>
          <w:szCs w:val="24"/>
        </w:rPr>
        <w:t>для нужд ПАО «МРСК Центра» (филиала «Брянскэнерго</w:t>
      </w:r>
      <w:proofErr w:type="gramEnd"/>
      <w:r w:rsidR="004A76B6" w:rsidRPr="00D1261F">
        <w:rPr>
          <w:szCs w:val="24"/>
        </w:rPr>
        <w:t xml:space="preserve">» </w:t>
      </w:r>
      <w:proofErr w:type="gramStart"/>
      <w:r w:rsidR="004A76B6" w:rsidRPr="00D1261F">
        <w:rPr>
          <w:szCs w:val="24"/>
        </w:rPr>
        <w:t>расположенного</w:t>
      </w:r>
      <w:proofErr w:type="gramEnd"/>
      <w:r w:rsidR="004A76B6" w:rsidRPr="00D1261F">
        <w:rPr>
          <w:szCs w:val="24"/>
        </w:rPr>
        <w:t xml:space="preserve"> по адресу: </w:t>
      </w:r>
      <w:proofErr w:type="gramStart"/>
      <w:r w:rsidR="004A76B6" w:rsidRPr="00D1261F">
        <w:rPr>
          <w:szCs w:val="24"/>
        </w:rPr>
        <w:t>РФ, 241050, г. Брянск, ул. Советская, д. 35)</w:t>
      </w:r>
      <w:r w:rsidR="00492FD1">
        <w:rPr>
          <w:szCs w:val="24"/>
        </w:rPr>
        <w:t>.</w:t>
      </w:r>
      <w:bookmarkEnd w:id="33"/>
      <w:proofErr w:type="gramEnd"/>
    </w:p>
    <w:p w:rsidR="00B07614" w:rsidRPr="004A76B6"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796A96">
        <w:rPr>
          <w:iCs/>
          <w:szCs w:val="24"/>
        </w:rPr>
        <w:t xml:space="preserve">Настоящий </w:t>
      </w:r>
      <w:r w:rsidR="009738FE" w:rsidRPr="00796A96">
        <w:rPr>
          <w:iCs/>
          <w:szCs w:val="24"/>
        </w:rPr>
        <w:t>К</w:t>
      </w:r>
      <w:r w:rsidRPr="00796A96">
        <w:rPr>
          <w:iCs/>
          <w:szCs w:val="24"/>
        </w:rPr>
        <w:t xml:space="preserve">онкурс проводится </w:t>
      </w:r>
      <w:r w:rsidR="0064467F" w:rsidRPr="00796A96">
        <w:rPr>
          <w:bCs/>
          <w:szCs w:val="24"/>
        </w:rPr>
        <w:t xml:space="preserve">в соответствии с правилами и с </w:t>
      </w:r>
      <w:r w:rsidR="0064467F" w:rsidRPr="004A76B6">
        <w:rPr>
          <w:bCs/>
          <w:szCs w:val="24"/>
        </w:rPr>
        <w:t xml:space="preserve">использованием функционала </w:t>
      </w:r>
      <w:r w:rsidR="00492FD1" w:rsidRPr="004A76B6">
        <w:rPr>
          <w:szCs w:val="24"/>
        </w:rPr>
        <w:t>электронной торговой площадки ПАО «</w:t>
      </w:r>
      <w:proofErr w:type="spellStart"/>
      <w:r w:rsidR="00492FD1" w:rsidRPr="004A76B6">
        <w:rPr>
          <w:szCs w:val="24"/>
        </w:rPr>
        <w:t>Россети</w:t>
      </w:r>
      <w:proofErr w:type="spellEnd"/>
      <w:r w:rsidR="00492FD1" w:rsidRPr="004A76B6">
        <w:rPr>
          <w:szCs w:val="24"/>
        </w:rPr>
        <w:t xml:space="preserve">» </w:t>
      </w:r>
      <w:hyperlink r:id="rId17" w:history="1">
        <w:r w:rsidR="00492FD1" w:rsidRPr="004A76B6">
          <w:rPr>
            <w:rStyle w:val="ae"/>
            <w:szCs w:val="24"/>
          </w:rPr>
          <w:t>www.b2b-mrsk.ru</w:t>
        </w:r>
      </w:hyperlink>
      <w:r w:rsidR="00D25143" w:rsidRPr="004A76B6">
        <w:rPr>
          <w:szCs w:val="24"/>
        </w:rPr>
        <w:t xml:space="preserve"> </w:t>
      </w:r>
      <w:r w:rsidR="00492FD1" w:rsidRPr="004A76B6">
        <w:rPr>
          <w:szCs w:val="24"/>
        </w:rPr>
        <w:t>(далее — ЭТП)</w:t>
      </w:r>
      <w:r w:rsidR="0051220A" w:rsidRPr="004A76B6">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4A76B6" w:rsidRDefault="00492FD1" w:rsidP="00492FD1">
      <w:pPr>
        <w:tabs>
          <w:tab w:val="num" w:pos="1620"/>
        </w:tabs>
        <w:autoSpaceDE w:val="0"/>
        <w:autoSpaceDN w:val="0"/>
        <w:adjustRightInd w:val="0"/>
        <w:ind w:firstLine="0"/>
        <w:rPr>
          <w:szCs w:val="24"/>
        </w:rPr>
      </w:pPr>
      <w:proofErr w:type="gramStart"/>
      <w:r w:rsidRPr="00C12FA4">
        <w:rPr>
          <w:b/>
          <w:szCs w:val="24"/>
          <w:u w:val="single"/>
        </w:rPr>
        <w:t>Лот №1:</w:t>
      </w:r>
      <w:r w:rsidRPr="00C12FA4">
        <w:rPr>
          <w:szCs w:val="24"/>
        </w:rPr>
        <w:t xml:space="preserve"> право заключения </w:t>
      </w:r>
      <w:r w:rsidR="004A76B6" w:rsidRPr="00B72DFE">
        <w:rPr>
          <w:iCs/>
          <w:szCs w:val="24"/>
        </w:rPr>
        <w:t xml:space="preserve">Договора </w:t>
      </w:r>
      <w:r w:rsidR="004A76B6" w:rsidRPr="00B72DFE">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w:t>
      </w:r>
      <w:r w:rsidR="004A76B6" w:rsidRPr="00D1261F">
        <w:rPr>
          <w:szCs w:val="24"/>
        </w:rPr>
        <w:t xml:space="preserve">с организацией удаленного сбора данных) в рамках реализации </w:t>
      </w:r>
      <w:proofErr w:type="spellStart"/>
      <w:r w:rsidR="004A76B6" w:rsidRPr="00D1261F">
        <w:rPr>
          <w:szCs w:val="24"/>
        </w:rPr>
        <w:t>энергосервисного</w:t>
      </w:r>
      <w:proofErr w:type="spellEnd"/>
      <w:r w:rsidR="004A76B6" w:rsidRPr="00D1261F">
        <w:rPr>
          <w:szCs w:val="24"/>
        </w:rPr>
        <w:t xml:space="preserve"> контракта, направленного на снижение потерь электроэнергии при ее передаче в электрических сетях</w:t>
      </w:r>
      <w:r w:rsidR="004A76B6" w:rsidRPr="00D1261F">
        <w:rPr>
          <w:iCs/>
          <w:szCs w:val="24"/>
        </w:rPr>
        <w:t xml:space="preserve"> филиала ПАО «МРСК Центра» - «</w:t>
      </w:r>
      <w:r w:rsidR="004A76B6" w:rsidRPr="00D1261F">
        <w:rPr>
          <w:bCs/>
          <w:iCs/>
          <w:szCs w:val="24"/>
        </w:rPr>
        <w:t>Брянскэнерго</w:t>
      </w:r>
      <w:r w:rsidR="004A76B6" w:rsidRPr="00D1261F">
        <w:rPr>
          <w:iCs/>
          <w:szCs w:val="24"/>
        </w:rPr>
        <w:t xml:space="preserve">», для нужд </w:t>
      </w:r>
      <w:r w:rsidR="004A76B6" w:rsidRPr="004A76B6">
        <w:rPr>
          <w:iCs/>
          <w:szCs w:val="24"/>
        </w:rPr>
        <w:t>ПАО «МРСК Центра</w:t>
      </w:r>
      <w:proofErr w:type="gramEnd"/>
      <w:r w:rsidR="004A76B6" w:rsidRPr="004A76B6">
        <w:rPr>
          <w:iCs/>
          <w:szCs w:val="24"/>
        </w:rPr>
        <w:t>» (филиала «</w:t>
      </w:r>
      <w:r w:rsidR="004A76B6" w:rsidRPr="004A76B6">
        <w:rPr>
          <w:bCs/>
          <w:iCs/>
          <w:szCs w:val="24"/>
        </w:rPr>
        <w:t>Брянскэнерго</w:t>
      </w:r>
      <w:r w:rsidR="004A76B6" w:rsidRPr="004A76B6">
        <w:rPr>
          <w:iCs/>
          <w:szCs w:val="24"/>
        </w:rPr>
        <w:t>»)</w:t>
      </w:r>
      <w:r w:rsidR="004A76B6" w:rsidRPr="004A76B6">
        <w:rPr>
          <w:szCs w:val="24"/>
        </w:rPr>
        <w:t>.</w:t>
      </w:r>
    </w:p>
    <w:p w:rsidR="00492FD1" w:rsidRPr="004A76B6" w:rsidRDefault="00492FD1" w:rsidP="00492FD1">
      <w:pPr>
        <w:tabs>
          <w:tab w:val="num" w:pos="1620"/>
        </w:tabs>
        <w:autoSpaceDE w:val="0"/>
        <w:autoSpaceDN w:val="0"/>
        <w:adjustRightInd w:val="0"/>
        <w:ind w:firstLine="0"/>
        <w:rPr>
          <w:szCs w:val="24"/>
        </w:rPr>
      </w:pPr>
      <w:r w:rsidRPr="004A76B6">
        <w:rPr>
          <w:szCs w:val="24"/>
        </w:rPr>
        <w:t xml:space="preserve">Количество лотов: </w:t>
      </w:r>
      <w:r w:rsidRPr="004A76B6">
        <w:rPr>
          <w:b/>
          <w:szCs w:val="24"/>
        </w:rPr>
        <w:t>1 (один)</w:t>
      </w:r>
      <w:r w:rsidRPr="004A76B6">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4A76B6">
        <w:rPr>
          <w:szCs w:val="24"/>
        </w:rPr>
        <w:t xml:space="preserve">Частичное </w:t>
      </w:r>
      <w:r w:rsidR="00B46E2F" w:rsidRPr="004A76B6">
        <w:rPr>
          <w:szCs w:val="24"/>
        </w:rPr>
        <w:t>выполнение работ</w:t>
      </w:r>
      <w:r w:rsidRPr="004A76B6">
        <w:rPr>
          <w:szCs w:val="24"/>
        </w:rPr>
        <w:t xml:space="preserve"> не допускается.</w:t>
      </w:r>
    </w:p>
    <w:p w:rsidR="00EE0F9F" w:rsidRPr="005D731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4A76B6" w:rsidRPr="00AF4853">
        <w:rPr>
          <w:szCs w:val="24"/>
        </w:rPr>
        <w:t xml:space="preserve">начало работ – в течение 10 календарных дней с момента заключения </w:t>
      </w:r>
      <w:proofErr w:type="spellStart"/>
      <w:r w:rsidR="004A76B6" w:rsidRPr="00AF4853">
        <w:rPr>
          <w:szCs w:val="24"/>
        </w:rPr>
        <w:t>энергосервисного</w:t>
      </w:r>
      <w:proofErr w:type="spellEnd"/>
      <w:r w:rsidR="004A76B6" w:rsidRPr="00AF4853">
        <w:rPr>
          <w:szCs w:val="24"/>
        </w:rPr>
        <w:t xml:space="preserve"> договор</w:t>
      </w:r>
      <w:r w:rsidR="004A76B6" w:rsidRPr="00AF4853">
        <w:rPr>
          <w:sz w:val="22"/>
          <w:szCs w:val="22"/>
        </w:rPr>
        <w:t>а</w:t>
      </w:r>
      <w:r w:rsidR="004A76B6" w:rsidRPr="00AF4853">
        <w:rPr>
          <w:szCs w:val="24"/>
        </w:rPr>
        <w:t>; окончание работ – не позднее 31.12.2018г</w:t>
      </w:r>
      <w:r w:rsidR="00C33ABA" w:rsidRPr="00796A96">
        <w:rPr>
          <w:bCs/>
          <w:szCs w:val="24"/>
        </w:rPr>
        <w:t>.</w:t>
      </w:r>
      <w:bookmarkEnd w:id="39"/>
    </w:p>
    <w:p w:rsidR="005D731A" w:rsidRPr="00796A9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будет осуществляться </w:t>
      </w:r>
      <w:r w:rsidR="004A76B6" w:rsidRPr="00AF4853">
        <w:t>на территории Российской Федерации</w:t>
      </w:r>
      <w:r w:rsidRPr="00366652">
        <w:rPr>
          <w:szCs w:val="24"/>
        </w:rPr>
        <w:t>.</w:t>
      </w:r>
      <w:bookmarkEnd w:id="40"/>
    </w:p>
    <w:p w:rsidR="006877B8" w:rsidRPr="004A76B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22360B">
        <w:rPr>
          <w:iCs/>
          <w:szCs w:val="24"/>
        </w:rPr>
        <w:t xml:space="preserve">Форма и порядок оплаты: </w:t>
      </w:r>
      <w:r w:rsidRPr="002F4103">
        <w:rPr>
          <w:szCs w:val="24"/>
        </w:rPr>
        <w:t>безналичный расчет, в течение 30 (тридцати) рабочих дней с момента подписания</w:t>
      </w:r>
      <w:r>
        <w:rPr>
          <w:szCs w:val="24"/>
        </w:rPr>
        <w:t xml:space="preserve"> сторонами</w:t>
      </w:r>
      <w:r w:rsidRPr="002F4103">
        <w:rPr>
          <w:szCs w:val="24"/>
        </w:rPr>
        <w:t xml:space="preserve"> </w:t>
      </w:r>
      <w:r>
        <w:rPr>
          <w:szCs w:val="24"/>
        </w:rPr>
        <w:t xml:space="preserve">Акта приемки выполненных работ и </w:t>
      </w:r>
      <w:r w:rsidRPr="004A76B6">
        <w:rPr>
          <w:szCs w:val="24"/>
        </w:rPr>
        <w:lastRenderedPageBreak/>
        <w:t>предоставления счета-фактуры.</w:t>
      </w:r>
      <w:bookmarkEnd w:id="41"/>
      <w:r w:rsidR="001E75C5" w:rsidRPr="004A76B6">
        <w:rPr>
          <w:iCs/>
          <w:szCs w:val="24"/>
        </w:rPr>
        <w:t xml:space="preserve"> В </w:t>
      </w:r>
      <w:proofErr w:type="gramStart"/>
      <w:r w:rsidR="001E75C5" w:rsidRPr="004A76B6">
        <w:rPr>
          <w:iCs/>
          <w:szCs w:val="24"/>
        </w:rPr>
        <w:t>случае</w:t>
      </w:r>
      <w:proofErr w:type="gramEnd"/>
      <w:r w:rsidR="001E75C5" w:rsidRPr="004A76B6">
        <w:rPr>
          <w:iCs/>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4A76B6">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4A76B6">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4A76B6">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4A76B6">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4A76B6">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4A76B6">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0A775A">
        <w:fldChar w:fldCharType="begin"/>
      </w:r>
      <w:r w:rsidR="000A775A">
        <w:instrText xml:space="preserve"> REF _Ref441564571 \r \h  \* MERGEFORMAT </w:instrText>
      </w:r>
      <w:r w:rsidR="000A775A">
        <w:fldChar w:fldCharType="separate"/>
      </w:r>
      <w:r w:rsidR="004A76B6" w:rsidRPr="004A76B6">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4A76B6" w:rsidRPr="004A76B6">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4A76B6" w:rsidRPr="004A76B6">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4A76B6" w:rsidRPr="004A76B6">
        <w:rPr>
          <w:bCs/>
          <w:iCs/>
          <w:szCs w:val="24"/>
        </w:rPr>
        <w:t>1.1.7</w:t>
      </w:r>
      <w:r w:rsidR="000A775A">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8119237"/>
      <w:bookmarkStart w:id="57" w:name="_Toc511315201"/>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6"/>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4A76B6" w:rsidRPr="004A76B6">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5285340"/>
      <w:bookmarkStart w:id="68" w:name="_Toc55305374"/>
      <w:bookmarkStart w:id="69" w:name="_Toc57314620"/>
      <w:bookmarkStart w:id="70" w:name="_Toc69728945"/>
      <w:bookmarkStart w:id="71" w:name="_Toc98251656"/>
      <w:bookmarkStart w:id="72" w:name="_Toc511315202"/>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72"/>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4A76B6" w:rsidRPr="004A76B6">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9A3198">
        <w:rPr>
          <w:bCs/>
          <w:szCs w:val="24"/>
        </w:rPr>
        <w:t>Банковской гарантии</w:t>
      </w:r>
      <w:r w:rsidR="00C00B65" w:rsidRPr="001C133F">
        <w:rPr>
          <w:bCs/>
          <w:szCs w:val="24"/>
        </w:rPr>
        <w:t xml:space="preserve"> (подраздел</w:t>
      </w:r>
      <w:r w:rsidR="00CD7AAC">
        <w:rPr>
          <w:bCs/>
          <w:szCs w:val="24"/>
        </w:rPr>
        <w:t xml:space="preserve"> </w:t>
      </w:r>
      <w:r w:rsidR="00CD7AAC">
        <w:rPr>
          <w:bCs/>
          <w:szCs w:val="24"/>
        </w:rPr>
        <w:fldChar w:fldCharType="begin"/>
      </w:r>
      <w:r w:rsidR="00CD7AAC">
        <w:rPr>
          <w:bCs/>
          <w:szCs w:val="24"/>
        </w:rPr>
        <w:instrText xml:space="preserve"> REF _Ref461801664 \r \h </w:instrText>
      </w:r>
      <w:r w:rsidR="00CD7AAC">
        <w:rPr>
          <w:bCs/>
          <w:szCs w:val="24"/>
        </w:rPr>
      </w:r>
      <w:r w:rsidR="00CD7AAC">
        <w:rPr>
          <w:bCs/>
          <w:szCs w:val="24"/>
        </w:rPr>
        <w:fldChar w:fldCharType="separate"/>
      </w:r>
      <w:r w:rsidR="004A76B6">
        <w:rPr>
          <w:bCs/>
          <w:szCs w:val="24"/>
        </w:rPr>
        <w:t>5.14</w:t>
      </w:r>
      <w:r w:rsidR="00CD7AAC">
        <w:rPr>
          <w:bCs/>
          <w:szCs w:val="24"/>
        </w:rPr>
        <w:fldChar w:fldCharType="end"/>
      </w:r>
      <w:r w:rsidR="00C00B65" w:rsidRPr="001C133F">
        <w:rPr>
          <w:bCs/>
          <w:szCs w:val="24"/>
        </w:rPr>
        <w:t xml:space="preserve">) и </w:t>
      </w:r>
      <w:r w:rsidR="00C00B65" w:rsidRPr="001C133F">
        <w:rPr>
          <w:szCs w:val="24"/>
        </w:rPr>
        <w:t xml:space="preserve">Расписки сдачи-приемки </w:t>
      </w:r>
      <w:r w:rsidR="009A3198">
        <w:rPr>
          <w:bCs/>
          <w:szCs w:val="24"/>
        </w:rPr>
        <w:t>Банковской гарантии</w:t>
      </w:r>
      <w:r w:rsidR="00C00B65" w:rsidRPr="001C133F">
        <w:rPr>
          <w:szCs w:val="24"/>
        </w:rPr>
        <w:t xml:space="preserve">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4A76B6" w:rsidRPr="004A76B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szCs w:val="24"/>
        </w:rPr>
        <w:t>Банковской гарантии</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1315203"/>
      <w:r w:rsidRPr="00796A96">
        <w:rPr>
          <w:bCs/>
          <w:sz w:val="24"/>
          <w:szCs w:val="24"/>
        </w:rPr>
        <w:t>Обжалование</w:t>
      </w:r>
      <w:bookmarkEnd w:id="67"/>
      <w:bookmarkEnd w:id="68"/>
      <w:bookmarkEnd w:id="69"/>
      <w:bookmarkEnd w:id="70"/>
      <w:bookmarkEnd w:id="71"/>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 xml:space="preserve">онкурса и участием в нем, должны решаться в претензионном </w:t>
      </w:r>
      <w:r w:rsidRPr="00796A96">
        <w:rPr>
          <w:bCs/>
          <w:szCs w:val="24"/>
        </w:rPr>
        <w:lastRenderedPageBreak/>
        <w:t>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4A76B6" w:rsidRPr="004A76B6">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4A76B6" w:rsidRPr="004A76B6">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1315204"/>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4A76B6">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xml:space="preserve">. Предоставление этой информации другим Участникам или третьим лицам возможно </w:t>
      </w:r>
      <w:r w:rsidRPr="00796A96">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 xml:space="preserve">В </w:t>
      </w:r>
      <w:proofErr w:type="gramStart"/>
      <w:r w:rsidRPr="00796A96">
        <w:rPr>
          <w:bCs/>
          <w:szCs w:val="24"/>
        </w:rPr>
        <w:t>соответствии</w:t>
      </w:r>
      <w:proofErr w:type="gramEnd"/>
      <w:r w:rsidRPr="00796A96">
        <w:rPr>
          <w:bCs/>
          <w:szCs w:val="24"/>
        </w:rPr>
        <w:t xml:space="preserve">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1315205"/>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4A76B6">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4A76B6">
        <w:rPr>
          <w:szCs w:val="24"/>
        </w:rPr>
        <w:t>3.4</w:t>
      </w:r>
      <w:r w:rsidR="005A1486">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206"/>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4A76B6" w:rsidRPr="004A76B6">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6" w:name="_Toc440361308"/>
      <w:bookmarkStart w:id="137" w:name="_Toc440376063"/>
      <w:bookmarkStart w:id="138" w:name="_Toc440376190"/>
      <w:bookmarkStart w:id="139" w:name="_Toc440382455"/>
      <w:bookmarkStart w:id="140" w:name="_Toc440447125"/>
      <w:bookmarkStart w:id="141" w:name="_Toc440632285"/>
      <w:bookmarkStart w:id="142" w:name="_Toc440875058"/>
      <w:bookmarkStart w:id="143" w:name="_Toc441131045"/>
      <w:bookmarkStart w:id="144" w:name="_Toc441503228"/>
      <w:bookmarkStart w:id="145" w:name="_Toc441572019"/>
      <w:bookmarkStart w:id="146" w:name="_Toc441575111"/>
      <w:bookmarkStart w:id="147" w:name="_Toc442434772"/>
      <w:bookmarkStart w:id="148" w:name="_Toc442435611"/>
      <w:bookmarkStart w:id="149" w:name="_Toc462044731"/>
      <w:bookmarkStart w:id="150" w:name="_Toc462068434"/>
      <w:bookmarkStart w:id="151" w:name="_Toc463514124"/>
      <w:bookmarkStart w:id="152" w:name="_Toc469480332"/>
      <w:bookmarkStart w:id="153" w:name="_Toc471823122"/>
      <w:bookmarkStart w:id="154" w:name="_Toc498511983"/>
      <w:bookmarkStart w:id="155" w:name="_Toc511312802"/>
      <w:bookmarkStart w:id="156" w:name="_Toc511315207"/>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4A76B6" w:rsidRPr="004A76B6">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4A76B6" w:rsidRPr="004A76B6">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4A76B6" w:rsidRPr="004A76B6">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4A76B6" w:rsidRPr="004A76B6">
        <w:rPr>
          <w:bCs w:val="0"/>
          <w:sz w:val="24"/>
          <w:szCs w:val="24"/>
        </w:rPr>
        <w:t>5.5</w:t>
      </w:r>
      <w:r w:rsidR="000A775A">
        <w:fldChar w:fldCharType="end"/>
      </w:r>
      <w:r w:rsidRPr="00125FCE">
        <w:rPr>
          <w:b w:val="0"/>
          <w:sz w:val="24"/>
          <w:szCs w:val="24"/>
        </w:rPr>
        <w:t xml:space="preserve">) и Протокол разногласий к проекту </w:t>
      </w:r>
      <w:r w:rsidRPr="00125FCE">
        <w:rPr>
          <w:b w:val="0"/>
          <w:sz w:val="24"/>
          <w:szCs w:val="24"/>
        </w:rPr>
        <w:lastRenderedPageBreak/>
        <w:t xml:space="preserve">Договора (подраздел </w:t>
      </w:r>
      <w:r w:rsidR="000A775A">
        <w:fldChar w:fldCharType="begin"/>
      </w:r>
      <w:r w:rsidR="000A775A">
        <w:instrText xml:space="preserve"> REF _Ref440361531 \r \h  \* MERGEFORMAT </w:instrText>
      </w:r>
      <w:r w:rsidR="000A775A">
        <w:fldChar w:fldCharType="separate"/>
      </w:r>
      <w:r w:rsidR="004A76B6" w:rsidRPr="004A76B6">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4A76B6">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3E2E5E" w:rsidRDefault="003E2E5E" w:rsidP="00363FC9">
      <w:pPr>
        <w:widowControl/>
        <w:numPr>
          <w:ilvl w:val="2"/>
          <w:numId w:val="13"/>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4A76B6">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4A76B6">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5"/>
      <w:bookmarkEnd w:id="166"/>
      <w:bookmarkEnd w:id="167"/>
      <w:bookmarkEnd w:id="168"/>
      <w:bookmarkEnd w:id="169"/>
      <w:bookmarkEnd w:id="170"/>
      <w:bookmarkEnd w:id="171"/>
      <w:bookmarkEnd w:id="172"/>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255985702"/>
      <w:bookmarkStart w:id="181" w:name="_Ref303250164"/>
      <w:bookmarkStart w:id="182" w:name="ДОГОВОР"/>
      <w:bookmarkStart w:id="183" w:name="_Toc298234707"/>
      <w:bookmarkStart w:id="184" w:name="_Ref55300680"/>
      <w:bookmarkStart w:id="185" w:name="_Toc55305378"/>
      <w:bookmarkStart w:id="186" w:name="_Toc57314640"/>
      <w:bookmarkStart w:id="187" w:name="_Toc69728963"/>
      <w:bookmarkStart w:id="188" w:name="_Toc98251712"/>
      <w:bookmarkStart w:id="189" w:name="_Toc298234665"/>
      <w:bookmarkStart w:id="190" w:name="_Toc255985665"/>
      <w:bookmarkStart w:id="191" w:name="ИНСТРУКЦИИ"/>
      <w:bookmarkStart w:id="192" w:name="_Toc511315208"/>
      <w:r w:rsidRPr="00796A96">
        <w:rPr>
          <w:rFonts w:ascii="Times New Roman" w:hAnsi="Times New Roman"/>
          <w:sz w:val="24"/>
          <w:szCs w:val="24"/>
        </w:rPr>
        <w:lastRenderedPageBreak/>
        <w:t>ПРОЕКТ ДОГОВОРА</w:t>
      </w:r>
      <w:bookmarkEnd w:id="173"/>
      <w:bookmarkEnd w:id="174"/>
      <w:bookmarkEnd w:id="175"/>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6"/>
      <w:bookmarkEnd w:id="177"/>
      <w:bookmarkEnd w:id="178"/>
      <w:bookmarkEnd w:id="179"/>
      <w:bookmarkEnd w:id="192"/>
      <w:r w:rsidRPr="00796A96">
        <w:rPr>
          <w:rFonts w:ascii="Times New Roman" w:hAnsi="Times New Roman"/>
          <w:sz w:val="24"/>
          <w:szCs w:val="24"/>
        </w:rPr>
        <w:t xml:space="preserve"> </w:t>
      </w:r>
      <w:r w:rsidRPr="00796A96">
        <w:rPr>
          <w:rFonts w:ascii="Times New Roman" w:hAnsi="Times New Roman"/>
          <w:sz w:val="24"/>
          <w:szCs w:val="24"/>
        </w:rPr>
        <w:br/>
      </w:r>
      <w:bookmarkEnd w:id="180"/>
      <w:bookmarkEnd w:id="181"/>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11315209"/>
      <w:r w:rsidRPr="005D18F2">
        <w:rPr>
          <w:sz w:val="24"/>
          <w:szCs w:val="24"/>
        </w:rPr>
        <w:t>Проект договора</w:t>
      </w:r>
      <w:bookmarkEnd w:id="193"/>
      <w:bookmarkEnd w:id="194"/>
    </w:p>
    <w:p w:rsidR="005D18F2" w:rsidRPr="005D18F2"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11312805"/>
      <w:bookmarkStart w:id="220" w:name="_Toc511315210"/>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D18F2" w:rsidRPr="005D18F2" w:rsidRDefault="005D18F2" w:rsidP="00363FC9">
      <w:pPr>
        <w:pStyle w:val="3"/>
        <w:numPr>
          <w:ilvl w:val="2"/>
          <w:numId w:val="9"/>
        </w:numPr>
        <w:ind w:left="0" w:firstLine="709"/>
        <w:jc w:val="both"/>
        <w:rPr>
          <w:b w:val="0"/>
          <w:sz w:val="24"/>
          <w:szCs w:val="24"/>
        </w:rPr>
      </w:pPr>
      <w:bookmarkStart w:id="221" w:name="_Toc439238032"/>
      <w:bookmarkStart w:id="222" w:name="_Toc439238154"/>
      <w:bookmarkStart w:id="223" w:name="_Toc439252706"/>
      <w:bookmarkStart w:id="224" w:name="_Toc439323564"/>
      <w:bookmarkStart w:id="225" w:name="_Toc439323680"/>
      <w:bookmarkStart w:id="226" w:name="_Toc440361314"/>
      <w:bookmarkStart w:id="227" w:name="_Toc440376069"/>
      <w:bookmarkStart w:id="228" w:name="_Toc440376196"/>
      <w:bookmarkStart w:id="229" w:name="_Toc440382461"/>
      <w:bookmarkStart w:id="230" w:name="_Toc440447131"/>
      <w:bookmarkStart w:id="231" w:name="_Toc440632291"/>
      <w:bookmarkStart w:id="232" w:name="_Toc440875064"/>
      <w:bookmarkStart w:id="233" w:name="_Toc441131051"/>
      <w:bookmarkStart w:id="234" w:name="_Toc441503232"/>
      <w:bookmarkStart w:id="235" w:name="_Toc441572023"/>
      <w:bookmarkStart w:id="236" w:name="_Toc441575115"/>
      <w:bookmarkStart w:id="237" w:name="_Toc442434776"/>
      <w:bookmarkStart w:id="238" w:name="_Toc442435615"/>
      <w:bookmarkStart w:id="239" w:name="_Toc462044735"/>
      <w:bookmarkStart w:id="240" w:name="_Toc462068438"/>
      <w:bookmarkStart w:id="241" w:name="_Toc463514128"/>
      <w:bookmarkStart w:id="242" w:name="_Toc469480336"/>
      <w:bookmarkStart w:id="243" w:name="_Toc471823126"/>
      <w:bookmarkStart w:id="244" w:name="_Toc498511987"/>
      <w:bookmarkStart w:id="245" w:name="_Toc511312806"/>
      <w:bookmarkStart w:id="246" w:name="_Toc511315211"/>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4A76B6" w:rsidRPr="004A76B6">
        <w:rPr>
          <w:b w:val="0"/>
          <w:sz w:val="24"/>
          <w:szCs w:val="24"/>
        </w:rPr>
        <w:t>5.6</w:t>
      </w:r>
      <w:r w:rsidR="000A775A">
        <w:fldChar w:fldCharType="end"/>
      </w:r>
      <w:r w:rsidRPr="005D18F2">
        <w:rPr>
          <w:b w:val="0"/>
          <w:sz w:val="24"/>
          <w:szCs w:val="24"/>
        </w:rPr>
        <w:t>) и приложить его к своей Заявке.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5D18F2" w:rsidRPr="004A76B6" w:rsidRDefault="005D18F2" w:rsidP="00363FC9">
      <w:pPr>
        <w:pStyle w:val="3"/>
        <w:numPr>
          <w:ilvl w:val="2"/>
          <w:numId w:val="9"/>
        </w:numPr>
        <w:ind w:left="0" w:firstLine="709"/>
        <w:jc w:val="both"/>
        <w:rPr>
          <w:b w:val="0"/>
          <w:sz w:val="24"/>
          <w:szCs w:val="24"/>
        </w:rPr>
      </w:pPr>
      <w:bookmarkStart w:id="247" w:name="_Toc439238033"/>
      <w:bookmarkStart w:id="248" w:name="_Toc439238155"/>
      <w:bookmarkStart w:id="249" w:name="_Toc439252707"/>
      <w:bookmarkStart w:id="250" w:name="_Toc439323565"/>
      <w:bookmarkStart w:id="251" w:name="_Toc439323681"/>
      <w:bookmarkStart w:id="252" w:name="_Toc440361315"/>
      <w:bookmarkStart w:id="253" w:name="_Toc440376070"/>
      <w:bookmarkStart w:id="254" w:name="_Toc440376197"/>
      <w:bookmarkStart w:id="255" w:name="_Toc440382462"/>
      <w:bookmarkStart w:id="256" w:name="_Toc440447132"/>
      <w:bookmarkStart w:id="257" w:name="_Toc440632292"/>
      <w:bookmarkStart w:id="258" w:name="_Toc440875065"/>
      <w:bookmarkStart w:id="259" w:name="_Toc441131052"/>
      <w:bookmarkStart w:id="260" w:name="_Toc441503233"/>
      <w:bookmarkStart w:id="261" w:name="_Toc441572024"/>
      <w:bookmarkStart w:id="262" w:name="_Toc441575116"/>
      <w:bookmarkStart w:id="263" w:name="_Toc442434777"/>
      <w:bookmarkStart w:id="264" w:name="_Toc442435616"/>
      <w:bookmarkStart w:id="265" w:name="_Toc462044736"/>
      <w:bookmarkStart w:id="266" w:name="_Toc462068439"/>
      <w:bookmarkStart w:id="267" w:name="_Toc463514129"/>
      <w:bookmarkStart w:id="268" w:name="_Toc469480337"/>
      <w:bookmarkStart w:id="269" w:name="_Toc471823127"/>
      <w:bookmarkStart w:id="270" w:name="_Toc498511988"/>
      <w:bookmarkStart w:id="271" w:name="_Toc511312807"/>
      <w:bookmarkStart w:id="272" w:name="_Toc511315212"/>
      <w:r w:rsidRPr="005D18F2">
        <w:rPr>
          <w:b w:val="0"/>
          <w:sz w:val="24"/>
          <w:szCs w:val="24"/>
        </w:rPr>
        <w:t xml:space="preserve">Настоящий проект Договора не является окончательным, редакция </w:t>
      </w:r>
      <w:r w:rsidRPr="004A76B6">
        <w:rPr>
          <w:b w:val="0"/>
          <w:sz w:val="24"/>
          <w:szCs w:val="24"/>
        </w:rPr>
        <w:t>Договора может быть изменена Заказчиком.</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F40F3" w:rsidRPr="004A76B6" w:rsidRDefault="004F40F3" w:rsidP="004F40F3">
      <w:pPr>
        <w:pStyle w:val="3"/>
        <w:numPr>
          <w:ilvl w:val="2"/>
          <w:numId w:val="9"/>
        </w:numPr>
        <w:ind w:left="0" w:firstLine="709"/>
        <w:jc w:val="both"/>
        <w:rPr>
          <w:b w:val="0"/>
          <w:sz w:val="24"/>
          <w:szCs w:val="24"/>
        </w:rPr>
      </w:pPr>
      <w:bookmarkStart w:id="273" w:name="_Toc511312808"/>
      <w:bookmarkStart w:id="274" w:name="_Toc511315213"/>
      <w:r w:rsidRPr="004A76B6">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4A76B6">
        <w:rPr>
          <w:b w:val="0"/>
          <w:sz w:val="24"/>
          <w:szCs w:val="24"/>
        </w:rPr>
        <w:t>Россети</w:t>
      </w:r>
      <w:proofErr w:type="spellEnd"/>
      <w:r w:rsidRPr="004A76B6">
        <w:rPr>
          <w:b w:val="0"/>
          <w:sz w:val="24"/>
          <w:szCs w:val="24"/>
        </w:rPr>
        <w:t>» №370р от 06.09.2016г. (Приложение №3 к настоящей Документации).</w:t>
      </w:r>
      <w:bookmarkEnd w:id="273"/>
      <w:bookmarkEnd w:id="274"/>
    </w:p>
    <w:p w:rsidR="004F40F3" w:rsidRPr="004A76B6" w:rsidRDefault="004F40F3" w:rsidP="004F40F3"/>
    <w:p w:rsidR="005D18F2" w:rsidRPr="004A76B6"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11315214"/>
      <w:r w:rsidRPr="004A76B6">
        <w:rPr>
          <w:sz w:val="24"/>
          <w:szCs w:val="24"/>
        </w:rPr>
        <w:t>Антикоррупционная оговорка, включаемая в проект договора</w:t>
      </w:r>
      <w:bookmarkEnd w:id="275"/>
      <w:bookmarkEnd w:id="276"/>
      <w:bookmarkEnd w:id="277"/>
    </w:p>
    <w:p w:rsidR="005D18F2" w:rsidRPr="005D18F2"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11312810"/>
      <w:bookmarkStart w:id="302" w:name="_Toc511315215"/>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4A76B6" w:rsidRPr="004A76B6">
        <w:rPr>
          <w:b w:val="0"/>
          <w:sz w:val="24"/>
          <w:szCs w:val="24"/>
        </w:rPr>
        <w:t>2.2.3</w:t>
      </w:r>
      <w:r w:rsidR="000A775A">
        <w:fldChar w:fldCharType="end"/>
      </w:r>
      <w:r w:rsidRPr="005D18F2">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5D18F2"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11312811"/>
      <w:bookmarkStart w:id="327" w:name="_Toc511315216"/>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11312812"/>
      <w:bookmarkStart w:id="353" w:name="_Toc511315217"/>
      <w:r w:rsidRPr="005D18F2">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w:t>
      </w:r>
      <w:proofErr w:type="gramStart"/>
      <w:r w:rsidRPr="00796F09">
        <w:rPr>
          <w:szCs w:val="24"/>
        </w:rPr>
        <w:t>требований</w:t>
      </w:r>
      <w:proofErr w:type="gramEnd"/>
      <w:r w:rsidRPr="00796F0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lastRenderedPageBreak/>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w:t>
      </w:r>
      <w:proofErr w:type="gramStart"/>
      <w:r w:rsidRPr="00796F09">
        <w:rPr>
          <w:szCs w:val="24"/>
        </w:rPr>
        <w:t>случае</w:t>
      </w:r>
      <w:proofErr w:type="gramEnd"/>
      <w:r w:rsidRPr="00796F09">
        <w:rPr>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w:t>
      </w:r>
      <w:proofErr w:type="gramStart"/>
      <w:r w:rsidRPr="00796F09">
        <w:rPr>
          <w:szCs w:val="24"/>
        </w:rPr>
        <w:t>уведомлении</w:t>
      </w:r>
      <w:proofErr w:type="gramEnd"/>
      <w:r w:rsidRPr="00796F09">
        <w:rPr>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4" w:name="_Toc469470557"/>
      <w:bookmarkStart w:id="355" w:name="_Toc469479605"/>
      <w:bookmarkStart w:id="356" w:name="_Toc511315218"/>
      <w:r w:rsidRPr="00045E78">
        <w:rPr>
          <w:sz w:val="24"/>
          <w:szCs w:val="24"/>
        </w:rPr>
        <w:lastRenderedPageBreak/>
        <w:t>Дополнительные условия, включаемые в проект договора</w:t>
      </w:r>
      <w:bookmarkEnd w:id="354"/>
      <w:bookmarkEnd w:id="355"/>
      <w:bookmarkEnd w:id="356"/>
    </w:p>
    <w:p w:rsidR="00E14E11" w:rsidRPr="00045E78" w:rsidRDefault="00E14E11" w:rsidP="00E14E11">
      <w:pPr>
        <w:pStyle w:val="3"/>
        <w:numPr>
          <w:ilvl w:val="2"/>
          <w:numId w:val="9"/>
        </w:numPr>
        <w:ind w:left="0" w:firstLine="709"/>
        <w:jc w:val="both"/>
        <w:rPr>
          <w:b w:val="0"/>
          <w:sz w:val="24"/>
          <w:szCs w:val="24"/>
        </w:rPr>
      </w:pPr>
      <w:bookmarkStart w:id="357" w:name="_Toc469470558"/>
      <w:bookmarkStart w:id="358" w:name="_Toc469479606"/>
      <w:bookmarkStart w:id="359" w:name="_Toc469480343"/>
      <w:bookmarkStart w:id="360" w:name="_Toc471823133"/>
      <w:bookmarkStart w:id="361" w:name="_Toc498511994"/>
      <w:bookmarkStart w:id="362" w:name="_Toc511312814"/>
      <w:bookmarkStart w:id="363" w:name="_Toc511315219"/>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4A76B6" w:rsidRPr="004A76B6">
        <w:rPr>
          <w:b w:val="0"/>
          <w:sz w:val="24"/>
          <w:szCs w:val="24"/>
        </w:rPr>
        <w:t>2.3.3</w:t>
      </w:r>
      <w:r w:rsidR="000A775A">
        <w:fldChar w:fldCharType="end"/>
      </w:r>
      <w:r w:rsidRPr="00045E78">
        <w:rPr>
          <w:b w:val="0"/>
          <w:sz w:val="24"/>
          <w:szCs w:val="24"/>
        </w:rPr>
        <w:t>).</w:t>
      </w:r>
      <w:bookmarkEnd w:id="357"/>
      <w:bookmarkEnd w:id="358"/>
      <w:bookmarkEnd w:id="359"/>
      <w:bookmarkEnd w:id="360"/>
      <w:bookmarkEnd w:id="361"/>
      <w:bookmarkEnd w:id="362"/>
      <w:bookmarkEnd w:id="363"/>
    </w:p>
    <w:p w:rsidR="00E14E11" w:rsidRPr="00045E78" w:rsidRDefault="00E14E11" w:rsidP="00E14E11">
      <w:pPr>
        <w:pStyle w:val="3"/>
        <w:numPr>
          <w:ilvl w:val="2"/>
          <w:numId w:val="9"/>
        </w:numPr>
        <w:tabs>
          <w:tab w:val="num" w:pos="0"/>
        </w:tabs>
        <w:ind w:left="0" w:firstLine="709"/>
        <w:jc w:val="both"/>
        <w:rPr>
          <w:b w:val="0"/>
          <w:sz w:val="24"/>
          <w:szCs w:val="24"/>
        </w:rPr>
      </w:pPr>
      <w:bookmarkStart w:id="364" w:name="_Toc469470559"/>
      <w:bookmarkStart w:id="365" w:name="_Toc469479607"/>
      <w:bookmarkStart w:id="366" w:name="_Toc469480344"/>
      <w:bookmarkStart w:id="367" w:name="_Toc471823134"/>
      <w:bookmarkStart w:id="368" w:name="_Toc498511995"/>
      <w:bookmarkStart w:id="369" w:name="_Toc511312815"/>
      <w:bookmarkStart w:id="370" w:name="_Toc511315220"/>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4"/>
      <w:bookmarkEnd w:id="365"/>
      <w:bookmarkEnd w:id="366"/>
      <w:bookmarkEnd w:id="367"/>
      <w:bookmarkEnd w:id="368"/>
      <w:bookmarkEnd w:id="369"/>
      <w:bookmarkEnd w:id="370"/>
    </w:p>
    <w:p w:rsidR="00E14E11" w:rsidRPr="00045E78" w:rsidRDefault="00E14E11" w:rsidP="00E14E11">
      <w:pPr>
        <w:pStyle w:val="3"/>
        <w:numPr>
          <w:ilvl w:val="2"/>
          <w:numId w:val="9"/>
        </w:numPr>
        <w:tabs>
          <w:tab w:val="num" w:pos="0"/>
        </w:tabs>
        <w:ind w:left="0" w:firstLine="709"/>
        <w:jc w:val="both"/>
        <w:rPr>
          <w:b w:val="0"/>
          <w:sz w:val="24"/>
          <w:szCs w:val="24"/>
        </w:rPr>
      </w:pPr>
      <w:bookmarkStart w:id="371" w:name="_Ref469470272"/>
      <w:bookmarkStart w:id="372" w:name="_Toc469470560"/>
      <w:bookmarkStart w:id="373" w:name="_Toc469479608"/>
      <w:bookmarkStart w:id="374" w:name="_Toc469480345"/>
      <w:bookmarkStart w:id="375" w:name="_Toc471823135"/>
      <w:bookmarkStart w:id="376" w:name="_Toc498511996"/>
      <w:bookmarkStart w:id="377" w:name="_Toc511312816"/>
      <w:bookmarkStart w:id="378" w:name="_Toc511315221"/>
      <w:r w:rsidRPr="00045E78">
        <w:rPr>
          <w:b w:val="0"/>
          <w:sz w:val="24"/>
          <w:szCs w:val="24"/>
        </w:rPr>
        <w:t>Дополнительные условия:</w:t>
      </w:r>
      <w:bookmarkEnd w:id="371"/>
      <w:bookmarkEnd w:id="372"/>
      <w:bookmarkEnd w:id="373"/>
      <w:bookmarkEnd w:id="374"/>
      <w:bookmarkEnd w:id="375"/>
      <w:bookmarkEnd w:id="376"/>
      <w:bookmarkEnd w:id="377"/>
      <w:bookmarkEnd w:id="378"/>
    </w:p>
    <w:p w:rsidR="00E14E11" w:rsidRPr="00045E78" w:rsidRDefault="00E14E11" w:rsidP="00E14E11">
      <w:pPr>
        <w:pStyle w:val="3"/>
        <w:numPr>
          <w:ilvl w:val="0"/>
          <w:numId w:val="0"/>
        </w:numPr>
        <w:ind w:firstLine="709"/>
        <w:jc w:val="both"/>
        <w:rPr>
          <w:b w:val="0"/>
          <w:sz w:val="24"/>
          <w:szCs w:val="24"/>
        </w:rPr>
      </w:pPr>
      <w:bookmarkStart w:id="379" w:name="_Toc469470561"/>
      <w:bookmarkStart w:id="380" w:name="_Toc469479609"/>
      <w:bookmarkStart w:id="381" w:name="_Toc469480346"/>
      <w:bookmarkStart w:id="382" w:name="_Toc471823136"/>
      <w:bookmarkStart w:id="383" w:name="_Toc498511997"/>
      <w:bookmarkStart w:id="384" w:name="_Toc511312817"/>
      <w:bookmarkStart w:id="385" w:name="_Toc511315222"/>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79"/>
      <w:bookmarkEnd w:id="380"/>
      <w:bookmarkEnd w:id="381"/>
      <w:bookmarkEnd w:id="382"/>
      <w:bookmarkEnd w:id="383"/>
      <w:bookmarkEnd w:id="384"/>
      <w:bookmarkEnd w:id="385"/>
    </w:p>
    <w:p w:rsidR="00E14E11" w:rsidRPr="00045E78" w:rsidRDefault="00E14E11" w:rsidP="00E14E11">
      <w:pPr>
        <w:pStyle w:val="3"/>
        <w:numPr>
          <w:ilvl w:val="0"/>
          <w:numId w:val="0"/>
        </w:numPr>
        <w:ind w:firstLine="709"/>
        <w:jc w:val="both"/>
        <w:rPr>
          <w:b w:val="0"/>
          <w:sz w:val="24"/>
          <w:szCs w:val="24"/>
        </w:rPr>
      </w:pPr>
      <w:bookmarkStart w:id="386" w:name="_Toc469470562"/>
      <w:bookmarkStart w:id="387" w:name="_Toc469479610"/>
      <w:bookmarkStart w:id="388" w:name="_Toc469480347"/>
      <w:bookmarkStart w:id="389" w:name="_Toc471823137"/>
      <w:bookmarkStart w:id="390" w:name="_Toc498511998"/>
      <w:bookmarkStart w:id="391" w:name="_Toc511312818"/>
      <w:bookmarkStart w:id="392" w:name="_Toc511315223"/>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6"/>
      <w:bookmarkEnd w:id="387"/>
      <w:bookmarkEnd w:id="388"/>
      <w:bookmarkEnd w:id="389"/>
      <w:bookmarkEnd w:id="390"/>
      <w:bookmarkEnd w:id="391"/>
      <w:bookmarkEnd w:id="392"/>
    </w:p>
    <w:p w:rsidR="00E14E11" w:rsidRPr="00045E78" w:rsidRDefault="00E14E11" w:rsidP="00E14E11">
      <w:pPr>
        <w:pStyle w:val="3"/>
        <w:numPr>
          <w:ilvl w:val="0"/>
          <w:numId w:val="0"/>
        </w:numPr>
        <w:ind w:firstLine="709"/>
        <w:jc w:val="both"/>
        <w:rPr>
          <w:b w:val="0"/>
          <w:sz w:val="24"/>
          <w:szCs w:val="24"/>
        </w:rPr>
      </w:pPr>
      <w:bookmarkStart w:id="393" w:name="_Toc469470563"/>
      <w:bookmarkStart w:id="394" w:name="_Toc469479611"/>
      <w:bookmarkStart w:id="395" w:name="_Toc469480348"/>
      <w:bookmarkStart w:id="396" w:name="_Toc471823138"/>
      <w:bookmarkStart w:id="397" w:name="_Toc498511999"/>
      <w:bookmarkStart w:id="398" w:name="_Toc511312819"/>
      <w:bookmarkStart w:id="399" w:name="_Toc511315224"/>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3"/>
      <w:bookmarkEnd w:id="394"/>
      <w:bookmarkEnd w:id="395"/>
      <w:bookmarkEnd w:id="396"/>
      <w:bookmarkEnd w:id="397"/>
      <w:bookmarkEnd w:id="398"/>
      <w:bookmarkEnd w:id="399"/>
      <w:proofErr w:type="gramEnd"/>
    </w:p>
    <w:p w:rsidR="00E14E11" w:rsidRPr="00045E78" w:rsidRDefault="00E14E11" w:rsidP="00E14E11">
      <w:pPr>
        <w:pStyle w:val="3"/>
        <w:numPr>
          <w:ilvl w:val="0"/>
          <w:numId w:val="0"/>
        </w:numPr>
        <w:ind w:firstLine="709"/>
        <w:jc w:val="both"/>
        <w:rPr>
          <w:b w:val="0"/>
          <w:sz w:val="24"/>
          <w:szCs w:val="24"/>
        </w:rPr>
      </w:pPr>
      <w:bookmarkStart w:id="400" w:name="_Toc469470564"/>
      <w:bookmarkStart w:id="401" w:name="_Toc469479612"/>
      <w:bookmarkStart w:id="402" w:name="_Toc469480349"/>
      <w:bookmarkStart w:id="403" w:name="_Toc471823139"/>
      <w:bookmarkStart w:id="404" w:name="_Toc498512000"/>
      <w:bookmarkStart w:id="405" w:name="_Toc511312820"/>
      <w:bookmarkStart w:id="406" w:name="_Toc511315225"/>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0"/>
      <w:bookmarkEnd w:id="401"/>
      <w:bookmarkEnd w:id="402"/>
      <w:bookmarkEnd w:id="403"/>
      <w:bookmarkEnd w:id="404"/>
      <w:bookmarkEnd w:id="405"/>
      <w:bookmarkEnd w:id="406"/>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Start w:id="833" w:name="_Ref442254056"/>
      <w:bookmarkStart w:id="834" w:name="_Toc511315226"/>
      <w:bookmarkEnd w:id="182"/>
      <w:bookmarkEnd w:id="18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4"/>
      <w:bookmarkEnd w:id="185"/>
      <w:bookmarkEnd w:id="186"/>
      <w:bookmarkEnd w:id="187"/>
      <w:bookmarkEnd w:id="188"/>
      <w:bookmarkEnd w:id="189"/>
      <w:bookmarkEnd w:id="190"/>
      <w:bookmarkEnd w:id="833"/>
      <w:bookmarkEnd w:id="834"/>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5" w:name="_Ref440305687"/>
      <w:bookmarkStart w:id="836" w:name="_Toc518119235"/>
      <w:bookmarkStart w:id="837" w:name="_Toc55193148"/>
      <w:bookmarkStart w:id="838" w:name="_Toc55285342"/>
      <w:bookmarkStart w:id="839" w:name="_Toc55305379"/>
      <w:bookmarkStart w:id="840" w:name="_Toc57314641"/>
      <w:bookmarkStart w:id="841" w:name="_Toc69728964"/>
      <w:bookmarkStart w:id="842" w:name="_Toc98251713"/>
      <w:bookmarkStart w:id="843" w:name="_Toc298234666"/>
      <w:bookmarkStart w:id="844" w:name="_Toc255985666"/>
      <w:bookmarkStart w:id="845" w:name="_Toc511315227"/>
      <w:bookmarkEnd w:id="191"/>
      <w:r w:rsidRPr="00796A96">
        <w:rPr>
          <w:bCs/>
          <w:sz w:val="24"/>
          <w:szCs w:val="24"/>
        </w:rPr>
        <w:t>Общий порядок проведения конкурса</w:t>
      </w:r>
      <w:bookmarkEnd w:id="835"/>
      <w:bookmarkEnd w:id="836"/>
      <w:bookmarkEnd w:id="837"/>
      <w:bookmarkEnd w:id="838"/>
      <w:bookmarkEnd w:id="839"/>
      <w:bookmarkEnd w:id="840"/>
      <w:bookmarkEnd w:id="841"/>
      <w:bookmarkEnd w:id="842"/>
      <w:bookmarkEnd w:id="843"/>
      <w:bookmarkEnd w:id="844"/>
      <w:bookmarkEnd w:id="845"/>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4A76B6" w:rsidRPr="004A76B6">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4A76B6" w:rsidRPr="004A76B6">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4A76B6" w:rsidRPr="004A76B6">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4A76B6" w:rsidRPr="004A76B6">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4A76B6" w:rsidRPr="004A76B6">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4A76B6" w:rsidRPr="004A76B6">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4A76B6" w:rsidRPr="004A76B6">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4A76B6" w:rsidRPr="004A76B6">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4A76B6" w:rsidRPr="004A76B6">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4A76B6" w:rsidRPr="004A76B6">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4A76B6" w:rsidRPr="004A76B6">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4A76B6" w:rsidRPr="004A76B6">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4A76B6" w:rsidRPr="004A76B6">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46"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4A76B6" w:rsidRPr="004A76B6">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46"/>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4A76B6" w:rsidRPr="004A76B6">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4A76B6">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47" w:name="_Ref55280418"/>
      <w:bookmarkStart w:id="848" w:name="_Toc55285343"/>
      <w:bookmarkStart w:id="849" w:name="_Toc55305380"/>
      <w:bookmarkStart w:id="850" w:name="_Toc57314642"/>
      <w:bookmarkStart w:id="851" w:name="_Toc69728965"/>
      <w:bookmarkStart w:id="852"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3" w:name="_Toc298234667"/>
      <w:bookmarkStart w:id="854" w:name="_Toc255985667"/>
      <w:bookmarkStart w:id="855" w:name="_Ref303250835"/>
      <w:bookmarkStart w:id="856" w:name="_Toc511315228"/>
      <w:r w:rsidRPr="0008171A">
        <w:rPr>
          <w:bCs/>
          <w:sz w:val="24"/>
          <w:szCs w:val="24"/>
        </w:rPr>
        <w:t>Публикация Извещения о проведении конкурса</w:t>
      </w:r>
      <w:bookmarkEnd w:id="847"/>
      <w:bookmarkEnd w:id="848"/>
      <w:bookmarkEnd w:id="849"/>
      <w:bookmarkEnd w:id="850"/>
      <w:bookmarkEnd w:id="851"/>
      <w:bookmarkEnd w:id="852"/>
      <w:bookmarkEnd w:id="853"/>
      <w:bookmarkEnd w:id="854"/>
      <w:r w:rsidR="00D84C95" w:rsidRPr="0008171A">
        <w:rPr>
          <w:bCs/>
          <w:sz w:val="24"/>
          <w:szCs w:val="24"/>
        </w:rPr>
        <w:t xml:space="preserve"> и Конкурсной документации</w:t>
      </w:r>
      <w:bookmarkEnd w:id="855"/>
      <w:bookmarkEnd w:id="856"/>
    </w:p>
    <w:p w:rsidR="000D1809" w:rsidRPr="00796A96" w:rsidRDefault="000D1809" w:rsidP="00363FC9">
      <w:pPr>
        <w:pStyle w:val="Times12"/>
        <w:numPr>
          <w:ilvl w:val="2"/>
          <w:numId w:val="9"/>
        </w:numPr>
        <w:spacing w:after="120"/>
        <w:ind w:left="0" w:firstLine="567"/>
        <w:rPr>
          <w:szCs w:val="24"/>
        </w:rPr>
      </w:pPr>
      <w:bookmarkStart w:id="857"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57"/>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4A76B6">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58" w:name="_Toc298234669"/>
      <w:bookmarkStart w:id="859" w:name="_Toc255985669"/>
      <w:bookmarkStart w:id="860" w:name="_Ref303250860"/>
      <w:bookmarkStart w:id="861" w:name="_Ref306190343"/>
      <w:bookmarkStart w:id="862" w:name="_Ref441500379"/>
      <w:bookmarkStart w:id="863" w:name="_Ref55280436"/>
      <w:bookmarkStart w:id="864" w:name="_Toc55285345"/>
      <w:bookmarkStart w:id="865" w:name="_Toc55305382"/>
      <w:bookmarkStart w:id="866" w:name="_Toc57314644"/>
      <w:bookmarkStart w:id="867" w:name="_Toc69728967"/>
      <w:bookmarkStart w:id="868" w:name="_Toc98251716"/>
      <w:bookmarkStart w:id="869" w:name="_Toc511315229"/>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58"/>
      <w:bookmarkEnd w:id="859"/>
      <w:bookmarkEnd w:id="860"/>
      <w:bookmarkEnd w:id="861"/>
      <w:bookmarkEnd w:id="862"/>
      <w:bookmarkEnd w:id="869"/>
    </w:p>
    <w:p w:rsidR="000D1809" w:rsidRPr="00796A96" w:rsidRDefault="000D1809" w:rsidP="00363FC9">
      <w:pPr>
        <w:pStyle w:val="3"/>
        <w:numPr>
          <w:ilvl w:val="2"/>
          <w:numId w:val="9"/>
        </w:numPr>
        <w:tabs>
          <w:tab w:val="num" w:pos="1620"/>
        </w:tabs>
        <w:spacing w:before="0"/>
        <w:ind w:left="1620" w:hanging="1080"/>
        <w:rPr>
          <w:sz w:val="24"/>
          <w:szCs w:val="24"/>
        </w:rPr>
      </w:pPr>
      <w:bookmarkStart w:id="870" w:name="_Toc90385071"/>
      <w:bookmarkStart w:id="871" w:name="_Ref93090116"/>
      <w:bookmarkStart w:id="872" w:name="_Toc98251726"/>
      <w:bookmarkStart w:id="873" w:name="_Toc298234670"/>
      <w:bookmarkStart w:id="874" w:name="_Toc255985670"/>
      <w:bookmarkStart w:id="875" w:name="_Ref302978249"/>
      <w:bookmarkStart w:id="876" w:name="_Ref303252160"/>
      <w:bookmarkStart w:id="877" w:name="_Ref303252167"/>
      <w:bookmarkStart w:id="878" w:name="_Ref306193615"/>
      <w:bookmarkStart w:id="879" w:name="_Ref306193661"/>
      <w:bookmarkStart w:id="880" w:name="_Ref441492458"/>
      <w:bookmarkStart w:id="881" w:name="_Ref441499156"/>
      <w:bookmarkStart w:id="882" w:name="_Toc441503242"/>
      <w:bookmarkStart w:id="883" w:name="_Toc441572033"/>
      <w:bookmarkStart w:id="884" w:name="_Toc441575125"/>
      <w:bookmarkStart w:id="885" w:name="_Ref441583649"/>
      <w:bookmarkStart w:id="886" w:name="_Toc442434786"/>
      <w:bookmarkStart w:id="887" w:name="_Toc442435625"/>
      <w:bookmarkStart w:id="888" w:name="_Ref461807201"/>
      <w:bookmarkStart w:id="889" w:name="_Toc462044745"/>
      <w:bookmarkStart w:id="890" w:name="_Toc462068448"/>
      <w:bookmarkStart w:id="891" w:name="_Toc463514138"/>
      <w:bookmarkStart w:id="892" w:name="_Toc469480354"/>
      <w:bookmarkStart w:id="893" w:name="_Toc471823144"/>
      <w:bookmarkStart w:id="894" w:name="_Toc498512005"/>
      <w:bookmarkStart w:id="895" w:name="_Toc511312825"/>
      <w:bookmarkStart w:id="896" w:name="_Toc511315230"/>
      <w:r w:rsidRPr="00796A96">
        <w:rPr>
          <w:sz w:val="24"/>
          <w:szCs w:val="24"/>
        </w:rPr>
        <w:t>Требования к Участникам конкурса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8175C8" w:rsidRPr="00112895" w:rsidRDefault="008175C8" w:rsidP="00363FC9">
      <w:pPr>
        <w:pStyle w:val="Times12"/>
        <w:numPr>
          <w:ilvl w:val="3"/>
          <w:numId w:val="9"/>
        </w:numPr>
        <w:spacing w:after="120"/>
        <w:ind w:left="0" w:firstLine="567"/>
        <w:rPr>
          <w:szCs w:val="24"/>
        </w:rPr>
      </w:pPr>
      <w:bookmarkStart w:id="897" w:name="_Ref303252151"/>
      <w:bookmarkStart w:id="898" w:name="_Ref306193986"/>
      <w:bookmarkStart w:id="899"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4A76B6" w:rsidRPr="004A76B6">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4A76B6">
        <w:rPr>
          <w:szCs w:val="24"/>
        </w:rPr>
        <w:t>3.3.4</w:t>
      </w:r>
      <w:r w:rsidR="005A1486">
        <w:rPr>
          <w:szCs w:val="24"/>
        </w:rPr>
        <w:fldChar w:fldCharType="end"/>
      </w:r>
      <w:r w:rsidR="003C49D0" w:rsidRPr="00112895">
        <w:rPr>
          <w:szCs w:val="24"/>
        </w:rPr>
        <w:t>.</w:t>
      </w:r>
      <w:r w:rsidR="008F2219" w:rsidRPr="00112895">
        <w:rPr>
          <w:szCs w:val="24"/>
        </w:rPr>
        <w:t xml:space="preserve"> </w:t>
      </w:r>
      <w:bookmarkEnd w:id="89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98"/>
      <w:proofErr w:type="gramEnd"/>
    </w:p>
    <w:p w:rsidR="000D1809" w:rsidRPr="00112895" w:rsidRDefault="000D1809" w:rsidP="00363FC9">
      <w:pPr>
        <w:pStyle w:val="Times12"/>
        <w:numPr>
          <w:ilvl w:val="3"/>
          <w:numId w:val="9"/>
        </w:numPr>
        <w:spacing w:after="120"/>
        <w:ind w:left="0" w:firstLine="540"/>
        <w:rPr>
          <w:szCs w:val="24"/>
        </w:rPr>
      </w:pPr>
      <w:bookmarkStart w:id="90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99"/>
      <w:r w:rsidRPr="00112895">
        <w:rPr>
          <w:szCs w:val="24"/>
        </w:rPr>
        <w:t>:</w:t>
      </w:r>
      <w:bookmarkEnd w:id="90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901" w:name="_Ref306032455"/>
      <w:r w:rsidRPr="00112895">
        <w:rPr>
          <w:bCs/>
          <w:color w:val="000000"/>
          <w:szCs w:val="24"/>
        </w:rPr>
        <w:t xml:space="preserve">должен </w:t>
      </w:r>
      <w:bookmarkStart w:id="90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1"/>
      <w:bookmarkEnd w:id="90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903"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903"/>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4A76B6" w:rsidRPr="004A76B6">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4A76B6">
        <w:t>4</w:t>
      </w:r>
      <w:r w:rsidR="000A775A">
        <w:fldChar w:fldCharType="end"/>
      </w:r>
      <w:r w:rsidRPr="0076530B">
        <w:rPr>
          <w:szCs w:val="24"/>
        </w:rPr>
        <w:t>, в соответствии с требованиями законодательства Российской Федерации);</w:t>
      </w:r>
      <w:bookmarkEnd w:id="90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5"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5"/>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906" w:name="_Ref86827631"/>
      <w:bookmarkStart w:id="907" w:name="_Toc90385072"/>
      <w:bookmarkStart w:id="908" w:name="_Toc98251727"/>
      <w:bookmarkStart w:id="909" w:name="_Toc298234671"/>
      <w:bookmarkStart w:id="910" w:name="_Toc255985671"/>
      <w:bookmarkStart w:id="911" w:name="_Toc441503243"/>
      <w:bookmarkStart w:id="912" w:name="_Toc441572034"/>
      <w:bookmarkStart w:id="913" w:name="_Toc441575126"/>
      <w:bookmarkStart w:id="914" w:name="_Toc442434787"/>
      <w:bookmarkStart w:id="915" w:name="_Toc442435626"/>
      <w:bookmarkStart w:id="916" w:name="_Toc462044746"/>
      <w:bookmarkStart w:id="917" w:name="_Toc462068449"/>
      <w:bookmarkStart w:id="918" w:name="_Toc463514139"/>
      <w:bookmarkStart w:id="919" w:name="_Toc469480355"/>
      <w:bookmarkStart w:id="920" w:name="_Toc471823145"/>
      <w:bookmarkStart w:id="921" w:name="_Toc498512006"/>
      <w:bookmarkStart w:id="922" w:name="_Toc511312826"/>
      <w:bookmarkStart w:id="923" w:name="_Toc511315231"/>
      <w:r w:rsidRPr="0008171A">
        <w:rPr>
          <w:sz w:val="24"/>
          <w:szCs w:val="24"/>
        </w:rPr>
        <w:t>Требования к документам, подтверждающим соответствие Участника установленным требованиям</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0D1809" w:rsidRPr="0008171A" w:rsidRDefault="00D85D2C" w:rsidP="00363FC9">
      <w:pPr>
        <w:pStyle w:val="Times12"/>
        <w:numPr>
          <w:ilvl w:val="3"/>
          <w:numId w:val="9"/>
        </w:numPr>
        <w:spacing w:after="120"/>
        <w:ind w:left="0" w:firstLine="540"/>
        <w:rPr>
          <w:szCs w:val="24"/>
        </w:rPr>
      </w:pPr>
      <w:bookmarkStart w:id="924"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4A76B6">
        <w:t>3.3.1</w:t>
      </w:r>
      <w:r w:rsidR="000A775A">
        <w:fldChar w:fldCharType="end"/>
      </w:r>
      <w:r w:rsidRPr="0008171A">
        <w:t>:</w:t>
      </w:r>
      <w:bookmarkEnd w:id="924"/>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925"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5"/>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926"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6"/>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4A76B6">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927"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4A76B6" w:rsidRPr="004A76B6">
        <w:rPr>
          <w:szCs w:val="24"/>
        </w:rPr>
        <w:t>5.1.3</w:t>
      </w:r>
      <w:r w:rsidR="000A775A">
        <w:fldChar w:fldCharType="end"/>
      </w:r>
      <w:r w:rsidRPr="005F207D">
        <w:rPr>
          <w:szCs w:val="24"/>
        </w:rPr>
        <w:t>);</w:t>
      </w:r>
      <w:bookmarkEnd w:id="927"/>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4A76B6" w:rsidRPr="004A76B6">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4A76B6" w:rsidRPr="004A76B6">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928"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4A76B6" w:rsidRPr="004A76B6">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928"/>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929"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4A76B6" w:rsidRPr="004A76B6">
        <w:rPr>
          <w:szCs w:val="24"/>
        </w:rPr>
        <w:t>5.7.2</w:t>
      </w:r>
      <w:r w:rsidR="000A775A">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929"/>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0"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4A76B6" w:rsidRPr="004A76B6">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4A76B6">
        <w:t>4</w:t>
      </w:r>
      <w:r w:rsidR="000A775A">
        <w:fldChar w:fldCharType="end"/>
      </w:r>
      <w:r w:rsidRPr="0076530B">
        <w:rPr>
          <w:szCs w:val="24"/>
        </w:rPr>
        <w:t>, в соответствии с требованиями законодательства Российской Федерации);</w:t>
      </w:r>
      <w:bookmarkEnd w:id="930"/>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1"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4A76B6" w:rsidRPr="004A76B6">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4A76B6">
        <w:t>4</w:t>
      </w:r>
      <w:r w:rsidR="000A775A">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xml:space="preserve">) (СРО) в соответствии с требованиями </w:t>
      </w:r>
      <w:r w:rsidRPr="0076530B">
        <w:rPr>
          <w:szCs w:val="24"/>
        </w:rPr>
        <w:lastRenderedPageBreak/>
        <w:t>законодательства Российской Федерации);</w:t>
      </w:r>
      <w:bookmarkEnd w:id="931"/>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4A76B6" w:rsidRPr="004A76B6">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4A76B6" w:rsidRPr="004A76B6">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4A76B6" w:rsidRPr="004A76B6">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9A3198" w:rsidP="00363FC9">
      <w:pPr>
        <w:numPr>
          <w:ilvl w:val="0"/>
          <w:numId w:val="61"/>
        </w:numPr>
        <w:tabs>
          <w:tab w:val="left" w:pos="1260"/>
        </w:tabs>
        <w:suppressAutoHyphens/>
        <w:autoSpaceDE w:val="0"/>
        <w:spacing w:line="264" w:lineRule="auto"/>
        <w:ind w:hanging="567"/>
        <w:rPr>
          <w:szCs w:val="24"/>
        </w:rPr>
      </w:pPr>
      <w:bookmarkStart w:id="932" w:name="_Ref441574561"/>
      <w:r>
        <w:rPr>
          <w:bCs/>
          <w:szCs w:val="24"/>
        </w:rPr>
        <w:t>Банковская гарантия</w:t>
      </w:r>
      <w:r w:rsidR="002F4A4E" w:rsidRPr="0076530B">
        <w:rPr>
          <w:szCs w:val="24"/>
        </w:rPr>
        <w:t xml:space="preserve"> по форме и в соответствии с инструкциями, приведенными в настоящей Документации (подраздел</w:t>
      </w:r>
      <w:r w:rsidR="00CD7AAC">
        <w:rPr>
          <w:szCs w:val="24"/>
        </w:rPr>
        <w:t xml:space="preserve"> </w:t>
      </w:r>
      <w:r w:rsidR="00CD7AAC">
        <w:rPr>
          <w:szCs w:val="24"/>
        </w:rPr>
        <w:fldChar w:fldCharType="begin"/>
      </w:r>
      <w:r w:rsidR="00CD7AAC">
        <w:rPr>
          <w:szCs w:val="24"/>
        </w:rPr>
        <w:instrText xml:space="preserve"> REF _Ref461801664 \r \h </w:instrText>
      </w:r>
      <w:r w:rsidR="00CD7AAC">
        <w:rPr>
          <w:szCs w:val="24"/>
        </w:rPr>
      </w:r>
      <w:r w:rsidR="00CD7AAC">
        <w:rPr>
          <w:szCs w:val="24"/>
        </w:rPr>
        <w:fldChar w:fldCharType="separate"/>
      </w:r>
      <w:r w:rsidR="004A76B6">
        <w:rPr>
          <w:szCs w:val="24"/>
        </w:rPr>
        <w:t>5.14</w:t>
      </w:r>
      <w:r w:rsidR="00CD7AAC">
        <w:rPr>
          <w:szCs w:val="24"/>
        </w:rPr>
        <w:fldChar w:fldCharType="end"/>
      </w:r>
      <w:r w:rsidR="002F4A4E"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002F4A4E" w:rsidRPr="0076530B">
        <w:rPr>
          <w:szCs w:val="24"/>
        </w:rPr>
        <w:t>;</w:t>
      </w:r>
      <w:bookmarkEnd w:id="932"/>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4A76B6" w:rsidRPr="004A76B6">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4A76B6" w:rsidRPr="004A76B6">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933" w:name="_Toc234385833"/>
      <w:bookmarkStart w:id="934" w:name="_Toc127262883"/>
      <w:bookmarkStart w:id="935" w:name="_Toc298234672"/>
      <w:bookmarkStart w:id="936" w:name="_Toc255985672"/>
      <w:bookmarkEnd w:id="933"/>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37" w:name="_Ref303251178"/>
      <w:bookmarkStart w:id="938" w:name="_Ref306192015"/>
      <w:bookmarkStart w:id="939" w:name="_Toc441503244"/>
      <w:bookmarkStart w:id="940" w:name="_Ref441571951"/>
      <w:bookmarkStart w:id="941" w:name="_Toc441572035"/>
      <w:bookmarkStart w:id="942" w:name="_Toc441575127"/>
      <w:bookmarkStart w:id="943" w:name="_Toc442434788"/>
      <w:bookmarkStart w:id="944" w:name="_Toc442435627"/>
      <w:bookmarkStart w:id="945" w:name="_Toc462044747"/>
      <w:bookmarkStart w:id="946" w:name="_Toc462068450"/>
      <w:bookmarkStart w:id="947" w:name="_Toc463514140"/>
      <w:bookmarkStart w:id="948" w:name="_Toc469480356"/>
      <w:bookmarkStart w:id="949" w:name="_Toc471823146"/>
      <w:bookmarkStart w:id="950" w:name="_Toc498512007"/>
      <w:bookmarkStart w:id="951" w:name="_Toc511312827"/>
      <w:bookmarkStart w:id="952" w:name="_Toc511315232"/>
      <w:r w:rsidRPr="008C66F6">
        <w:rPr>
          <w:sz w:val="24"/>
          <w:szCs w:val="24"/>
        </w:rPr>
        <w:t>Привлечение</w:t>
      </w:r>
      <w:r w:rsidRPr="00796A96">
        <w:rPr>
          <w:i/>
          <w:sz w:val="24"/>
          <w:szCs w:val="24"/>
        </w:rPr>
        <w:t xml:space="preserve"> </w:t>
      </w:r>
      <w:bookmarkEnd w:id="934"/>
      <w:bookmarkEnd w:id="935"/>
      <w:bookmarkEnd w:id="936"/>
      <w:bookmarkEnd w:id="937"/>
      <w:bookmarkEnd w:id="938"/>
      <w:bookmarkEnd w:id="939"/>
      <w:bookmarkEnd w:id="940"/>
      <w:bookmarkEnd w:id="941"/>
      <w:bookmarkEnd w:id="942"/>
      <w:r w:rsidR="00F75FBB">
        <w:rPr>
          <w:sz w:val="24"/>
          <w:szCs w:val="24"/>
        </w:rPr>
        <w:t>субподрядчиков</w:t>
      </w:r>
      <w:bookmarkEnd w:id="943"/>
      <w:bookmarkEnd w:id="944"/>
      <w:bookmarkEnd w:id="945"/>
      <w:bookmarkEnd w:id="946"/>
      <w:bookmarkEnd w:id="947"/>
      <w:bookmarkEnd w:id="948"/>
      <w:bookmarkEnd w:id="949"/>
      <w:bookmarkEnd w:id="950"/>
      <w:bookmarkEnd w:id="951"/>
      <w:bookmarkEnd w:id="952"/>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4A76B6">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53"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53"/>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4A76B6">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4A76B6">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w:t>
      </w:r>
      <w:r w:rsidR="00092FCC">
        <w:rPr>
          <w:szCs w:val="24"/>
        </w:rPr>
        <w:t xml:space="preserve"> </w:t>
      </w:r>
      <w:r w:rsidR="005A1486">
        <w:fldChar w:fldCharType="begin"/>
      </w:r>
      <w:r w:rsidR="004E62DD">
        <w:instrText xml:space="preserve"> REF _Ref441574561 \r \h  \* MERGEFORMAT </w:instrText>
      </w:r>
      <w:r w:rsidR="005A1486">
        <w:fldChar w:fldCharType="separate"/>
      </w:r>
      <w:r w:rsidR="004A76B6" w:rsidRPr="004A76B6">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4A76B6">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4A76B6">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54" w:name="_Ref442253730"/>
      <w:bookmarkStart w:id="955" w:name="_Toc442434789"/>
      <w:bookmarkStart w:id="956" w:name="_Toc442435628"/>
      <w:bookmarkStart w:id="957" w:name="_Toc462044748"/>
      <w:bookmarkStart w:id="958" w:name="_Toc462068451"/>
      <w:bookmarkStart w:id="959" w:name="_Toc463514141"/>
      <w:bookmarkStart w:id="960" w:name="_Toc469480357"/>
      <w:bookmarkStart w:id="961" w:name="_Toc471823147"/>
      <w:bookmarkStart w:id="962" w:name="_Toc498512008"/>
      <w:bookmarkStart w:id="963" w:name="_Toc511312828"/>
      <w:bookmarkStart w:id="964" w:name="_Toc511315233"/>
      <w:r w:rsidRPr="003443D3">
        <w:rPr>
          <w:sz w:val="24"/>
          <w:szCs w:val="24"/>
        </w:rPr>
        <w:t>Участие в конкурсе коллективных участников (группы лиц)</w:t>
      </w:r>
      <w:bookmarkEnd w:id="954"/>
      <w:bookmarkEnd w:id="955"/>
      <w:bookmarkEnd w:id="956"/>
      <w:bookmarkEnd w:id="957"/>
      <w:bookmarkEnd w:id="958"/>
      <w:bookmarkEnd w:id="959"/>
      <w:bookmarkEnd w:id="960"/>
      <w:bookmarkEnd w:id="961"/>
      <w:bookmarkEnd w:id="962"/>
      <w:bookmarkEnd w:id="963"/>
      <w:bookmarkEnd w:id="964"/>
    </w:p>
    <w:p w:rsidR="0029151D" w:rsidRPr="00796A96" w:rsidRDefault="0029151D" w:rsidP="00363FC9">
      <w:pPr>
        <w:pStyle w:val="Times12"/>
        <w:numPr>
          <w:ilvl w:val="3"/>
          <w:numId w:val="9"/>
        </w:numPr>
        <w:spacing w:after="120"/>
        <w:ind w:left="0" w:firstLine="540"/>
        <w:rPr>
          <w:szCs w:val="24"/>
        </w:rPr>
      </w:pPr>
      <w:proofErr w:type="gramStart"/>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4A76B6" w:rsidRPr="004A76B6">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roofErr w:type="gramEnd"/>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4A76B6" w:rsidRPr="004A76B6">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4A76B6">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6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6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6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4A76B6" w:rsidRPr="004A76B6">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w:t>
      </w:r>
      <w:proofErr w:type="gramStart"/>
      <w:r w:rsidRPr="0008171A">
        <w:rPr>
          <w:szCs w:val="24"/>
        </w:rPr>
        <w:t>случае</w:t>
      </w:r>
      <w:proofErr w:type="gramEnd"/>
      <w:r w:rsidRPr="0008171A">
        <w:rPr>
          <w:szCs w:val="24"/>
        </w:rPr>
        <w:t xml:space="preserve">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67"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67"/>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4A76B6" w:rsidRPr="004A76B6">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5A1486">
        <w:fldChar w:fldCharType="begin"/>
      </w:r>
      <w:r w:rsidR="004E62DD">
        <w:instrText xml:space="preserve"> REF _Ref441574561 \r \h  \* MERGEFORMAT </w:instrText>
      </w:r>
      <w:r w:rsidR="005A1486">
        <w:fldChar w:fldCharType="separate"/>
      </w:r>
      <w:r w:rsidR="004A76B6" w:rsidRPr="004A76B6">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4A76B6" w:rsidRPr="004A76B6">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4A76B6">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4A76B6">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68" w:name="_Toc298234674"/>
      <w:bookmarkStart w:id="969" w:name="_Toc255985674"/>
      <w:bookmarkStart w:id="970" w:name="_Ref303250879"/>
      <w:bookmarkStart w:id="971" w:name="_Ref306190446"/>
      <w:bookmarkStart w:id="972" w:name="_Ref441224325"/>
      <w:bookmarkStart w:id="973" w:name="_Toc511315234"/>
      <w:r w:rsidRPr="00796A96">
        <w:rPr>
          <w:bCs/>
          <w:sz w:val="24"/>
          <w:szCs w:val="24"/>
        </w:rPr>
        <w:t xml:space="preserve">Подготовка </w:t>
      </w:r>
      <w:bookmarkEnd w:id="863"/>
      <w:bookmarkEnd w:id="864"/>
      <w:bookmarkEnd w:id="865"/>
      <w:bookmarkEnd w:id="866"/>
      <w:bookmarkEnd w:id="867"/>
      <w:bookmarkEnd w:id="868"/>
      <w:bookmarkEnd w:id="968"/>
      <w:bookmarkEnd w:id="969"/>
      <w:bookmarkEnd w:id="970"/>
      <w:bookmarkEnd w:id="971"/>
      <w:bookmarkEnd w:id="972"/>
      <w:r w:rsidR="00F01046">
        <w:rPr>
          <w:bCs/>
          <w:sz w:val="24"/>
          <w:szCs w:val="24"/>
        </w:rPr>
        <w:t>Заявок</w:t>
      </w:r>
      <w:bookmarkEnd w:id="973"/>
    </w:p>
    <w:p w:rsidR="000D1809" w:rsidRPr="00796A96" w:rsidRDefault="000D1809" w:rsidP="00363FC9">
      <w:pPr>
        <w:pStyle w:val="3"/>
        <w:numPr>
          <w:ilvl w:val="2"/>
          <w:numId w:val="9"/>
        </w:numPr>
        <w:tabs>
          <w:tab w:val="num" w:pos="1620"/>
        </w:tabs>
        <w:spacing w:before="0"/>
        <w:ind w:left="1620" w:hanging="1081"/>
        <w:rPr>
          <w:sz w:val="24"/>
          <w:szCs w:val="24"/>
        </w:rPr>
      </w:pPr>
      <w:bookmarkStart w:id="974" w:name="_Ref56229154"/>
      <w:bookmarkStart w:id="975" w:name="_Toc57314645"/>
      <w:bookmarkStart w:id="976" w:name="_Toc98251717"/>
      <w:bookmarkStart w:id="977" w:name="_Toc298234675"/>
      <w:bookmarkStart w:id="978" w:name="_Toc255985675"/>
      <w:bookmarkStart w:id="979" w:name="_Toc441503247"/>
      <w:bookmarkStart w:id="980" w:name="_Toc441572038"/>
      <w:bookmarkStart w:id="981" w:name="_Toc441575130"/>
      <w:bookmarkStart w:id="982" w:name="_Toc442434791"/>
      <w:bookmarkStart w:id="983" w:name="_Toc442435630"/>
      <w:bookmarkStart w:id="984" w:name="_Toc462044750"/>
      <w:bookmarkStart w:id="985" w:name="_Toc462068453"/>
      <w:bookmarkStart w:id="986" w:name="_Toc463514143"/>
      <w:bookmarkStart w:id="987" w:name="_Toc469480359"/>
      <w:bookmarkStart w:id="988" w:name="_Toc471823149"/>
      <w:bookmarkStart w:id="989" w:name="_Toc498512010"/>
      <w:bookmarkStart w:id="990" w:name="_Toc511312830"/>
      <w:bookmarkStart w:id="991" w:name="_Toc511315235"/>
      <w:r w:rsidRPr="00796A96">
        <w:rPr>
          <w:sz w:val="24"/>
          <w:szCs w:val="24"/>
        </w:rPr>
        <w:t xml:space="preserve">Общие требования к </w:t>
      </w:r>
      <w:bookmarkEnd w:id="974"/>
      <w:bookmarkEnd w:id="975"/>
      <w:bookmarkEnd w:id="976"/>
      <w:bookmarkEnd w:id="977"/>
      <w:bookmarkEnd w:id="978"/>
      <w:r w:rsidR="00F01046">
        <w:rPr>
          <w:sz w:val="24"/>
          <w:szCs w:val="24"/>
        </w:rPr>
        <w:t>Заявке</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0D1809" w:rsidRPr="00796A96" w:rsidRDefault="000D1809" w:rsidP="00363FC9">
      <w:pPr>
        <w:pStyle w:val="Times12"/>
        <w:numPr>
          <w:ilvl w:val="3"/>
          <w:numId w:val="9"/>
        </w:numPr>
        <w:tabs>
          <w:tab w:val="num" w:pos="1620"/>
        </w:tabs>
        <w:spacing w:after="120"/>
        <w:ind w:left="0" w:firstLine="567"/>
        <w:rPr>
          <w:szCs w:val="24"/>
        </w:rPr>
      </w:pPr>
      <w:bookmarkStart w:id="992"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4A76B6">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4A76B6">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4A76B6">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4A76B6">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4A76B6">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4A76B6">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4A76B6">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92"/>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4A76B6" w:rsidRPr="004A76B6">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4A76B6">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0A775A">
        <w:fldChar w:fldCharType="begin"/>
      </w:r>
      <w:r w:rsidR="000A775A">
        <w:instrText xml:space="preserve"> REF _Ref461810189 \r \h  \* MERGEFORMAT </w:instrText>
      </w:r>
      <w:r w:rsidR="000A775A">
        <w:fldChar w:fldCharType="separate"/>
      </w:r>
      <w:r w:rsidR="004A76B6" w:rsidRPr="004A76B6">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4A76B6" w:rsidRPr="004A76B6">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4A76B6" w:rsidRPr="004A76B6">
        <w:rPr>
          <w:szCs w:val="24"/>
        </w:rPr>
        <w:t>5.3</w:t>
      </w:r>
      <w:r w:rsidR="000A775A">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4A76B6" w:rsidRPr="004A76B6">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4A76B6" w:rsidRPr="004A76B6">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4A76B6" w:rsidRPr="004A76B6">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4A76B6" w:rsidRPr="004A76B6">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4A76B6" w:rsidRPr="004A76B6">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4A76B6" w:rsidRPr="004A76B6">
        <w:rPr>
          <w:szCs w:val="24"/>
        </w:rPr>
        <w:t>5.7.2</w:t>
      </w:r>
      <w:r w:rsidR="000A775A">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4A76B6" w:rsidRPr="004A76B6">
        <w:rPr>
          <w:bCs w:val="0"/>
          <w:szCs w:val="24"/>
        </w:rPr>
        <w:t>3.3.2.1</w:t>
      </w:r>
      <w:r w:rsidR="000A775A">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4A76B6" w:rsidRPr="004A76B6">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4A76B6">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4A76B6" w:rsidRPr="004A76B6">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4A76B6">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4A76B6" w:rsidRPr="004A76B6">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4A76B6" w:rsidRPr="004A76B6">
        <w:rPr>
          <w:szCs w:val="24"/>
        </w:rPr>
        <w:t>3.3.2.1</w:t>
      </w:r>
      <w:r w:rsidR="000A775A">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4A76B6" w:rsidRPr="004A76B6">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4A76B6" w:rsidRPr="004A76B6">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93"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4A76B6" w:rsidRPr="004A76B6">
        <w:rPr>
          <w:szCs w:val="24"/>
        </w:rPr>
        <w:t>3.4.8.2</w:t>
      </w:r>
      <w:r w:rsidR="000A775A">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w:t>
      </w:r>
      <w:proofErr w:type="gramStart"/>
      <w:r w:rsidRPr="001C133F">
        <w:rPr>
          <w:bCs w:val="0"/>
          <w:szCs w:val="24"/>
        </w:rPr>
        <w:t>случае</w:t>
      </w:r>
      <w:proofErr w:type="gramEnd"/>
      <w:r w:rsidRPr="001C133F">
        <w:rPr>
          <w:bCs w:val="0"/>
          <w:szCs w:val="24"/>
        </w:rPr>
        <w:t xml:space="preserve"> нарушения этого требования все Заявки такого Участника отклоняются без рассмотрения по существу.</w:t>
      </w:r>
      <w:bookmarkEnd w:id="993"/>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4A76B6">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4A76B6" w:rsidRPr="004A76B6">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4A76B6">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4A76B6" w:rsidRPr="004A76B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94"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w:t>
      </w:r>
      <w:proofErr w:type="gramStart"/>
      <w:r w:rsidRPr="0008171A">
        <w:rPr>
          <w:bCs w:val="0"/>
          <w:szCs w:val="24"/>
        </w:rPr>
        <w:t>последнем</w:t>
      </w:r>
      <w:proofErr w:type="gramEnd"/>
      <w:r w:rsidRPr="0008171A">
        <w:rPr>
          <w:bCs w:val="0"/>
          <w:szCs w:val="24"/>
        </w:rPr>
        <w:t xml:space="preserve">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94"/>
    </w:p>
    <w:p w:rsidR="00DB69FD" w:rsidRPr="0008171A" w:rsidRDefault="00DB69FD" w:rsidP="00363FC9">
      <w:pPr>
        <w:pStyle w:val="Times12"/>
        <w:numPr>
          <w:ilvl w:val="3"/>
          <w:numId w:val="9"/>
        </w:numPr>
        <w:spacing w:after="120"/>
        <w:ind w:left="0" w:firstLine="540"/>
        <w:rPr>
          <w:szCs w:val="24"/>
        </w:rPr>
      </w:pPr>
      <w:bookmarkStart w:id="995" w:name="_Ref195087786"/>
      <w:r w:rsidRPr="0008171A">
        <w:rPr>
          <w:bCs w:val="0"/>
          <w:szCs w:val="24"/>
        </w:rPr>
        <w:t>Каждый документ, входящий в Заявку, должен быть скреплен печатью Участника.</w:t>
      </w:r>
      <w:bookmarkEnd w:id="995"/>
    </w:p>
    <w:p w:rsidR="00DB69FD" w:rsidRPr="0008171A" w:rsidRDefault="00BE1187"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4A76B6" w:rsidRPr="004A76B6">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4A76B6" w:rsidRPr="004A76B6">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4A76B6" w:rsidRPr="004A76B6">
        <w:rPr>
          <w:bCs w:val="0"/>
          <w:szCs w:val="24"/>
        </w:rPr>
        <w:t>5.1</w:t>
      </w:r>
      <w:r w:rsidR="000A775A">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4A76B6">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4A76B6" w:rsidRPr="004A76B6">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96" w:name="_Ref303693387"/>
      <w:bookmarkStart w:id="997" w:name="_Ref303693408"/>
      <w:bookmarkStart w:id="998" w:name="_Ref303693498"/>
      <w:bookmarkStart w:id="999" w:name="_Ref303693569"/>
      <w:bookmarkStart w:id="1000" w:name="_Ref303693664"/>
      <w:bookmarkStart w:id="1001" w:name="_Ref303693687"/>
      <w:bookmarkStart w:id="1002" w:name="_Toc441503248"/>
      <w:bookmarkStart w:id="1003" w:name="_Toc441572039"/>
      <w:bookmarkStart w:id="1004" w:name="_Toc441575131"/>
      <w:bookmarkStart w:id="1005" w:name="_Toc442434792"/>
      <w:bookmarkStart w:id="1006" w:name="_Toc442435631"/>
      <w:bookmarkStart w:id="1007" w:name="_Toc462044751"/>
      <w:bookmarkStart w:id="1008" w:name="_Toc462068454"/>
      <w:bookmarkStart w:id="1009" w:name="_Toc463514144"/>
      <w:bookmarkStart w:id="1010" w:name="_Toc469480360"/>
      <w:bookmarkStart w:id="1011" w:name="_Toc471823150"/>
      <w:bookmarkStart w:id="1012" w:name="_Toc498512011"/>
      <w:bookmarkStart w:id="1013" w:name="_Toc511312831"/>
      <w:bookmarkStart w:id="1014" w:name="_Toc511315236"/>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1015" w:name="_Ref115076807"/>
      <w:bookmarkStart w:id="1016" w:name="_Toc115623412"/>
      <w:bookmarkStart w:id="1017" w:name="_Toc298234677"/>
      <w:bookmarkStart w:id="1018" w:name="_Toc255985677"/>
      <w:bookmarkStart w:id="1019" w:name="_Toc441503249"/>
      <w:bookmarkStart w:id="1020" w:name="_Toc441572040"/>
      <w:bookmarkStart w:id="1021" w:name="_Toc441575132"/>
      <w:bookmarkStart w:id="1022" w:name="_Toc442434793"/>
      <w:bookmarkStart w:id="1023" w:name="_Toc442435632"/>
      <w:bookmarkStart w:id="1024" w:name="_Toc462044752"/>
      <w:bookmarkStart w:id="1025" w:name="_Toc462068455"/>
      <w:bookmarkStart w:id="1026" w:name="_Toc463514145"/>
      <w:bookmarkStart w:id="1027" w:name="_Toc469480361"/>
      <w:bookmarkStart w:id="1028" w:name="_Toc471823151"/>
      <w:bookmarkStart w:id="1029" w:name="_Toc498512012"/>
      <w:bookmarkStart w:id="1030" w:name="_Toc511312832"/>
      <w:bookmarkStart w:id="1031" w:name="_Toc511315237"/>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1C133F" w:rsidRDefault="00F80076" w:rsidP="00363FC9">
      <w:pPr>
        <w:pStyle w:val="Times12"/>
        <w:numPr>
          <w:ilvl w:val="3"/>
          <w:numId w:val="9"/>
        </w:numPr>
        <w:tabs>
          <w:tab w:val="left" w:pos="1620"/>
        </w:tabs>
        <w:spacing w:after="120"/>
        <w:ind w:left="0" w:firstLine="540"/>
        <w:rPr>
          <w:szCs w:val="24"/>
        </w:rPr>
      </w:pPr>
      <w:bookmarkStart w:id="1032"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4A76B6">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4A76B6" w:rsidRPr="004A76B6">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Pr="001C133F">
        <w:rPr>
          <w:bCs w:val="0"/>
          <w:szCs w:val="24"/>
        </w:rPr>
        <w:t>.</w:t>
      </w:r>
      <w:bookmarkEnd w:id="1032"/>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33" w:name="_Toc298234678"/>
      <w:bookmarkStart w:id="1034" w:name="_Toc255985678"/>
      <w:bookmarkStart w:id="1035" w:name="_Ref303277443"/>
      <w:bookmarkStart w:id="1036" w:name="_Ref303323608"/>
      <w:bookmarkStart w:id="1037" w:name="_Ref305686033"/>
      <w:bookmarkStart w:id="1038" w:name="_Ref306195624"/>
      <w:bookmarkStart w:id="1039" w:name="_Ref306196482"/>
      <w:bookmarkStart w:id="1040" w:name="_Toc441503250"/>
      <w:bookmarkStart w:id="1041" w:name="_Ref441504383"/>
      <w:bookmarkStart w:id="1042" w:name="_Ref441571664"/>
      <w:bookmarkStart w:id="1043" w:name="_Toc441572041"/>
      <w:bookmarkStart w:id="1044" w:name="_Toc441575133"/>
      <w:bookmarkStart w:id="1045" w:name="_Toc442434794"/>
      <w:bookmarkStart w:id="1046" w:name="_Toc442435633"/>
      <w:bookmarkStart w:id="1047" w:name="_Toc462044753"/>
      <w:bookmarkStart w:id="1048" w:name="_Toc462068456"/>
      <w:bookmarkStart w:id="1049" w:name="_Toc463514146"/>
      <w:bookmarkStart w:id="1050" w:name="_Toc469480362"/>
      <w:bookmarkStart w:id="1051" w:name="_Toc471823152"/>
      <w:bookmarkStart w:id="1052" w:name="_Toc498512013"/>
      <w:bookmarkStart w:id="1053" w:name="_Ref511311630"/>
      <w:bookmarkStart w:id="1054" w:name="_Toc511312833"/>
      <w:bookmarkStart w:id="1055" w:name="_Toc511315238"/>
      <w:r w:rsidRPr="00796A96">
        <w:rPr>
          <w:sz w:val="24"/>
          <w:szCs w:val="24"/>
        </w:rPr>
        <w:t xml:space="preserve">Требования к сроку действия </w:t>
      </w:r>
      <w:bookmarkEnd w:id="1033"/>
      <w:bookmarkEnd w:id="1034"/>
      <w:bookmarkEnd w:id="1035"/>
      <w:bookmarkEnd w:id="1036"/>
      <w:bookmarkEnd w:id="1037"/>
      <w:bookmarkEnd w:id="1038"/>
      <w:bookmarkEnd w:id="1039"/>
      <w:r w:rsidR="00F01046">
        <w:rPr>
          <w:sz w:val="24"/>
          <w:szCs w:val="24"/>
        </w:rPr>
        <w:t>Заявки</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D220F4" w:rsidRPr="00FC0698" w:rsidRDefault="00F80076" w:rsidP="00363FC9">
      <w:pPr>
        <w:pStyle w:val="Times12"/>
        <w:numPr>
          <w:ilvl w:val="3"/>
          <w:numId w:val="9"/>
        </w:numPr>
        <w:tabs>
          <w:tab w:val="left" w:pos="1620"/>
        </w:tabs>
        <w:spacing w:after="120"/>
        <w:ind w:left="0" w:firstLine="540"/>
        <w:rPr>
          <w:szCs w:val="24"/>
        </w:rPr>
      </w:pPr>
      <w:bookmarkStart w:id="1056" w:name="_Ref56220570"/>
      <w:bookmarkStart w:id="1057"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56"/>
      <w:r w:rsidR="000D1809" w:rsidRPr="00FC0698">
        <w:rPr>
          <w:szCs w:val="24"/>
        </w:rPr>
        <w:t xml:space="preserve">В </w:t>
      </w:r>
      <w:proofErr w:type="gramStart"/>
      <w:r w:rsidR="000D1809" w:rsidRPr="00FC0698">
        <w:rPr>
          <w:szCs w:val="24"/>
        </w:rPr>
        <w:t>любом</w:t>
      </w:r>
      <w:proofErr w:type="gramEnd"/>
      <w:r w:rsidR="000D1809" w:rsidRPr="00FC0698">
        <w:rPr>
          <w:szCs w:val="24"/>
        </w:rPr>
        <w:t xml:space="preserve">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4A76B6" w:rsidRPr="004A76B6">
        <w:rPr>
          <w:szCs w:val="24"/>
        </w:rPr>
        <w:t>3.8.3</w:t>
      </w:r>
      <w:r w:rsidR="000A775A">
        <w:fldChar w:fldCharType="end"/>
      </w:r>
      <w:r w:rsidR="00F01046" w:rsidRPr="00FC0698">
        <w:rPr>
          <w:szCs w:val="24"/>
        </w:rPr>
        <w:t>)</w:t>
      </w:r>
      <w:r w:rsidR="00D220F4" w:rsidRPr="00FC0698">
        <w:rPr>
          <w:szCs w:val="24"/>
        </w:rPr>
        <w:t>.</w:t>
      </w:r>
      <w:bookmarkEnd w:id="1057"/>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58" w:name="_Toc57314647"/>
      <w:bookmarkStart w:id="1059" w:name="_Toc98251719"/>
      <w:bookmarkStart w:id="1060" w:name="_Toc298234679"/>
      <w:bookmarkStart w:id="1061" w:name="_Toc255985679"/>
      <w:bookmarkStart w:id="1062" w:name="_Toc441503251"/>
      <w:bookmarkStart w:id="1063" w:name="_Toc441572042"/>
      <w:bookmarkStart w:id="1064" w:name="_Toc441575134"/>
      <w:bookmarkStart w:id="1065" w:name="_Toc442434795"/>
      <w:bookmarkStart w:id="1066" w:name="_Toc442435634"/>
      <w:bookmarkStart w:id="1067" w:name="_Toc462044754"/>
      <w:bookmarkStart w:id="1068" w:name="_Toc462068457"/>
      <w:bookmarkStart w:id="1069" w:name="_Toc463514147"/>
      <w:bookmarkStart w:id="1070" w:name="_Toc469480363"/>
      <w:bookmarkStart w:id="1071" w:name="_Toc471823153"/>
      <w:bookmarkStart w:id="1072" w:name="_Toc498512014"/>
      <w:bookmarkStart w:id="1073" w:name="_Toc511312834"/>
      <w:bookmarkStart w:id="1074" w:name="_Toc511315239"/>
      <w:r w:rsidRPr="00796A96">
        <w:rPr>
          <w:sz w:val="24"/>
          <w:szCs w:val="24"/>
        </w:rPr>
        <w:t xml:space="preserve">Требования к языку </w:t>
      </w:r>
      <w:bookmarkEnd w:id="1058"/>
      <w:bookmarkEnd w:id="1059"/>
      <w:bookmarkEnd w:id="1060"/>
      <w:bookmarkEnd w:id="1061"/>
      <w:r w:rsidR="00F01046">
        <w:rPr>
          <w:sz w:val="24"/>
          <w:szCs w:val="24"/>
        </w:rPr>
        <w:t>Заявки</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0D1809" w:rsidRPr="00796A96" w:rsidRDefault="000D1809" w:rsidP="00363FC9">
      <w:pPr>
        <w:pStyle w:val="Times12"/>
        <w:numPr>
          <w:ilvl w:val="3"/>
          <w:numId w:val="9"/>
        </w:numPr>
        <w:tabs>
          <w:tab w:val="num" w:pos="1620"/>
        </w:tabs>
        <w:spacing w:after="120"/>
        <w:ind w:left="0" w:firstLine="540"/>
        <w:rPr>
          <w:szCs w:val="24"/>
        </w:rPr>
      </w:pPr>
      <w:bookmarkStart w:id="107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76" w:name="_Toc98251720"/>
      <w:bookmarkStart w:id="1077" w:name="_Toc298234680"/>
      <w:bookmarkStart w:id="1078" w:name="_Toc255985680"/>
      <w:bookmarkStart w:id="1079" w:name="_Toc441503252"/>
      <w:bookmarkStart w:id="1080" w:name="_Toc441572043"/>
      <w:bookmarkStart w:id="1081" w:name="_Toc441575135"/>
      <w:bookmarkStart w:id="1082" w:name="_Toc442434796"/>
      <w:bookmarkStart w:id="1083" w:name="_Toc442435635"/>
      <w:bookmarkStart w:id="1084" w:name="_Toc462044755"/>
      <w:bookmarkStart w:id="1085" w:name="_Toc462068458"/>
      <w:bookmarkStart w:id="1086" w:name="_Toc463514148"/>
      <w:bookmarkStart w:id="1087" w:name="_Toc469480364"/>
      <w:bookmarkStart w:id="1088" w:name="_Toc471823154"/>
      <w:bookmarkStart w:id="1089" w:name="_Toc498512015"/>
      <w:bookmarkStart w:id="1090" w:name="_Toc511312835"/>
      <w:bookmarkStart w:id="1091" w:name="_Toc511315240"/>
      <w:r w:rsidRPr="00796A96">
        <w:rPr>
          <w:sz w:val="24"/>
          <w:szCs w:val="24"/>
        </w:rPr>
        <w:t xml:space="preserve">Требования к валюте </w:t>
      </w:r>
      <w:bookmarkEnd w:id="1075"/>
      <w:bookmarkEnd w:id="1076"/>
      <w:bookmarkEnd w:id="1077"/>
      <w:bookmarkEnd w:id="1078"/>
      <w:r w:rsidR="00F01046">
        <w:rPr>
          <w:sz w:val="24"/>
          <w:szCs w:val="24"/>
        </w:rPr>
        <w:t>Заявки</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0D1809" w:rsidRPr="00796A96" w:rsidRDefault="000D1809" w:rsidP="00363FC9">
      <w:pPr>
        <w:pStyle w:val="Times12"/>
        <w:numPr>
          <w:ilvl w:val="3"/>
          <w:numId w:val="9"/>
        </w:numPr>
        <w:tabs>
          <w:tab w:val="num" w:pos="1620"/>
        </w:tabs>
        <w:spacing w:after="120"/>
        <w:ind w:left="0" w:firstLine="540"/>
        <w:rPr>
          <w:szCs w:val="24"/>
        </w:rPr>
      </w:pPr>
      <w:bookmarkStart w:id="1092"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92"/>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93" w:name="_Toc164834442"/>
      <w:bookmarkStart w:id="1094" w:name="_Toc298234681"/>
      <w:bookmarkStart w:id="1095" w:name="_Toc255985681"/>
      <w:bookmarkStart w:id="1096" w:name="_Toc441503253"/>
      <w:bookmarkStart w:id="1097" w:name="_Toc441572044"/>
      <w:bookmarkStart w:id="1098" w:name="_Toc441575136"/>
      <w:bookmarkStart w:id="1099" w:name="_Toc442434797"/>
      <w:bookmarkStart w:id="1100" w:name="_Toc442435636"/>
      <w:bookmarkStart w:id="1101" w:name="_Toc462044756"/>
      <w:bookmarkStart w:id="1102" w:name="_Toc462068459"/>
      <w:bookmarkStart w:id="1103" w:name="_Toc463514149"/>
      <w:bookmarkStart w:id="1104" w:name="_Ref468697412"/>
      <w:bookmarkStart w:id="1105" w:name="_Toc469480365"/>
      <w:bookmarkStart w:id="1106" w:name="_Toc471823155"/>
      <w:bookmarkStart w:id="1107" w:name="_Toc498512016"/>
      <w:bookmarkStart w:id="1108" w:name="_Toc511312836"/>
      <w:bookmarkStart w:id="1109" w:name="_Toc102290213"/>
      <w:bookmarkStart w:id="1110" w:name="_Toc57314653"/>
      <w:bookmarkStart w:id="1111" w:name="_Toc98251722"/>
      <w:bookmarkStart w:id="1112" w:name="_Toc511315241"/>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93"/>
      <w:bookmarkEnd w:id="1094"/>
      <w:bookmarkEnd w:id="1095"/>
      <w:r w:rsidR="008420B1" w:rsidRPr="00796A96">
        <w:rPr>
          <w:sz w:val="24"/>
          <w:szCs w:val="24"/>
        </w:rPr>
        <w:t xml:space="preserve">Договора </w:t>
      </w:r>
      <w:r w:rsidR="00F03B20" w:rsidRPr="00796A96">
        <w:rPr>
          <w:sz w:val="24"/>
          <w:szCs w:val="24"/>
        </w:rPr>
        <w:t>(цена лота)</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p>
    <w:p w:rsidR="00A7730A" w:rsidRDefault="00637BF6" w:rsidP="00363FC9">
      <w:pPr>
        <w:pStyle w:val="Times12"/>
        <w:numPr>
          <w:ilvl w:val="3"/>
          <w:numId w:val="9"/>
        </w:numPr>
        <w:tabs>
          <w:tab w:val="num" w:pos="1620"/>
        </w:tabs>
        <w:spacing w:after="120"/>
        <w:ind w:left="0" w:firstLine="540"/>
        <w:rPr>
          <w:szCs w:val="24"/>
        </w:rPr>
      </w:pPr>
      <w:bookmarkStart w:id="1113"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113"/>
    </w:p>
    <w:p w:rsidR="0096562C" w:rsidRDefault="0096562C" w:rsidP="0096562C">
      <w:pPr>
        <w:pStyle w:val="Times12"/>
        <w:tabs>
          <w:tab w:val="num" w:pos="1620"/>
        </w:tabs>
        <w:spacing w:after="120"/>
        <w:ind w:left="540" w:firstLine="0"/>
        <w:rPr>
          <w:rFonts w:eastAsia="Calibri"/>
          <w:szCs w:val="24"/>
          <w:lang w:eastAsia="en-US"/>
        </w:rPr>
      </w:pPr>
      <w:r w:rsidRPr="004A76B6">
        <w:rPr>
          <w:b/>
          <w:bCs w:val="0"/>
          <w:szCs w:val="24"/>
          <w:u w:val="single"/>
        </w:rPr>
        <w:t>По Лоту №1:</w:t>
      </w:r>
      <w:r w:rsidRPr="004A76B6">
        <w:rPr>
          <w:bCs w:val="0"/>
          <w:szCs w:val="24"/>
        </w:rPr>
        <w:t xml:space="preserve"> </w:t>
      </w:r>
      <w:r w:rsidR="004A76B6" w:rsidRPr="004A76B6">
        <w:rPr>
          <w:b/>
          <w:bCs w:val="0"/>
        </w:rPr>
        <w:t>365 225 214,00</w:t>
      </w:r>
      <w:r w:rsidR="004A76B6" w:rsidRPr="004A76B6">
        <w:t xml:space="preserve"> (триста шестьдесят пять миллионов двести двадцать пять тысяч двести четырнадцать) рублей 00 копеек РФ, без учета НДС; НДС составляет </w:t>
      </w:r>
      <w:r w:rsidR="004A76B6" w:rsidRPr="004A76B6">
        <w:rPr>
          <w:b/>
          <w:bCs w:val="0"/>
        </w:rPr>
        <w:t>65 740 538,52</w:t>
      </w:r>
      <w:r w:rsidR="004A76B6" w:rsidRPr="004A76B6">
        <w:t xml:space="preserve"> (шестьдесят пять миллионов семьсот сорок тысяч пятьсот тридцать восемь) рублей 52 копейки РФ; </w:t>
      </w:r>
      <w:r w:rsidR="004A76B6" w:rsidRPr="004A76B6">
        <w:rPr>
          <w:b/>
          <w:bCs w:val="0"/>
        </w:rPr>
        <w:t>430 965 752,52</w:t>
      </w:r>
      <w:r w:rsidR="004A76B6" w:rsidRPr="004A76B6">
        <w:t xml:space="preserve"> (четыреста тридцать миллионов девятьсот шестьдесят пять тысяч семьсот пятьдесят два) рубля 52 копейки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4A76B6" w:rsidRPr="004A76B6">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4A76B6" w:rsidRPr="004A76B6">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4A76B6">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w:t>
      </w:r>
      <w:proofErr w:type="gramStart"/>
      <w:r w:rsidRPr="001C133F">
        <w:rPr>
          <w:bCs w:val="0"/>
          <w:szCs w:val="24"/>
        </w:rPr>
        <w:t>случае</w:t>
      </w:r>
      <w:proofErr w:type="gramEnd"/>
      <w:r w:rsidRPr="001C133F">
        <w:rPr>
          <w:bCs w:val="0"/>
          <w:szCs w:val="24"/>
        </w:rPr>
        <w:t xml:space="preserve">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w:t>
      </w:r>
      <w:proofErr w:type="gramStart"/>
      <w:r w:rsidRPr="00546518">
        <w:rPr>
          <w:bCs w:val="0"/>
          <w:szCs w:val="24"/>
        </w:rPr>
        <w:t>рамках</w:t>
      </w:r>
      <w:proofErr w:type="gramEnd"/>
      <w:r w:rsidRPr="00546518">
        <w:rPr>
          <w:bCs w:val="0"/>
          <w:szCs w:val="24"/>
        </w:rPr>
        <w:t xml:space="preserve">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4A76B6">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114" w:name="_Toc296692818"/>
      <w:bookmarkStart w:id="1115" w:name="_Toc296693450"/>
      <w:bookmarkStart w:id="1116" w:name="_Toc298234608"/>
      <w:bookmarkStart w:id="1117" w:name="_Toc298234682"/>
      <w:bookmarkEnd w:id="1114"/>
      <w:bookmarkEnd w:id="1115"/>
      <w:bookmarkEnd w:id="1116"/>
      <w:bookmarkEnd w:id="1117"/>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4A76B6" w:rsidRPr="004A76B6">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118" w:name="_Toc298234688"/>
      <w:bookmarkStart w:id="1119" w:name="_Toc255985682"/>
      <w:bookmarkStart w:id="1120" w:name="_Ref303277132"/>
      <w:bookmarkStart w:id="1121" w:name="_Ref303324190"/>
      <w:bookmarkStart w:id="1122" w:name="_Ref306194605"/>
      <w:bookmarkStart w:id="1123" w:name="_Ref306198074"/>
      <w:bookmarkStart w:id="1124" w:name="_Toc441503255"/>
      <w:bookmarkStart w:id="1125" w:name="_Ref441506983"/>
      <w:bookmarkStart w:id="1126" w:name="_Toc441572045"/>
      <w:bookmarkStart w:id="1127" w:name="_Toc441575137"/>
      <w:bookmarkStart w:id="1128" w:name="_Ref441581076"/>
      <w:bookmarkStart w:id="1129" w:name="_Ref442278803"/>
      <w:bookmarkStart w:id="1130" w:name="_Toc442434798"/>
      <w:bookmarkStart w:id="1131" w:name="_Toc442435637"/>
      <w:bookmarkStart w:id="1132" w:name="_Toc462044757"/>
      <w:bookmarkStart w:id="1133" w:name="_Toc462068460"/>
      <w:bookmarkStart w:id="1134" w:name="_Toc463514150"/>
      <w:bookmarkStart w:id="1135" w:name="_Toc469480366"/>
      <w:bookmarkStart w:id="1136" w:name="_Toc471823156"/>
      <w:bookmarkStart w:id="1137" w:name="_Toc498512017"/>
      <w:bookmarkStart w:id="1138" w:name="_Toc511312837"/>
      <w:bookmarkStart w:id="1139" w:name="_Toc511315242"/>
      <w:r w:rsidRPr="00363FC9">
        <w:rPr>
          <w:sz w:val="24"/>
          <w:szCs w:val="24"/>
        </w:rPr>
        <w:t>Обеспечение исполнения обязательств Участника</w:t>
      </w:r>
      <w:bookmarkEnd w:id="1109"/>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4F40F3" w:rsidRPr="007801C7"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0" w:name="_Ref442263553"/>
      <w:bookmarkStart w:id="1141" w:name="_Ref441573707"/>
      <w:bookmarkStart w:id="1142" w:name="_Ref442262682"/>
      <w:r w:rsidRPr="007801C7">
        <w:rPr>
          <w:szCs w:val="24"/>
          <w:lang w:val="x-none" w:eastAsia="x-none"/>
        </w:rPr>
        <w:t xml:space="preserve">Обеспечение исполнения обязательств Участника </w:t>
      </w:r>
      <w:r w:rsidRPr="007801C7">
        <w:rPr>
          <w:szCs w:val="24"/>
        </w:rPr>
        <w:t xml:space="preserve">может предоставляться Участником в </w:t>
      </w:r>
      <w:r w:rsidRPr="007801C7">
        <w:rPr>
          <w:szCs w:val="24"/>
          <w:lang w:val="x-none" w:eastAsia="x-none"/>
        </w:rPr>
        <w:t>форм</w:t>
      </w:r>
      <w:r w:rsidRPr="007801C7">
        <w:rPr>
          <w:szCs w:val="24"/>
          <w:lang w:eastAsia="x-none"/>
        </w:rPr>
        <w:t>е</w:t>
      </w:r>
      <w:r w:rsidRPr="007801C7">
        <w:rPr>
          <w:szCs w:val="24"/>
          <w:lang w:val="x-none" w:eastAsia="x-none"/>
        </w:rPr>
        <w:t xml:space="preserve"> банковской гарантии</w:t>
      </w:r>
      <w:r w:rsidRPr="007801C7">
        <w:rPr>
          <w:szCs w:val="24"/>
          <w:lang w:eastAsia="x-none"/>
        </w:rPr>
        <w:t xml:space="preserve"> (п. </w:t>
      </w:r>
      <w:r w:rsidRPr="007801C7">
        <w:rPr>
          <w:szCs w:val="24"/>
          <w:lang w:eastAsia="x-none"/>
        </w:rPr>
        <w:fldChar w:fldCharType="begin"/>
      </w:r>
      <w:r w:rsidRPr="007801C7">
        <w:rPr>
          <w:szCs w:val="24"/>
          <w:lang w:eastAsia="x-none"/>
        </w:rPr>
        <w:instrText xml:space="preserve"> REF _Ref442263541 \r \h  \* MERGEFORMAT </w:instrText>
      </w:r>
      <w:r w:rsidRPr="007801C7">
        <w:rPr>
          <w:szCs w:val="24"/>
          <w:lang w:eastAsia="x-none"/>
        </w:rPr>
      </w:r>
      <w:r w:rsidRPr="007801C7">
        <w:rPr>
          <w:szCs w:val="24"/>
          <w:lang w:eastAsia="x-none"/>
        </w:rPr>
        <w:fldChar w:fldCharType="separate"/>
      </w:r>
      <w:r w:rsidR="004A76B6">
        <w:rPr>
          <w:szCs w:val="24"/>
          <w:lang w:eastAsia="x-none"/>
        </w:rPr>
        <w:t>3.4.8.3</w:t>
      </w:r>
      <w:r w:rsidRPr="007801C7">
        <w:rPr>
          <w:szCs w:val="24"/>
          <w:lang w:eastAsia="x-none"/>
        </w:rPr>
        <w:fldChar w:fldCharType="end"/>
      </w:r>
      <w:r w:rsidRPr="007801C7">
        <w:rPr>
          <w:szCs w:val="24"/>
          <w:lang w:eastAsia="x-none"/>
        </w:rPr>
        <w:t xml:space="preserve">) или </w:t>
      </w:r>
      <w:r w:rsidRPr="007801C7">
        <w:rPr>
          <w:szCs w:val="24"/>
          <w:lang w:val="x-none" w:eastAsia="x-none"/>
        </w:rPr>
        <w:t xml:space="preserve">путем внесения денежных средств на расчетный счет </w:t>
      </w:r>
      <w:r w:rsidRPr="007801C7">
        <w:rPr>
          <w:bCs w:val="0"/>
          <w:szCs w:val="24"/>
        </w:rPr>
        <w:t xml:space="preserve">Заказчика (п. </w:t>
      </w:r>
      <w:r w:rsidRPr="007801C7">
        <w:rPr>
          <w:bCs w:val="0"/>
          <w:szCs w:val="24"/>
        </w:rPr>
        <w:fldChar w:fldCharType="begin"/>
      </w:r>
      <w:r w:rsidRPr="007801C7">
        <w:rPr>
          <w:bCs w:val="0"/>
          <w:szCs w:val="24"/>
        </w:rPr>
        <w:instrText xml:space="preserve"> REF _Ref442263553 \r \h  \* MERGEFORMAT </w:instrText>
      </w:r>
      <w:r w:rsidRPr="007801C7">
        <w:rPr>
          <w:bCs w:val="0"/>
          <w:szCs w:val="24"/>
        </w:rPr>
      </w:r>
      <w:r w:rsidRPr="007801C7">
        <w:rPr>
          <w:bCs w:val="0"/>
          <w:szCs w:val="24"/>
        </w:rPr>
        <w:fldChar w:fldCharType="separate"/>
      </w:r>
      <w:r w:rsidR="004A76B6">
        <w:rPr>
          <w:bCs w:val="0"/>
          <w:szCs w:val="24"/>
        </w:rPr>
        <w:t>3.4.8.2</w:t>
      </w:r>
      <w:r w:rsidRPr="007801C7">
        <w:rPr>
          <w:bCs w:val="0"/>
          <w:szCs w:val="24"/>
        </w:rPr>
        <w:fldChar w:fldCharType="end"/>
      </w:r>
      <w:r w:rsidRPr="007801C7">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801C7"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3" w:name="_Ref442263541"/>
      <w:proofErr w:type="gramStart"/>
      <w:r w:rsidRPr="007801C7">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801C7">
        <w:rPr>
          <w:szCs w:val="24"/>
          <w:lang w:val="x-none" w:eastAsia="x-none"/>
        </w:rPr>
        <w:t xml:space="preserve"> </w:t>
      </w:r>
      <w:r w:rsidRPr="007801C7">
        <w:rPr>
          <w:szCs w:val="24"/>
          <w:lang w:eastAsia="x-none"/>
        </w:rPr>
        <w:t>банковская</w:t>
      </w:r>
      <w:r w:rsidRPr="007801C7">
        <w:rPr>
          <w:szCs w:val="24"/>
          <w:lang w:val="x-none" w:eastAsia="x-none"/>
        </w:rPr>
        <w:t xml:space="preserve"> гарантия должна быть составлена с учетом требований статей 368-378 Гражданского </w:t>
      </w:r>
      <w:r w:rsidRPr="007801C7">
        <w:rPr>
          <w:bCs w:val="0"/>
          <w:szCs w:val="24"/>
        </w:rPr>
        <w:t>кодекса</w:t>
      </w:r>
      <w:r w:rsidRPr="007801C7">
        <w:rPr>
          <w:szCs w:val="24"/>
          <w:lang w:val="x-none" w:eastAsia="x-none"/>
        </w:rPr>
        <w:t xml:space="preserve"> РФ и следующих условий:</w:t>
      </w:r>
      <w:bookmarkEnd w:id="1143"/>
      <w:proofErr w:type="gramEnd"/>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Банковская гарантия должна быть безотзывной.</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Сумма банковской гарантии должна быть выражена в российских рублях.</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Банковская гарантия должна действовать не менее срока действия Заявки + 10 календарных дней </w:t>
      </w:r>
      <w:proofErr w:type="gramStart"/>
      <w:r w:rsidRPr="007801C7">
        <w:rPr>
          <w:szCs w:val="24"/>
        </w:rPr>
        <w:t>с даты вскрытия</w:t>
      </w:r>
      <w:proofErr w:type="gramEnd"/>
      <w:r w:rsidRPr="007801C7">
        <w:rPr>
          <w:szCs w:val="24"/>
        </w:rPr>
        <w:t xml:space="preserve"> конвертов с Заявками (п.</w:t>
      </w:r>
      <w:r>
        <w:rPr>
          <w:szCs w:val="24"/>
        </w:rPr>
        <w:t xml:space="preserve"> </w:t>
      </w:r>
      <w:r>
        <w:rPr>
          <w:szCs w:val="24"/>
        </w:rPr>
        <w:fldChar w:fldCharType="begin"/>
      </w:r>
      <w:r>
        <w:rPr>
          <w:szCs w:val="24"/>
        </w:rPr>
        <w:instrText xml:space="preserve"> REF  _Ref462040994 \h \n </w:instrText>
      </w:r>
      <w:r>
        <w:rPr>
          <w:szCs w:val="24"/>
        </w:rPr>
      </w:r>
      <w:r>
        <w:rPr>
          <w:szCs w:val="24"/>
        </w:rPr>
        <w:fldChar w:fldCharType="separate"/>
      </w:r>
      <w:r w:rsidR="004A76B6">
        <w:rPr>
          <w:szCs w:val="24"/>
        </w:rPr>
        <w:t>3.6.1.1</w:t>
      </w:r>
      <w:r>
        <w:rPr>
          <w:szCs w:val="24"/>
        </w:rPr>
        <w:fldChar w:fldCharType="end"/>
      </w:r>
      <w:r w:rsidRPr="007801C7">
        <w:rPr>
          <w:szCs w:val="24"/>
        </w:rPr>
        <w:t xml:space="preserve">). </w:t>
      </w:r>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801C7">
        <w:rPr>
          <w:szCs w:val="24"/>
        </w:rPr>
        <w:t>образом</w:t>
      </w:r>
      <w:proofErr w:type="gramEnd"/>
      <w:r w:rsidRPr="007801C7">
        <w:rPr>
          <w:szCs w:val="24"/>
        </w:rPr>
        <w:t xml:space="preserve"> уполномоченным им лицом на основании доверенности. В </w:t>
      </w:r>
      <w:proofErr w:type="gramStart"/>
      <w:r w:rsidRPr="007801C7">
        <w:rPr>
          <w:szCs w:val="24"/>
        </w:rPr>
        <w:t>последнем</w:t>
      </w:r>
      <w:proofErr w:type="gramEnd"/>
      <w:r w:rsidRPr="007801C7">
        <w:rPr>
          <w:szCs w:val="24"/>
        </w:rPr>
        <w:t xml:space="preserve"> случае нотариально заверенная копия доверенности прикладывается к банковской гарантии.</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Банковская</w:t>
      </w:r>
      <w:r w:rsidRPr="007801C7">
        <w:rPr>
          <w:szCs w:val="24"/>
          <w:lang w:val="x-none" w:eastAsia="x-none"/>
        </w:rPr>
        <w:t xml:space="preserve"> гарантия должна быть выдана банком отвечающим следующим </w:t>
      </w:r>
      <w:r w:rsidRPr="007801C7">
        <w:rPr>
          <w:bCs w:val="0"/>
          <w:szCs w:val="24"/>
        </w:rPr>
        <w:t>требованиям</w:t>
      </w:r>
      <w:r w:rsidRPr="007801C7">
        <w:rPr>
          <w:szCs w:val="24"/>
          <w:lang w:val="x-none" w:eastAsia="x-none"/>
        </w:rPr>
        <w:t>:</w:t>
      </w:r>
    </w:p>
    <w:p w:rsidR="004F40F3" w:rsidRPr="007801C7" w:rsidDel="00C673D2"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минимальный размер собственных средств должен быть не менее указанного в Таб. 1.</w:t>
      </w:r>
    </w:p>
    <w:p w:rsidR="004F40F3" w:rsidRPr="007801C7" w:rsidRDefault="004F40F3" w:rsidP="004F40F3">
      <w:pPr>
        <w:spacing w:after="120"/>
        <w:ind w:firstLine="567"/>
        <w:jc w:val="right"/>
        <w:rPr>
          <w:b/>
          <w:bCs/>
          <w:szCs w:val="24"/>
        </w:rPr>
      </w:pPr>
      <w:r w:rsidRPr="007801C7">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7801C7" w:rsidTr="004F40F3">
        <w:tc>
          <w:tcPr>
            <w:tcW w:w="1480" w:type="pct"/>
            <w:vAlign w:val="center"/>
          </w:tcPr>
          <w:p w:rsidR="004F40F3" w:rsidRPr="007801C7" w:rsidRDefault="004F40F3" w:rsidP="004F40F3">
            <w:pPr>
              <w:spacing w:after="120"/>
              <w:jc w:val="center"/>
              <w:rPr>
                <w:b/>
                <w:bCs/>
              </w:rPr>
            </w:pPr>
            <w:r w:rsidRPr="007801C7">
              <w:rPr>
                <w:b/>
                <w:bCs/>
              </w:rPr>
              <w:t xml:space="preserve">Начальная (максимальная) цена </w:t>
            </w:r>
            <w:r w:rsidRPr="007801C7">
              <w:rPr>
                <w:b/>
                <w:bCs/>
              </w:rPr>
              <w:lastRenderedPageBreak/>
              <w:t>договора (цена лота)</w:t>
            </w:r>
          </w:p>
        </w:tc>
        <w:tc>
          <w:tcPr>
            <w:tcW w:w="1048" w:type="pct"/>
            <w:vAlign w:val="center"/>
          </w:tcPr>
          <w:p w:rsidR="004F40F3" w:rsidRPr="007801C7" w:rsidRDefault="004F40F3" w:rsidP="004F40F3">
            <w:pPr>
              <w:spacing w:after="120"/>
              <w:jc w:val="center"/>
              <w:rPr>
                <w:b/>
                <w:bCs/>
              </w:rPr>
            </w:pPr>
            <w:r w:rsidRPr="007801C7">
              <w:rPr>
                <w:b/>
                <w:bCs/>
              </w:rPr>
              <w:lastRenderedPageBreak/>
              <w:t xml:space="preserve">до 70 млн. </w:t>
            </w:r>
            <w:r w:rsidRPr="007801C7">
              <w:rPr>
                <w:b/>
                <w:bCs/>
              </w:rPr>
              <w:lastRenderedPageBreak/>
              <w:t>рублей</w:t>
            </w:r>
          </w:p>
        </w:tc>
        <w:tc>
          <w:tcPr>
            <w:tcW w:w="1124" w:type="pct"/>
            <w:vAlign w:val="center"/>
          </w:tcPr>
          <w:p w:rsidR="004F40F3" w:rsidRPr="007801C7" w:rsidRDefault="004F40F3" w:rsidP="004F40F3">
            <w:pPr>
              <w:spacing w:after="120"/>
              <w:jc w:val="center"/>
              <w:rPr>
                <w:b/>
                <w:bCs/>
              </w:rPr>
            </w:pPr>
            <w:r w:rsidRPr="007801C7">
              <w:rPr>
                <w:b/>
                <w:bCs/>
              </w:rPr>
              <w:lastRenderedPageBreak/>
              <w:t xml:space="preserve">От 70 до 300 </w:t>
            </w:r>
            <w:r w:rsidRPr="007801C7">
              <w:rPr>
                <w:b/>
                <w:bCs/>
              </w:rPr>
              <w:lastRenderedPageBreak/>
              <w:t>млн. рублей</w:t>
            </w:r>
          </w:p>
        </w:tc>
        <w:tc>
          <w:tcPr>
            <w:tcW w:w="1348" w:type="pct"/>
            <w:vAlign w:val="center"/>
          </w:tcPr>
          <w:p w:rsidR="004F40F3" w:rsidRPr="007801C7" w:rsidRDefault="004F40F3" w:rsidP="004F40F3">
            <w:pPr>
              <w:spacing w:after="120"/>
              <w:jc w:val="center"/>
              <w:rPr>
                <w:b/>
                <w:bCs/>
              </w:rPr>
            </w:pPr>
            <w:r w:rsidRPr="007801C7">
              <w:rPr>
                <w:b/>
                <w:bCs/>
              </w:rPr>
              <w:lastRenderedPageBreak/>
              <w:t xml:space="preserve">Свыше 300 млн. </w:t>
            </w:r>
            <w:r w:rsidRPr="007801C7">
              <w:rPr>
                <w:b/>
                <w:bCs/>
              </w:rPr>
              <w:lastRenderedPageBreak/>
              <w:t>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lastRenderedPageBreak/>
              <w:t>Размер собственных сре</w:t>
            </w:r>
            <w:proofErr w:type="gramStart"/>
            <w:r w:rsidRPr="007801C7">
              <w:rPr>
                <w:b/>
                <w:bCs/>
              </w:rPr>
              <w:t>дств кр</w:t>
            </w:r>
            <w:proofErr w:type="gramEnd"/>
            <w:r w:rsidRPr="007801C7">
              <w:rPr>
                <w:b/>
                <w:bCs/>
              </w:rPr>
              <w:t>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&gt; 3 млрд. рублей</w:t>
            </w:r>
          </w:p>
        </w:tc>
        <w:tc>
          <w:tcPr>
            <w:tcW w:w="1124" w:type="pct"/>
            <w:vAlign w:val="center"/>
          </w:tcPr>
          <w:p w:rsidR="004F40F3" w:rsidRPr="007801C7" w:rsidRDefault="004F40F3" w:rsidP="004F40F3">
            <w:pPr>
              <w:spacing w:after="120"/>
              <w:jc w:val="center"/>
              <w:rPr>
                <w:b/>
                <w:bCs/>
              </w:rPr>
            </w:pPr>
            <w:r w:rsidRPr="007801C7">
              <w:rPr>
                <w:b/>
                <w:bCs/>
              </w:rPr>
              <w:t>&gt; 4 млрд. рублей</w:t>
            </w:r>
          </w:p>
        </w:tc>
        <w:tc>
          <w:tcPr>
            <w:tcW w:w="1348" w:type="pct"/>
            <w:vAlign w:val="center"/>
          </w:tcPr>
          <w:p w:rsidR="004F40F3" w:rsidRPr="007801C7" w:rsidRDefault="004F40F3" w:rsidP="004F40F3">
            <w:pPr>
              <w:spacing w:after="120"/>
              <w:jc w:val="center"/>
              <w:rPr>
                <w:b/>
                <w:bCs/>
              </w:rPr>
            </w:pPr>
            <w:r w:rsidRPr="007801C7">
              <w:rPr>
                <w:b/>
                <w:bCs/>
              </w:rPr>
              <w:t>&gt; 6 млрд. 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t>Размер активов кредитной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 xml:space="preserve">&gt; </w:t>
            </w:r>
            <w:r w:rsidRPr="007801C7">
              <w:rPr>
                <w:b/>
                <w:bCs/>
                <w:lang w:val="en-US"/>
              </w:rPr>
              <w:t>3</w:t>
            </w:r>
            <w:r w:rsidRPr="007801C7">
              <w:rPr>
                <w:b/>
                <w:bCs/>
              </w:rPr>
              <w:t>0</w:t>
            </w:r>
            <w:r w:rsidRPr="007801C7">
              <w:rPr>
                <w:b/>
                <w:bCs/>
                <w:lang w:val="en-US"/>
              </w:rPr>
              <w:t xml:space="preserve"> </w:t>
            </w:r>
            <w:proofErr w:type="spellStart"/>
            <w:r w:rsidRPr="007801C7">
              <w:rPr>
                <w:b/>
                <w:bCs/>
                <w:lang w:val="en-US"/>
              </w:rPr>
              <w:t>млрд</w:t>
            </w:r>
            <w:proofErr w:type="spellEnd"/>
            <w:r w:rsidRPr="007801C7">
              <w:rPr>
                <w:b/>
                <w:bCs/>
                <w:lang w:val="en-US"/>
              </w:rPr>
              <w:t>.</w:t>
            </w:r>
            <w:r w:rsidRPr="007801C7">
              <w:rPr>
                <w:b/>
                <w:bCs/>
              </w:rPr>
              <w:t xml:space="preserve"> рублей</w:t>
            </w:r>
          </w:p>
        </w:tc>
        <w:tc>
          <w:tcPr>
            <w:tcW w:w="1124" w:type="pct"/>
            <w:vAlign w:val="center"/>
          </w:tcPr>
          <w:p w:rsidR="004F40F3" w:rsidRPr="007801C7" w:rsidRDefault="004F40F3" w:rsidP="004F40F3">
            <w:pPr>
              <w:spacing w:after="120"/>
              <w:jc w:val="center"/>
              <w:rPr>
                <w:b/>
                <w:bCs/>
              </w:rPr>
            </w:pPr>
            <w:r w:rsidRPr="007801C7">
              <w:rPr>
                <w:b/>
                <w:bCs/>
              </w:rPr>
              <w:t>&gt; 40 млрд. рублей</w:t>
            </w:r>
          </w:p>
        </w:tc>
        <w:tc>
          <w:tcPr>
            <w:tcW w:w="1348" w:type="pct"/>
            <w:vAlign w:val="center"/>
          </w:tcPr>
          <w:p w:rsidR="004F40F3" w:rsidRPr="007801C7" w:rsidRDefault="004F40F3" w:rsidP="004F40F3">
            <w:pPr>
              <w:spacing w:after="120"/>
              <w:jc w:val="center"/>
              <w:rPr>
                <w:b/>
                <w:bCs/>
              </w:rPr>
            </w:pPr>
            <w:r w:rsidRPr="007801C7">
              <w:rPr>
                <w:b/>
                <w:bCs/>
              </w:rPr>
              <w:t>&gt; 60 млрд. рублей</w:t>
            </w:r>
          </w:p>
        </w:tc>
      </w:tr>
    </w:tbl>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обязательно наличие действующей лицензии ЦБ РФ на проведение банковских операций</w:t>
      </w:r>
      <w:r w:rsidRPr="007801C7">
        <w:rPr>
          <w:szCs w:val="24"/>
          <w:lang w:eastAsia="x-none"/>
        </w:rPr>
        <w:t>,</w:t>
      </w:r>
      <w:r w:rsidRPr="007801C7">
        <w:rPr>
          <w:szCs w:val="24"/>
        </w:rPr>
        <w:t xml:space="preserve"> </w:t>
      </w:r>
      <w:r w:rsidRPr="007801C7">
        <w:rPr>
          <w:szCs w:val="24"/>
          <w:lang w:val="x-none" w:eastAsia="x-none"/>
        </w:rPr>
        <w:t>срок действия которой превышает срок действия гарантии не менее, чем на 6 (шесть) календарных месяцев.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7801C7">
            <w:rPr>
              <w:szCs w:val="24"/>
              <w:lang w:val="x-none" w:eastAsia="x-none"/>
            </w:rPr>
            <w:t>2004 г</w:t>
          </w:r>
        </w:smartTag>
      </w:smartTag>
      <w:r w:rsidRPr="007801C7">
        <w:rPr>
          <w:szCs w:val="24"/>
          <w:lang w:val="x-none" w:eastAsia="x-none"/>
        </w:rPr>
        <w:t>. N 110-И "Об обязательных нормативах банков".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rPr>
        <w:t xml:space="preserve">должен входить в рейтинг первых 50-ти (пятидесяти) банков, опубликованных на сайте www.banki.ru </w:t>
      </w:r>
      <w:r w:rsidRPr="007801C7">
        <w:rPr>
          <w:szCs w:val="24"/>
          <w:u w:val="single"/>
        </w:rPr>
        <w:t>(http://www.banki.ru/banks/rating/)</w:t>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bookmarkStart w:id="1144" w:name="_Ref303278012"/>
      <w:r w:rsidRPr="007801C7">
        <w:rPr>
          <w:szCs w:val="24"/>
        </w:rPr>
        <w:t xml:space="preserve">В </w:t>
      </w:r>
      <w:r w:rsidRPr="00B278A6">
        <w:rPr>
          <w:szCs w:val="24"/>
        </w:rPr>
        <w:t>банковской</w:t>
      </w:r>
      <w:r w:rsidRPr="00B278A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4"/>
    </w:p>
    <w:p w:rsidR="004F40F3" w:rsidRPr="00B278A6" w:rsidRDefault="004F40F3" w:rsidP="004F40F3">
      <w:pPr>
        <w:numPr>
          <w:ilvl w:val="3"/>
          <w:numId w:val="108"/>
        </w:numPr>
        <w:tabs>
          <w:tab w:val="left" w:pos="1560"/>
        </w:tabs>
        <w:spacing w:after="120"/>
        <w:ind w:left="1560" w:hanging="480"/>
        <w:rPr>
          <w:szCs w:val="24"/>
          <w:lang w:val="x-none" w:eastAsia="x-none"/>
        </w:rPr>
      </w:pPr>
      <w:r w:rsidRPr="00B278A6">
        <w:rPr>
          <w:szCs w:val="24"/>
          <w:lang w:val="x-none" w:eastAsia="x-none"/>
        </w:rPr>
        <w:t xml:space="preserve">изменения </w:t>
      </w:r>
      <w:r w:rsidRPr="00B278A6">
        <w:rPr>
          <w:szCs w:val="24"/>
          <w:lang w:eastAsia="x-none"/>
        </w:rPr>
        <w:t>Заявки</w:t>
      </w:r>
      <w:r w:rsidRPr="00B278A6">
        <w:rPr>
          <w:szCs w:val="24"/>
          <w:lang w:val="x-none" w:eastAsia="x-none"/>
        </w:rPr>
        <w:t>, в том числе предложения, поданного на процедуру переторжки, в течение срока ее действия (п.</w:t>
      </w:r>
      <w:r>
        <w:rPr>
          <w:szCs w:val="24"/>
          <w:lang w:eastAsia="x-none"/>
        </w:rPr>
        <w:t xml:space="preserve"> </w:t>
      </w:r>
      <w:r>
        <w:rPr>
          <w:szCs w:val="24"/>
          <w:lang w:eastAsia="x-none"/>
        </w:rPr>
        <w:fldChar w:fldCharType="begin"/>
      </w:r>
      <w:r>
        <w:rPr>
          <w:szCs w:val="24"/>
          <w:lang w:eastAsia="x-none"/>
        </w:rPr>
        <w:instrText xml:space="preserve"> REF _Ref511311630 \r \h </w:instrText>
      </w:r>
      <w:r>
        <w:rPr>
          <w:szCs w:val="24"/>
          <w:lang w:eastAsia="x-none"/>
        </w:rPr>
      </w:r>
      <w:r>
        <w:rPr>
          <w:szCs w:val="24"/>
          <w:lang w:eastAsia="x-none"/>
        </w:rPr>
        <w:fldChar w:fldCharType="separate"/>
      </w:r>
      <w:r w:rsidR="004A76B6">
        <w:rPr>
          <w:szCs w:val="24"/>
          <w:lang w:eastAsia="x-none"/>
        </w:rPr>
        <w:t>3.4.4</w:t>
      </w:r>
      <w:r>
        <w:rPr>
          <w:szCs w:val="24"/>
          <w:lang w:eastAsia="x-none"/>
        </w:rPr>
        <w:fldChar w:fldCharType="end"/>
      </w:r>
      <w:r w:rsidRPr="00B278A6">
        <w:rPr>
          <w:szCs w:val="24"/>
          <w:lang w:val="x-none" w:eastAsia="x-none"/>
        </w:rPr>
        <w:t xml:space="preserve">) после истечения срока окончания </w:t>
      </w:r>
      <w:r w:rsidRPr="00B278A6">
        <w:rPr>
          <w:szCs w:val="24"/>
          <w:lang w:eastAsia="x-none"/>
        </w:rPr>
        <w:t>подачи</w:t>
      </w:r>
      <w:r w:rsidRPr="00B278A6">
        <w:rPr>
          <w:szCs w:val="24"/>
          <w:lang w:val="x-none" w:eastAsia="x-none"/>
        </w:rPr>
        <w:t xml:space="preserve"> </w:t>
      </w:r>
      <w:r w:rsidRPr="00B278A6">
        <w:rPr>
          <w:szCs w:val="24"/>
          <w:lang w:eastAsia="x-none"/>
        </w:rPr>
        <w:t>Заявок</w:t>
      </w:r>
      <w:r w:rsidRPr="00B278A6">
        <w:rPr>
          <w:szCs w:val="24"/>
          <w:lang w:val="x-none" w:eastAsia="x-none"/>
        </w:rPr>
        <w:t xml:space="preserve"> (п.</w:t>
      </w:r>
      <w:r>
        <w:rPr>
          <w:szCs w:val="24"/>
          <w:lang w:eastAsia="x-none"/>
        </w:rPr>
        <w:t xml:space="preserve"> </w:t>
      </w:r>
      <w:r>
        <w:rPr>
          <w:szCs w:val="24"/>
          <w:lang w:eastAsia="x-none"/>
        </w:rPr>
        <w:fldChar w:fldCharType="begin"/>
      </w:r>
      <w:r>
        <w:rPr>
          <w:szCs w:val="24"/>
          <w:lang w:eastAsia="x-none"/>
        </w:rPr>
        <w:instrText xml:space="preserve"> REF  _Ref462040994 \h \n </w:instrText>
      </w:r>
      <w:r>
        <w:rPr>
          <w:szCs w:val="24"/>
          <w:lang w:eastAsia="x-none"/>
        </w:rPr>
      </w:r>
      <w:r>
        <w:rPr>
          <w:szCs w:val="24"/>
          <w:lang w:eastAsia="x-none"/>
        </w:rPr>
        <w:fldChar w:fldCharType="separate"/>
      </w:r>
      <w:r w:rsidR="004A76B6">
        <w:rPr>
          <w:szCs w:val="24"/>
          <w:lang w:eastAsia="x-none"/>
        </w:rPr>
        <w:t>3.6.1.1</w:t>
      </w:r>
      <w:r>
        <w:rPr>
          <w:szCs w:val="24"/>
          <w:lang w:eastAsia="x-none"/>
        </w:rPr>
        <w:fldChar w:fldCharType="end"/>
      </w:r>
      <w:r w:rsidRPr="00B278A6">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предоставления недостоверных </w:t>
      </w:r>
      <w:r w:rsidRPr="00B537E5">
        <w:rPr>
          <w:szCs w:val="24"/>
          <w:lang w:val="x-none" w:eastAsia="x-none"/>
        </w:rPr>
        <w:t>сведений или искажения</w:t>
      </w:r>
      <w:r w:rsidRPr="00B537E5">
        <w:rPr>
          <w:szCs w:val="24"/>
          <w:lang w:eastAsia="x-none"/>
        </w:rPr>
        <w:t xml:space="preserve"> информации</w:t>
      </w:r>
      <w:r>
        <w:rPr>
          <w:szCs w:val="24"/>
        </w:rPr>
        <w:t>, предоставления</w:t>
      </w:r>
      <w:r w:rsidRPr="00B537E5">
        <w:rPr>
          <w:szCs w:val="24"/>
        </w:rPr>
        <w:t xml:space="preserve"> </w:t>
      </w:r>
      <w:r>
        <w:rPr>
          <w:szCs w:val="24"/>
        </w:rPr>
        <w:t>фальсифицированных</w:t>
      </w:r>
      <w:r w:rsidRPr="00750DD1">
        <w:rPr>
          <w:szCs w:val="24"/>
        </w:rPr>
        <w:t xml:space="preserve"> </w:t>
      </w:r>
      <w:r w:rsidRPr="00B537E5">
        <w:rPr>
          <w:szCs w:val="24"/>
        </w:rPr>
        <w:t>документов,</w:t>
      </w:r>
      <w:r w:rsidRPr="00E71A48">
        <w:rPr>
          <w:szCs w:val="24"/>
        </w:rPr>
        <w:t xml:space="preserve"> </w:t>
      </w:r>
      <w:r w:rsidRPr="007801C7">
        <w:rPr>
          <w:szCs w:val="24"/>
          <w:lang w:val="x-none" w:eastAsia="x-none"/>
        </w:rPr>
        <w:t xml:space="preserve">приведенных в составе </w:t>
      </w:r>
      <w:r w:rsidRPr="007801C7">
        <w:rPr>
          <w:szCs w:val="24"/>
          <w:lang w:eastAsia="x-none"/>
        </w:rPr>
        <w:t>З</w:t>
      </w:r>
      <w:proofErr w:type="spellStart"/>
      <w:r w:rsidRPr="007801C7">
        <w:rPr>
          <w:szCs w:val="24"/>
          <w:lang w:val="x-none" w:eastAsia="x-none"/>
        </w:rPr>
        <w:t>аявки</w:t>
      </w:r>
      <w:proofErr w:type="spellEnd"/>
      <w:r w:rsidRPr="007801C7">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w:t>
      </w:r>
      <w:r w:rsidRPr="007801C7">
        <w:rPr>
          <w:szCs w:val="24"/>
          <w:lang w:eastAsia="x-none"/>
        </w:rPr>
        <w:t>подписать</w:t>
      </w:r>
      <w:r w:rsidRPr="007801C7">
        <w:rPr>
          <w:szCs w:val="24"/>
          <w:lang w:val="x-none" w:eastAsia="x-none"/>
        </w:rPr>
        <w:t xml:space="preserve"> Протокол о результатах конкурса в установленном настоящей Конкурсной документацией порядке (п. </w:t>
      </w:r>
      <w:r w:rsidRPr="007801C7">
        <w:rPr>
          <w:szCs w:val="24"/>
          <w:lang w:eastAsia="x-none"/>
        </w:rPr>
        <w:fldChar w:fldCharType="begin"/>
      </w:r>
      <w:r w:rsidRPr="007801C7">
        <w:rPr>
          <w:szCs w:val="24"/>
          <w:lang w:val="x-none" w:eastAsia="x-none"/>
        </w:rPr>
        <w:instrText xml:space="preserve"> REF _Ref55280469 \r \h </w:instrText>
      </w:r>
      <w:r w:rsidRPr="007801C7">
        <w:rPr>
          <w:szCs w:val="24"/>
          <w:lang w:eastAsia="x-none"/>
        </w:rPr>
        <w:instrText xml:space="preserve"> \* MERGEFORMAT </w:instrText>
      </w:r>
      <w:r w:rsidRPr="007801C7">
        <w:rPr>
          <w:szCs w:val="24"/>
          <w:lang w:eastAsia="x-none"/>
        </w:rPr>
      </w:r>
      <w:r w:rsidRPr="007801C7">
        <w:rPr>
          <w:szCs w:val="24"/>
          <w:lang w:eastAsia="x-none"/>
        </w:rPr>
        <w:fldChar w:fldCharType="separate"/>
      </w:r>
      <w:r w:rsidR="004A76B6">
        <w:rPr>
          <w:szCs w:val="24"/>
          <w:lang w:val="x-none" w:eastAsia="x-none"/>
        </w:rPr>
        <w:t>3.14</w:t>
      </w:r>
      <w:r w:rsidRPr="007801C7">
        <w:rPr>
          <w:szCs w:val="24"/>
          <w:lang w:eastAsia="x-none"/>
        </w:rPr>
        <w:fldChar w:fldCharType="end"/>
      </w:r>
      <w:r w:rsidRPr="007801C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или </w:t>
      </w:r>
      <w:r w:rsidRPr="007801C7">
        <w:rPr>
          <w:szCs w:val="24"/>
          <w:lang w:eastAsia="x-none"/>
        </w:rPr>
        <w:t>У</w:t>
      </w:r>
      <w:r w:rsidRPr="007801C7">
        <w:rPr>
          <w:szCs w:val="24"/>
          <w:lang w:val="x-none" w:eastAsia="x-none"/>
        </w:rPr>
        <w:t xml:space="preserve">частника, </w:t>
      </w:r>
      <w:r w:rsidRPr="002B2F47">
        <w:rPr>
          <w:szCs w:val="24"/>
          <w:lang w:val="x-none" w:eastAsia="x-none"/>
        </w:rPr>
        <w:t xml:space="preserve">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заключить Договор в установленном настоящей Конкурсной документацией порядке (п.</w:t>
      </w:r>
      <w:r>
        <w:rPr>
          <w:szCs w:val="24"/>
          <w:lang w:eastAsia="x-none"/>
        </w:rPr>
        <w:t xml:space="preserve"> </w:t>
      </w:r>
      <w:r>
        <w:rPr>
          <w:szCs w:val="24"/>
          <w:lang w:eastAsia="x-none"/>
        </w:rPr>
        <w:fldChar w:fldCharType="begin"/>
      </w:r>
      <w:r>
        <w:rPr>
          <w:szCs w:val="24"/>
          <w:lang w:eastAsia="x-none"/>
        </w:rPr>
        <w:instrText xml:space="preserve"> REF _Ref468697489 \r \h </w:instrText>
      </w:r>
      <w:r>
        <w:rPr>
          <w:szCs w:val="24"/>
          <w:lang w:eastAsia="x-none"/>
        </w:rPr>
      </w:r>
      <w:r>
        <w:rPr>
          <w:szCs w:val="24"/>
          <w:lang w:eastAsia="x-none"/>
        </w:rPr>
        <w:fldChar w:fldCharType="separate"/>
      </w:r>
      <w:r w:rsidR="004A76B6">
        <w:rPr>
          <w:szCs w:val="24"/>
          <w:lang w:eastAsia="x-none"/>
        </w:rPr>
        <w:t>3.16</w:t>
      </w:r>
      <w:r>
        <w:rPr>
          <w:szCs w:val="24"/>
          <w:lang w:eastAsia="x-none"/>
        </w:rPr>
        <w:fldChar w:fldCharType="end"/>
      </w:r>
      <w:r w:rsidRPr="002B2F4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napToGrid w:val="0"/>
          <w:lang w:eastAsia="x-none"/>
        </w:rPr>
        <w:t xml:space="preserve">отказа </w:t>
      </w:r>
      <w:r w:rsidRPr="002B2F47">
        <w:rPr>
          <w:szCs w:val="24"/>
          <w:lang w:val="x-none" w:eastAsia="x-none"/>
        </w:rPr>
        <w:t xml:space="preserve">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w:t>
      </w:r>
      <w:r w:rsidRPr="002B2F47">
        <w:rPr>
          <w:szCs w:val="24"/>
        </w:rPr>
        <w:t>,</w:t>
      </w:r>
      <w:r w:rsidRPr="002B2F47">
        <w:rPr>
          <w:snapToGrid w:val="0"/>
          <w:lang w:eastAsia="x-none"/>
        </w:rPr>
        <w:t xml:space="preserve"> 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 </w:t>
      </w:r>
      <w:r w:rsidRPr="002B2F47">
        <w:rPr>
          <w:i/>
          <w:iCs/>
        </w:rPr>
        <w:t>полномочий на поставку продукции от производител</w:t>
      </w:r>
      <w:proofErr w:type="gramStart"/>
      <w:r w:rsidRPr="002B2F47">
        <w:rPr>
          <w:i/>
          <w:iCs/>
        </w:rPr>
        <w:t>я(</w:t>
      </w:r>
      <w:proofErr w:type="gramEnd"/>
      <w:r w:rsidRPr="002B2F47">
        <w:rPr>
          <w:i/>
          <w:iCs/>
        </w:rPr>
        <w:t>ей) продукции по договору</w:t>
      </w:r>
      <w:r w:rsidRPr="002B2F47">
        <w:rPr>
          <w:bCs/>
          <w:szCs w:val="24"/>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zCs w:val="24"/>
          <w:lang w:val="x-none" w:eastAsia="x-none"/>
        </w:rPr>
        <w:t xml:space="preserve">отказа 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предоставить финансовое обеспечение по </w:t>
      </w:r>
      <w:r w:rsidRPr="002B2F47">
        <w:rPr>
          <w:szCs w:val="24"/>
          <w:lang w:eastAsia="x-none"/>
        </w:rPr>
        <w:t>Д</w:t>
      </w:r>
      <w:r w:rsidRPr="002B2F47">
        <w:rPr>
          <w:szCs w:val="24"/>
          <w:lang w:val="x-none" w:eastAsia="x-none"/>
        </w:rPr>
        <w:t>оговору</w:t>
      </w:r>
      <w:r w:rsidRPr="002B2F47">
        <w:rPr>
          <w:szCs w:val="24"/>
          <w:lang w:eastAsia="x-none"/>
        </w:rPr>
        <w:t xml:space="preserve"> (при наличии) (п.</w:t>
      </w:r>
      <w:r>
        <w:rPr>
          <w:szCs w:val="24"/>
          <w:lang w:eastAsia="x-none"/>
        </w:rPr>
        <w:t xml:space="preserve"> </w:t>
      </w:r>
      <w:r>
        <w:rPr>
          <w:szCs w:val="24"/>
          <w:lang w:eastAsia="x-none"/>
        </w:rPr>
        <w:fldChar w:fldCharType="begin"/>
      </w:r>
      <w:r>
        <w:rPr>
          <w:szCs w:val="24"/>
          <w:lang w:eastAsia="x-none"/>
        </w:rPr>
        <w:instrText xml:space="preserve"> REF _Ref511311731 \r \h </w:instrText>
      </w:r>
      <w:r>
        <w:rPr>
          <w:szCs w:val="24"/>
          <w:lang w:eastAsia="x-none"/>
        </w:rPr>
      </w:r>
      <w:r>
        <w:rPr>
          <w:szCs w:val="24"/>
          <w:lang w:eastAsia="x-none"/>
        </w:rPr>
        <w:fldChar w:fldCharType="separate"/>
      </w:r>
      <w:r w:rsidR="004A76B6">
        <w:rPr>
          <w:szCs w:val="24"/>
          <w:lang w:eastAsia="x-none"/>
        </w:rPr>
        <w:t>3.17</w:t>
      </w:r>
      <w:r>
        <w:rPr>
          <w:szCs w:val="24"/>
          <w:lang w:eastAsia="x-none"/>
        </w:rPr>
        <w:fldChar w:fldCharType="end"/>
      </w:r>
      <w:r w:rsidRPr="002B2F47">
        <w:rPr>
          <w:szCs w:val="24"/>
          <w:lang w:eastAsia="x-none"/>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2B2F47">
        <w:rPr>
          <w:szCs w:val="24"/>
          <w:lang w:val="x-none" w:eastAsia="x-none"/>
        </w:rPr>
        <w:t>Банковская гарантия должна быть выдана надежным банком,</w:t>
      </w:r>
      <w:r w:rsidRPr="007801C7">
        <w:rPr>
          <w:szCs w:val="24"/>
          <w:lang w:val="x-none" w:eastAsia="x-none"/>
        </w:rPr>
        <w:t xml:space="preserve">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lang w:val="x-none" w:eastAsia="x-none"/>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Pr>
          <w:szCs w:val="24"/>
        </w:rPr>
        <w:t xml:space="preserve"> </w:t>
      </w:r>
      <w:r w:rsidR="007A33E6">
        <w:rPr>
          <w:szCs w:val="24"/>
        </w:rPr>
        <w:fldChar w:fldCharType="begin"/>
      </w:r>
      <w:r w:rsidR="007A33E6">
        <w:rPr>
          <w:szCs w:val="24"/>
        </w:rPr>
        <w:instrText xml:space="preserve"> REF _Ref461801664 \r \h </w:instrText>
      </w:r>
      <w:r w:rsidR="007A33E6">
        <w:rPr>
          <w:szCs w:val="24"/>
        </w:rPr>
      </w:r>
      <w:r w:rsidR="007A33E6">
        <w:rPr>
          <w:szCs w:val="24"/>
        </w:rPr>
        <w:fldChar w:fldCharType="separate"/>
      </w:r>
      <w:r w:rsidR="004A76B6">
        <w:rPr>
          <w:szCs w:val="24"/>
        </w:rPr>
        <w:t>5.14</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В </w:t>
      </w:r>
      <w:proofErr w:type="gramStart"/>
      <w:r w:rsidRPr="007801C7">
        <w:rPr>
          <w:szCs w:val="24"/>
        </w:rPr>
        <w:t>случае</w:t>
      </w:r>
      <w:proofErr w:type="gramEnd"/>
      <w:r w:rsidRPr="007801C7">
        <w:rPr>
          <w:szCs w:val="24"/>
        </w:rPr>
        <w:t xml:space="preserve">, если в качестве обеспечения исполнения обязательств, связанных с участием в </w:t>
      </w:r>
      <w:r w:rsidRPr="007801C7">
        <w:rPr>
          <w:szCs w:val="24"/>
          <w:lang w:eastAsia="x-none"/>
        </w:rPr>
        <w:t>Конкурсе</w:t>
      </w:r>
      <w:r w:rsidRPr="007801C7">
        <w:rPr>
          <w:szCs w:val="24"/>
        </w:rPr>
        <w:t xml:space="preserve"> и подачей </w:t>
      </w:r>
      <w:r w:rsidRPr="007801C7">
        <w:rPr>
          <w:szCs w:val="24"/>
          <w:lang w:eastAsia="x-none"/>
        </w:rPr>
        <w:t>Заявки</w:t>
      </w:r>
      <w:r w:rsidRPr="007801C7">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4A76B6">
        <w:rPr>
          <w:szCs w:val="24"/>
        </w:rPr>
        <w:t>3.6.1.1</w:t>
      </w:r>
      <w:r w:rsidR="007A33E6">
        <w:rPr>
          <w:szCs w:val="24"/>
        </w:rPr>
        <w:fldChar w:fldCharType="end"/>
      </w:r>
      <w:r w:rsidRPr="007801C7">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4A76B6">
        <w:rPr>
          <w:szCs w:val="24"/>
        </w:rPr>
        <w:t>3.6.1.1</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Непредставление</w:t>
      </w:r>
      <w:r w:rsidRPr="007801C7">
        <w:rPr>
          <w:szCs w:val="24"/>
          <w:lang w:val="x-none" w:eastAsia="x-none"/>
        </w:rPr>
        <w:t xml:space="preserve"> </w:t>
      </w:r>
      <w:r w:rsidRPr="00B278A6">
        <w:rPr>
          <w:szCs w:val="24"/>
          <w:lang w:val="x-none" w:eastAsia="x-none"/>
        </w:rPr>
        <w:t>обеспечения обязательств Участника или несоответствие условий и содержания обеспечения обязатель</w:t>
      </w:r>
      <w:proofErr w:type="gramStart"/>
      <w:r w:rsidRPr="00B278A6">
        <w:rPr>
          <w:szCs w:val="24"/>
          <w:lang w:val="x-none" w:eastAsia="x-none"/>
        </w:rPr>
        <w:t>ств тр</w:t>
      </w:r>
      <w:proofErr w:type="gramEnd"/>
      <w:r w:rsidRPr="00B278A6">
        <w:rPr>
          <w:szCs w:val="24"/>
          <w:lang w:val="x-none" w:eastAsia="x-none"/>
        </w:rPr>
        <w:t xml:space="preserve">ебованиям документации </w:t>
      </w:r>
      <w:proofErr w:type="spellStart"/>
      <w:r w:rsidRPr="00B278A6">
        <w:rPr>
          <w:szCs w:val="24"/>
          <w:lang w:val="x-none" w:eastAsia="x-none"/>
        </w:rPr>
        <w:t>явля</w:t>
      </w:r>
      <w:r w:rsidRPr="00B278A6">
        <w:rPr>
          <w:szCs w:val="24"/>
          <w:lang w:eastAsia="x-none"/>
        </w:rPr>
        <w:t>е</w:t>
      </w:r>
      <w:r w:rsidRPr="00B278A6">
        <w:rPr>
          <w:szCs w:val="24"/>
          <w:lang w:val="x-none" w:eastAsia="x-none"/>
        </w:rPr>
        <w:t>тся</w:t>
      </w:r>
      <w:proofErr w:type="spellEnd"/>
      <w:r w:rsidRPr="00B278A6">
        <w:rPr>
          <w:szCs w:val="24"/>
          <w:lang w:val="x-none" w:eastAsia="x-none"/>
        </w:rPr>
        <w:t xml:space="preserve"> основанием для отклонения </w:t>
      </w:r>
      <w:r w:rsidRPr="00B278A6">
        <w:rPr>
          <w:szCs w:val="24"/>
          <w:lang w:eastAsia="x-none"/>
        </w:rPr>
        <w:t>Заявки</w:t>
      </w:r>
      <w:r w:rsidRPr="00B278A6">
        <w:rPr>
          <w:szCs w:val="24"/>
          <w:lang w:val="x-none" w:eastAsia="x-none"/>
        </w:rPr>
        <w:t>.</w:t>
      </w:r>
    </w:p>
    <w:p w:rsidR="004F40F3" w:rsidRPr="004A76B6" w:rsidRDefault="004F40F3" w:rsidP="004F40F3">
      <w:pPr>
        <w:pStyle w:val="Times12"/>
        <w:numPr>
          <w:ilvl w:val="5"/>
          <w:numId w:val="9"/>
        </w:numPr>
        <w:tabs>
          <w:tab w:val="clear" w:pos="3960"/>
        </w:tabs>
        <w:spacing w:before="120"/>
        <w:ind w:left="567" w:firstLine="0"/>
        <w:rPr>
          <w:szCs w:val="24"/>
          <w:lang w:val="x-none" w:eastAsia="x-none"/>
        </w:rPr>
      </w:pPr>
      <w:bookmarkStart w:id="1145" w:name="_Ref442262906"/>
      <w:r w:rsidRPr="00B278A6">
        <w:rPr>
          <w:szCs w:val="24"/>
          <w:lang w:val="x-none" w:eastAsia="x-none"/>
        </w:rPr>
        <w:t xml:space="preserve">В случае, если в качестве обеспечения исполнения обязательств, связанных с участием в </w:t>
      </w:r>
      <w:r w:rsidRPr="00B278A6">
        <w:rPr>
          <w:szCs w:val="24"/>
        </w:rPr>
        <w:t>Конкурсе</w:t>
      </w:r>
      <w:r w:rsidRPr="00B278A6">
        <w:rPr>
          <w:szCs w:val="24"/>
          <w:lang w:val="x-none" w:eastAsia="x-none"/>
        </w:rPr>
        <w:t xml:space="preserve"> и подачей </w:t>
      </w:r>
      <w:r w:rsidRPr="00B278A6">
        <w:rPr>
          <w:szCs w:val="24"/>
          <w:lang w:eastAsia="x-none"/>
        </w:rPr>
        <w:t>Заявки</w:t>
      </w:r>
      <w:r w:rsidRPr="00B278A6">
        <w:rPr>
          <w:szCs w:val="24"/>
          <w:lang w:val="x-none" w:eastAsia="x-none"/>
        </w:rPr>
        <w:t xml:space="preserve">, </w:t>
      </w:r>
      <w:r w:rsidRPr="00B278A6">
        <w:rPr>
          <w:szCs w:val="24"/>
          <w:lang w:eastAsia="x-none"/>
        </w:rPr>
        <w:t>Участник</w:t>
      </w:r>
      <w:r w:rsidRPr="00B278A6">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Pr>
          <w:szCs w:val="24"/>
          <w:lang w:eastAsia="x-none"/>
        </w:rPr>
        <w:t xml:space="preserve"> </w:t>
      </w:r>
      <w:r w:rsidR="007A33E6">
        <w:rPr>
          <w:szCs w:val="24"/>
          <w:lang w:eastAsia="x-none"/>
        </w:rPr>
        <w:fldChar w:fldCharType="begin"/>
      </w:r>
      <w:r w:rsidR="007A33E6">
        <w:rPr>
          <w:szCs w:val="24"/>
          <w:lang w:eastAsia="x-none"/>
        </w:rPr>
        <w:instrText xml:space="preserve"> REF _Ref462067305 \r \h </w:instrText>
      </w:r>
      <w:r w:rsidR="007A33E6">
        <w:rPr>
          <w:szCs w:val="24"/>
          <w:lang w:eastAsia="x-none"/>
        </w:rPr>
      </w:r>
      <w:r w:rsidR="007A33E6">
        <w:rPr>
          <w:szCs w:val="24"/>
          <w:lang w:eastAsia="x-none"/>
        </w:rPr>
        <w:fldChar w:fldCharType="separate"/>
      </w:r>
      <w:r w:rsidR="004A76B6">
        <w:rPr>
          <w:szCs w:val="24"/>
          <w:lang w:eastAsia="x-none"/>
        </w:rPr>
        <w:t>5.15</w:t>
      </w:r>
      <w:r w:rsidR="007A33E6">
        <w:rPr>
          <w:szCs w:val="24"/>
          <w:lang w:eastAsia="x-none"/>
        </w:rPr>
        <w:fldChar w:fldCharType="end"/>
      </w:r>
      <w:r w:rsidRPr="00B278A6">
        <w:rPr>
          <w:szCs w:val="24"/>
          <w:lang w:val="x-none" w:eastAsia="x-none"/>
        </w:rPr>
        <w:t xml:space="preserve">), в срок не позднее даты и времени окончания приема </w:t>
      </w:r>
      <w:r w:rsidRPr="00B278A6">
        <w:rPr>
          <w:szCs w:val="24"/>
          <w:lang w:eastAsia="x-none"/>
        </w:rPr>
        <w:t>З</w:t>
      </w:r>
      <w:proofErr w:type="spellStart"/>
      <w:r w:rsidRPr="00B278A6">
        <w:rPr>
          <w:szCs w:val="24"/>
          <w:lang w:val="x-none" w:eastAsia="x-none"/>
        </w:rPr>
        <w:t>аявок</w:t>
      </w:r>
      <w:proofErr w:type="spellEnd"/>
      <w:r w:rsidRPr="00B278A6">
        <w:rPr>
          <w:szCs w:val="24"/>
          <w:lang w:val="x-none" w:eastAsia="x-none"/>
        </w:rPr>
        <w:t xml:space="preserve">, указанных в пункте </w:t>
      </w:r>
      <w:r w:rsidR="007A33E6">
        <w:rPr>
          <w:szCs w:val="24"/>
          <w:lang w:val="x-none" w:eastAsia="x-none"/>
        </w:rPr>
        <w:fldChar w:fldCharType="begin"/>
      </w:r>
      <w:r w:rsidR="007A33E6">
        <w:rPr>
          <w:szCs w:val="24"/>
          <w:lang w:val="x-none" w:eastAsia="x-none"/>
        </w:rPr>
        <w:instrText xml:space="preserve"> REF  _Ref462040994 \h \n </w:instrText>
      </w:r>
      <w:r w:rsidR="007A33E6">
        <w:rPr>
          <w:szCs w:val="24"/>
          <w:lang w:val="x-none" w:eastAsia="x-none"/>
        </w:rPr>
      </w:r>
      <w:r w:rsidR="007A33E6">
        <w:rPr>
          <w:szCs w:val="24"/>
          <w:lang w:val="x-none" w:eastAsia="x-none"/>
        </w:rPr>
        <w:fldChar w:fldCharType="separate"/>
      </w:r>
      <w:r w:rsidR="004A76B6">
        <w:rPr>
          <w:szCs w:val="24"/>
          <w:lang w:val="x-none" w:eastAsia="x-none"/>
        </w:rPr>
        <w:t>3.6.1.1</w:t>
      </w:r>
      <w:r w:rsidR="007A33E6">
        <w:rPr>
          <w:szCs w:val="24"/>
          <w:lang w:val="x-none" w:eastAsia="x-none"/>
        </w:rPr>
        <w:fldChar w:fldCharType="end"/>
      </w:r>
      <w:r w:rsidR="007A33E6">
        <w:rPr>
          <w:szCs w:val="24"/>
          <w:lang w:eastAsia="x-none"/>
        </w:rPr>
        <w:t xml:space="preserve"> </w:t>
      </w:r>
      <w:r w:rsidRPr="00B278A6">
        <w:rPr>
          <w:szCs w:val="24"/>
          <w:lang w:val="x-none" w:eastAsia="x-none"/>
        </w:rPr>
        <w:t xml:space="preserve">настоящей </w:t>
      </w:r>
      <w:r w:rsidRPr="004A76B6">
        <w:rPr>
          <w:szCs w:val="24"/>
          <w:lang w:val="x-none" w:eastAsia="x-none"/>
        </w:rPr>
        <w:t xml:space="preserve">документации, по адресу: РФ, 127018, г. Москва, ул. 2-я Ямская, дом 4, </w:t>
      </w:r>
      <w:proofErr w:type="spellStart"/>
      <w:r w:rsidRPr="004A76B6">
        <w:rPr>
          <w:szCs w:val="24"/>
          <w:lang w:val="x-none" w:eastAsia="x-none"/>
        </w:rPr>
        <w:t>каб</w:t>
      </w:r>
      <w:proofErr w:type="spellEnd"/>
      <w:r w:rsidRPr="004A76B6">
        <w:rPr>
          <w:szCs w:val="24"/>
          <w:lang w:val="x-none" w:eastAsia="x-none"/>
        </w:rPr>
        <w:t>. №303, исполнительный сотрудник –</w:t>
      </w:r>
      <w:r w:rsidRPr="004A76B6">
        <w:rPr>
          <w:bCs w:val="0"/>
          <w:szCs w:val="24"/>
        </w:rPr>
        <w:t>Горностаева Татьяна Валентиновна, контактный телефон (495) 747-92-92</w:t>
      </w:r>
      <w:r w:rsidRPr="004A76B6">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45"/>
    </w:p>
    <w:p w:rsidR="004F40F3" w:rsidRPr="004A76B6" w:rsidRDefault="004F40F3" w:rsidP="004F40F3">
      <w:pPr>
        <w:pStyle w:val="aff"/>
        <w:numPr>
          <w:ilvl w:val="0"/>
          <w:numId w:val="68"/>
        </w:numPr>
        <w:tabs>
          <w:tab w:val="left" w:pos="2127"/>
        </w:tabs>
        <w:spacing w:line="240" w:lineRule="auto"/>
        <w:rPr>
          <w:sz w:val="24"/>
          <w:szCs w:val="24"/>
        </w:rPr>
      </w:pPr>
      <w:r w:rsidRPr="004A76B6">
        <w:rPr>
          <w:sz w:val="24"/>
          <w:szCs w:val="24"/>
        </w:rPr>
        <w:t>Пометка «Банковская гарантия»;</w:t>
      </w:r>
    </w:p>
    <w:p w:rsidR="004F40F3" w:rsidRPr="00B278A6" w:rsidRDefault="004F40F3" w:rsidP="004F40F3">
      <w:pPr>
        <w:pStyle w:val="aff"/>
        <w:numPr>
          <w:ilvl w:val="0"/>
          <w:numId w:val="68"/>
        </w:numPr>
        <w:tabs>
          <w:tab w:val="left" w:pos="2127"/>
        </w:tabs>
        <w:spacing w:line="240" w:lineRule="auto"/>
        <w:rPr>
          <w:sz w:val="24"/>
          <w:szCs w:val="24"/>
        </w:rPr>
      </w:pPr>
      <w:r w:rsidRPr="00B278A6">
        <w:rPr>
          <w:sz w:val="24"/>
          <w:szCs w:val="24"/>
        </w:rPr>
        <w:t>наименование и адрес Организатора конкурса в соответствии с пунктом 1.1.1;</w:t>
      </w:r>
    </w:p>
    <w:p w:rsidR="004F40F3" w:rsidRPr="00B278A6" w:rsidRDefault="004F40F3" w:rsidP="004F40F3">
      <w:pPr>
        <w:pStyle w:val="aff"/>
        <w:numPr>
          <w:ilvl w:val="0"/>
          <w:numId w:val="68"/>
        </w:numPr>
        <w:tabs>
          <w:tab w:val="left" w:pos="2127"/>
        </w:tabs>
        <w:spacing w:line="240" w:lineRule="auto"/>
        <w:rPr>
          <w:sz w:val="24"/>
          <w:szCs w:val="24"/>
        </w:rPr>
      </w:pPr>
      <w:r w:rsidRPr="00B278A6">
        <w:rPr>
          <w:sz w:val="24"/>
          <w:szCs w:val="24"/>
        </w:rPr>
        <w:t>полное фирменное наименование Участника и его почтовый адрес;</w:t>
      </w:r>
    </w:p>
    <w:p w:rsidR="004F40F3" w:rsidRPr="00B278A6" w:rsidRDefault="004F40F3" w:rsidP="004F40F3">
      <w:pPr>
        <w:pStyle w:val="aff"/>
        <w:numPr>
          <w:ilvl w:val="0"/>
          <w:numId w:val="68"/>
        </w:numPr>
        <w:tabs>
          <w:tab w:val="left" w:pos="2127"/>
        </w:tabs>
        <w:spacing w:line="240" w:lineRule="auto"/>
        <w:rPr>
          <w:sz w:val="24"/>
          <w:szCs w:val="24"/>
        </w:rPr>
      </w:pPr>
      <w:r w:rsidRPr="00B278A6">
        <w:rPr>
          <w:sz w:val="24"/>
          <w:szCs w:val="24"/>
        </w:rPr>
        <w:t xml:space="preserve">предмет Договора в соответствии с пунктом </w:t>
      </w:r>
      <w:r w:rsidRPr="00B278A6">
        <w:rPr>
          <w:sz w:val="24"/>
          <w:szCs w:val="24"/>
        </w:rPr>
        <w:fldChar w:fldCharType="begin"/>
      </w:r>
      <w:r w:rsidRPr="00B278A6">
        <w:rPr>
          <w:sz w:val="24"/>
          <w:szCs w:val="24"/>
        </w:rPr>
        <w:instrText xml:space="preserve"> REF _Ref303323780 \r \h  \* MERGEFORMAT </w:instrText>
      </w:r>
      <w:r w:rsidRPr="00B278A6">
        <w:rPr>
          <w:sz w:val="24"/>
          <w:szCs w:val="24"/>
        </w:rPr>
      </w:r>
      <w:r w:rsidRPr="00B278A6">
        <w:rPr>
          <w:sz w:val="24"/>
          <w:szCs w:val="24"/>
        </w:rPr>
        <w:fldChar w:fldCharType="separate"/>
      </w:r>
      <w:r w:rsidR="004A76B6">
        <w:rPr>
          <w:sz w:val="24"/>
          <w:szCs w:val="24"/>
        </w:rPr>
        <w:t>1.1.4</w:t>
      </w:r>
      <w:r w:rsidRPr="00B278A6">
        <w:rPr>
          <w:sz w:val="24"/>
          <w:szCs w:val="24"/>
        </w:rPr>
        <w:fldChar w:fldCharType="end"/>
      </w:r>
      <w:r w:rsidRPr="00B278A6">
        <w:rPr>
          <w:sz w:val="24"/>
          <w:szCs w:val="24"/>
        </w:rPr>
        <w:t>.</w:t>
      </w:r>
    </w:p>
    <w:p w:rsidR="004F40F3" w:rsidRPr="007801C7" w:rsidRDefault="004F40F3" w:rsidP="004F40F3">
      <w:pPr>
        <w:pStyle w:val="aff"/>
        <w:numPr>
          <w:ilvl w:val="0"/>
          <w:numId w:val="0"/>
        </w:numPr>
        <w:tabs>
          <w:tab w:val="left" w:pos="2127"/>
        </w:tabs>
        <w:spacing w:line="240" w:lineRule="auto"/>
        <w:ind w:left="2127"/>
        <w:rPr>
          <w:sz w:val="24"/>
          <w:szCs w:val="24"/>
        </w:rPr>
      </w:pPr>
      <w:r w:rsidRPr="00B278A6">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w:t>
      </w:r>
      <w:r w:rsidRPr="007801C7">
        <w:rPr>
          <w:sz w:val="24"/>
          <w:szCs w:val="24"/>
        </w:rPr>
        <w:t xml:space="preserve"> инструкций по оформлению (п.</w:t>
      </w:r>
      <w:r w:rsidR="009A3198">
        <w:rPr>
          <w:sz w:val="24"/>
          <w:szCs w:val="24"/>
        </w:rPr>
        <w:t xml:space="preserve"> </w:t>
      </w:r>
      <w:r w:rsidR="009A3198">
        <w:rPr>
          <w:sz w:val="24"/>
          <w:szCs w:val="24"/>
        </w:rPr>
        <w:fldChar w:fldCharType="begin"/>
      </w:r>
      <w:r w:rsidR="009A3198">
        <w:rPr>
          <w:sz w:val="24"/>
          <w:szCs w:val="24"/>
        </w:rPr>
        <w:instrText xml:space="preserve"> REF _Ref511312601 \r \h </w:instrText>
      </w:r>
      <w:r w:rsidR="009A3198">
        <w:rPr>
          <w:sz w:val="24"/>
          <w:szCs w:val="24"/>
        </w:rPr>
      </w:r>
      <w:r w:rsidR="009A3198">
        <w:rPr>
          <w:sz w:val="24"/>
          <w:szCs w:val="24"/>
        </w:rPr>
        <w:fldChar w:fldCharType="separate"/>
      </w:r>
      <w:r w:rsidR="004A76B6">
        <w:rPr>
          <w:sz w:val="24"/>
          <w:szCs w:val="24"/>
        </w:rPr>
        <w:t>5.15.2</w:t>
      </w:r>
      <w:r w:rsidR="009A3198">
        <w:rPr>
          <w:sz w:val="24"/>
          <w:szCs w:val="24"/>
        </w:rPr>
        <w:fldChar w:fldCharType="end"/>
      </w:r>
      <w:r w:rsidRPr="007801C7">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7801C7">
        <w:rPr>
          <w:sz w:val="24"/>
          <w:szCs w:val="24"/>
        </w:rPr>
        <w:fldChar w:fldCharType="begin"/>
      </w:r>
      <w:r w:rsidRPr="007801C7">
        <w:rPr>
          <w:sz w:val="24"/>
          <w:szCs w:val="24"/>
        </w:rPr>
        <w:instrText xml:space="preserve"> REF _Ref442262682 \r \h  \* MERGEFORMAT </w:instrText>
      </w:r>
      <w:r w:rsidRPr="007801C7">
        <w:rPr>
          <w:sz w:val="24"/>
          <w:szCs w:val="24"/>
        </w:rPr>
      </w:r>
      <w:r w:rsidRPr="007801C7">
        <w:rPr>
          <w:sz w:val="24"/>
          <w:szCs w:val="24"/>
        </w:rPr>
        <w:fldChar w:fldCharType="separate"/>
      </w:r>
      <w:r w:rsidR="004A76B6">
        <w:rPr>
          <w:sz w:val="24"/>
          <w:szCs w:val="24"/>
        </w:rPr>
        <w:t>3.4.8.2</w:t>
      </w:r>
      <w:r w:rsidRPr="007801C7">
        <w:rPr>
          <w:sz w:val="24"/>
          <w:szCs w:val="24"/>
        </w:rPr>
        <w:fldChar w:fldCharType="end"/>
      </w:r>
      <w:r w:rsidRPr="007801C7">
        <w:rPr>
          <w:sz w:val="24"/>
          <w:szCs w:val="24"/>
        </w:rPr>
        <w:t xml:space="preserve"> настоящей Документации.</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Реквизиты Заказчика для указания в банковской гарантии:</w:t>
      </w:r>
    </w:p>
    <w:p w:rsidR="004F40F3" w:rsidRPr="007801C7" w:rsidRDefault="004F40F3" w:rsidP="004F40F3">
      <w:pPr>
        <w:pStyle w:val="aff"/>
        <w:numPr>
          <w:ilvl w:val="0"/>
          <w:numId w:val="0"/>
        </w:numPr>
        <w:snapToGrid w:val="0"/>
        <w:spacing w:line="240" w:lineRule="auto"/>
        <w:ind w:left="2160"/>
        <w:rPr>
          <w:sz w:val="24"/>
          <w:szCs w:val="24"/>
        </w:rPr>
      </w:pPr>
      <w:r w:rsidRPr="007801C7">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801C7" w:rsidRDefault="004F40F3" w:rsidP="004F40F3">
      <w:pPr>
        <w:pStyle w:val="aff"/>
        <w:numPr>
          <w:ilvl w:val="0"/>
          <w:numId w:val="68"/>
        </w:numPr>
        <w:tabs>
          <w:tab w:val="left" w:pos="2127"/>
        </w:tabs>
        <w:spacing w:before="120" w:line="240" w:lineRule="auto"/>
        <w:ind w:left="2846" w:hanging="357"/>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40702810205250001807 в Филиале Банка ВТБ в г. Воронеже (ПАО)</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042007835</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30101810100000000835</w:t>
      </w:r>
    </w:p>
    <w:p w:rsidR="004F40F3" w:rsidRPr="007801C7" w:rsidRDefault="004F40F3" w:rsidP="004F40F3">
      <w:pPr>
        <w:pStyle w:val="aff"/>
        <w:numPr>
          <w:ilvl w:val="0"/>
          <w:numId w:val="0"/>
        </w:numPr>
        <w:tabs>
          <w:tab w:val="left" w:pos="2127"/>
        </w:tabs>
        <w:spacing w:line="240" w:lineRule="auto"/>
        <w:ind w:left="2847"/>
        <w:rPr>
          <w:sz w:val="24"/>
          <w:szCs w:val="24"/>
        </w:rPr>
      </w:pPr>
    </w:p>
    <w:p w:rsidR="004F40F3" w:rsidRPr="007801C7" w:rsidRDefault="004F40F3" w:rsidP="004F40F3">
      <w:pPr>
        <w:pStyle w:val="aff"/>
        <w:numPr>
          <w:ilvl w:val="0"/>
          <w:numId w:val="68"/>
        </w:numPr>
        <w:tabs>
          <w:tab w:val="left" w:pos="2127"/>
        </w:tabs>
        <w:spacing w:line="240" w:lineRule="auto"/>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40702810000000019885 в ПАО РОСБАНК</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044525256</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30101810000000000256</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r w:rsidRPr="001C133F">
        <w:rPr>
          <w:sz w:val="24"/>
          <w:szCs w:val="24"/>
        </w:rPr>
        <w:t xml:space="preserve">В </w:t>
      </w:r>
      <w:proofErr w:type="gramStart"/>
      <w:r w:rsidRPr="001C133F">
        <w:rPr>
          <w:sz w:val="24"/>
          <w:szCs w:val="24"/>
        </w:rPr>
        <w:t>случае</w:t>
      </w:r>
      <w:proofErr w:type="gramEnd"/>
      <w:r w:rsidRPr="001C133F">
        <w:rPr>
          <w:sz w:val="24"/>
          <w:szCs w:val="24"/>
        </w:rPr>
        <w:t>,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0"/>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4A76B6">
        <w:t>3.6.1.1</w:t>
      </w:r>
      <w:r w:rsidR="000A775A">
        <w:fldChar w:fldCharType="end"/>
      </w:r>
      <w:r w:rsidRPr="001C133F">
        <w:rPr>
          <w:szCs w:val="24"/>
        </w:rPr>
        <w:t xml:space="preserve">). В </w:t>
      </w:r>
      <w:proofErr w:type="gramStart"/>
      <w:r w:rsidRPr="001C133F">
        <w:rPr>
          <w:szCs w:val="24"/>
        </w:rPr>
        <w:t>случае</w:t>
      </w:r>
      <w:proofErr w:type="gramEnd"/>
      <w:r w:rsidRPr="001C133F">
        <w:rPr>
          <w:szCs w:val="24"/>
        </w:rPr>
        <w:t xml:space="preserve">,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4A76B6">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1C133F">
        <w:rPr>
          <w:szCs w:val="24"/>
        </w:rPr>
        <w:t>поручении</w:t>
      </w:r>
      <w:proofErr w:type="gramEnd"/>
      <w:r w:rsidRPr="001C133F">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1C133F">
        <w:rPr>
          <w:szCs w:val="24"/>
        </w:rPr>
        <w:t>случае</w:t>
      </w:r>
      <w:proofErr w:type="gramEnd"/>
      <w:r w:rsidRPr="001C133F">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4A76B6"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w:t>
      </w:r>
      <w:r w:rsidRPr="004A76B6">
        <w:rPr>
          <w:rFonts w:eastAsia="Calibri"/>
          <w:szCs w:val="24"/>
          <w:lang w:eastAsia="en-US"/>
        </w:rPr>
        <w:t xml:space="preserve">копию </w:t>
      </w:r>
      <w:r w:rsidRPr="004A76B6">
        <w:rPr>
          <w:szCs w:val="24"/>
        </w:rPr>
        <w:t>платежного</w:t>
      </w:r>
      <w:r w:rsidRPr="004A76B6">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4A76B6">
        <w:fldChar w:fldCharType="begin"/>
      </w:r>
      <w:r w:rsidR="000A775A" w:rsidRPr="004A76B6">
        <w:instrText xml:space="preserve"> REF _Ref55335823 \r \h  \* MERGEFORMAT </w:instrText>
      </w:r>
      <w:r w:rsidR="000A775A" w:rsidRPr="004A76B6">
        <w:fldChar w:fldCharType="separate"/>
      </w:r>
      <w:r w:rsidR="004A76B6" w:rsidRPr="004A76B6">
        <w:rPr>
          <w:rFonts w:eastAsia="Calibri"/>
          <w:szCs w:val="24"/>
          <w:lang w:eastAsia="en-US"/>
        </w:rPr>
        <w:t>5.7</w:t>
      </w:r>
      <w:r w:rsidR="000A775A" w:rsidRPr="004A76B6">
        <w:fldChar w:fldCharType="end"/>
      </w:r>
      <w:r w:rsidRPr="004A76B6">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4A76B6">
        <w:rPr>
          <w:rFonts w:eastAsia="Calibri"/>
          <w:szCs w:val="24"/>
          <w:lang w:eastAsia="en-US"/>
        </w:rPr>
        <w:t>Горностаевой</w:t>
      </w:r>
      <w:r w:rsidRPr="004A76B6">
        <w:rPr>
          <w:rFonts w:eastAsia="Calibri"/>
          <w:szCs w:val="24"/>
          <w:lang w:eastAsia="en-US"/>
        </w:rPr>
        <w:t xml:space="preserve"> Татьяне</w:t>
      </w:r>
      <w:proofErr w:type="gramEnd"/>
      <w:r w:rsidRPr="004A76B6">
        <w:rPr>
          <w:rFonts w:eastAsia="Calibri"/>
          <w:szCs w:val="24"/>
          <w:lang w:eastAsia="en-US"/>
        </w:rPr>
        <w:t xml:space="preserve"> Валентиновне - контактный телефон (495) 747-92-92 (3123), адрес электронной почты: </w:t>
      </w:r>
      <w:hyperlink r:id="rId26" w:history="1">
        <w:r w:rsidR="00794122" w:rsidRPr="004A76B6">
          <w:rPr>
            <w:rFonts w:eastAsia="Calibri"/>
            <w:szCs w:val="24"/>
            <w:u w:val="single"/>
            <w:lang w:eastAsia="en-US"/>
          </w:rPr>
          <w:t>Gornostaeva.TV@mrsk-1.ru</w:t>
        </w:r>
      </w:hyperlink>
      <w:r w:rsidRPr="004A76B6">
        <w:rPr>
          <w:rFonts w:eastAsia="Calibri"/>
          <w:szCs w:val="24"/>
          <w:lang w:eastAsia="en-US"/>
        </w:rPr>
        <w:t xml:space="preserve">. Данные документы необходимо направить Заказчику </w:t>
      </w:r>
      <w:r w:rsidRPr="004A76B6">
        <w:rPr>
          <w:szCs w:val="24"/>
        </w:rPr>
        <w:t>до момента истечения срока окончания приема заявок (п</w:t>
      </w:r>
      <w:r w:rsidR="00E57E7C" w:rsidRPr="004A76B6">
        <w:rPr>
          <w:szCs w:val="24"/>
        </w:rPr>
        <w:t>.</w:t>
      </w:r>
      <w:r w:rsidRPr="004A76B6">
        <w:rPr>
          <w:szCs w:val="24"/>
        </w:rPr>
        <w:t xml:space="preserve"> </w:t>
      </w:r>
      <w:r w:rsidR="000A775A" w:rsidRPr="004A76B6">
        <w:fldChar w:fldCharType="begin"/>
      </w:r>
      <w:r w:rsidR="000A775A" w:rsidRPr="004A76B6">
        <w:instrText xml:space="preserve"> REF  _Ref462040994 \h \n  \* MERGEFORMAT </w:instrText>
      </w:r>
      <w:r w:rsidR="000A775A" w:rsidRPr="004A76B6">
        <w:fldChar w:fldCharType="separate"/>
      </w:r>
      <w:r w:rsidR="004A76B6">
        <w:t>3.6.1.1</w:t>
      </w:r>
      <w:r w:rsidR="000A775A" w:rsidRPr="004A76B6">
        <w:fldChar w:fldCharType="end"/>
      </w:r>
      <w:r w:rsidRPr="004A76B6">
        <w:rPr>
          <w:szCs w:val="24"/>
        </w:rPr>
        <w:t>).</w:t>
      </w:r>
    </w:p>
    <w:p w:rsidR="00C442EA" w:rsidRPr="004A76B6" w:rsidRDefault="00C442EA" w:rsidP="00363FC9">
      <w:pPr>
        <w:pStyle w:val="Times12"/>
        <w:numPr>
          <w:ilvl w:val="5"/>
          <w:numId w:val="78"/>
        </w:numPr>
        <w:tabs>
          <w:tab w:val="clear" w:pos="3960"/>
          <w:tab w:val="num" w:pos="1701"/>
        </w:tabs>
        <w:spacing w:before="120"/>
        <w:ind w:left="567" w:firstLine="0"/>
        <w:rPr>
          <w:szCs w:val="24"/>
        </w:rPr>
      </w:pPr>
      <w:bookmarkStart w:id="1146" w:name="_Ref468974078"/>
      <w:r w:rsidRPr="004A76B6">
        <w:rPr>
          <w:rFonts w:eastAsia="Calibri"/>
          <w:szCs w:val="24"/>
          <w:lang w:eastAsia="en-US"/>
        </w:rPr>
        <w:t>Реквизиты</w:t>
      </w:r>
      <w:r w:rsidRPr="004A76B6">
        <w:rPr>
          <w:szCs w:val="24"/>
        </w:rPr>
        <w:t xml:space="preserve"> Заказчика для перечисления денежных сре</w:t>
      </w:r>
      <w:proofErr w:type="gramStart"/>
      <w:r w:rsidRPr="004A76B6">
        <w:rPr>
          <w:szCs w:val="24"/>
        </w:rPr>
        <w:t>дств в к</w:t>
      </w:r>
      <w:proofErr w:type="gramEnd"/>
      <w:r w:rsidRPr="004A76B6">
        <w:rPr>
          <w:szCs w:val="24"/>
        </w:rPr>
        <w:t>ачестве обеспечения обязательств, связанных с участием в Конкурсе и подачей Заявки:</w:t>
      </w:r>
      <w:bookmarkEnd w:id="1146"/>
    </w:p>
    <w:p w:rsidR="00C442EA" w:rsidRPr="004A76B6" w:rsidRDefault="00C442EA" w:rsidP="00C442EA">
      <w:pPr>
        <w:pStyle w:val="aff"/>
        <w:numPr>
          <w:ilvl w:val="0"/>
          <w:numId w:val="0"/>
        </w:numPr>
        <w:snapToGrid w:val="0"/>
        <w:spacing w:before="100" w:beforeAutospacing="1" w:line="240" w:lineRule="auto"/>
        <w:ind w:left="2160"/>
        <w:rPr>
          <w:sz w:val="24"/>
          <w:szCs w:val="24"/>
          <w:u w:val="single"/>
        </w:rPr>
      </w:pPr>
      <w:r w:rsidRPr="004A76B6">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4A76B6" w:rsidRDefault="00C442EA" w:rsidP="00363FC9">
      <w:pPr>
        <w:pStyle w:val="aff"/>
        <w:numPr>
          <w:ilvl w:val="0"/>
          <w:numId w:val="68"/>
        </w:numPr>
        <w:tabs>
          <w:tab w:val="left" w:pos="2127"/>
        </w:tabs>
        <w:spacing w:before="240" w:line="240" w:lineRule="auto"/>
        <w:ind w:left="2846" w:hanging="357"/>
        <w:rPr>
          <w:sz w:val="24"/>
          <w:szCs w:val="24"/>
        </w:rPr>
      </w:pPr>
      <w:r w:rsidRPr="004A76B6">
        <w:rPr>
          <w:sz w:val="24"/>
          <w:szCs w:val="24"/>
        </w:rPr>
        <w:t>ИНН/КПП: 6901067107/997450001</w:t>
      </w:r>
    </w:p>
    <w:p w:rsidR="00C442EA" w:rsidRPr="004A76B6" w:rsidRDefault="00C442EA" w:rsidP="00C442EA">
      <w:pPr>
        <w:pStyle w:val="aff"/>
        <w:numPr>
          <w:ilvl w:val="0"/>
          <w:numId w:val="0"/>
        </w:numPr>
        <w:tabs>
          <w:tab w:val="left" w:pos="2127"/>
        </w:tabs>
        <w:spacing w:line="240" w:lineRule="auto"/>
        <w:ind w:left="2847"/>
        <w:rPr>
          <w:sz w:val="24"/>
          <w:szCs w:val="24"/>
        </w:rPr>
      </w:pPr>
      <w:proofErr w:type="gramStart"/>
      <w:r w:rsidRPr="004A76B6">
        <w:rPr>
          <w:sz w:val="24"/>
          <w:szCs w:val="24"/>
        </w:rPr>
        <w:t>р</w:t>
      </w:r>
      <w:proofErr w:type="gramEnd"/>
      <w:r w:rsidRPr="004A76B6">
        <w:rPr>
          <w:sz w:val="24"/>
          <w:szCs w:val="24"/>
        </w:rPr>
        <w:t>/с: 40702810000000019885 в ПАО РОСБАНК</w:t>
      </w:r>
    </w:p>
    <w:p w:rsidR="00C442EA" w:rsidRPr="004A76B6" w:rsidRDefault="00C442EA" w:rsidP="00C442EA">
      <w:pPr>
        <w:pStyle w:val="aff"/>
        <w:numPr>
          <w:ilvl w:val="0"/>
          <w:numId w:val="0"/>
        </w:numPr>
        <w:tabs>
          <w:tab w:val="left" w:pos="2127"/>
        </w:tabs>
        <w:spacing w:line="240" w:lineRule="auto"/>
        <w:ind w:left="2847"/>
        <w:rPr>
          <w:sz w:val="24"/>
          <w:szCs w:val="24"/>
        </w:rPr>
      </w:pPr>
      <w:r w:rsidRPr="004A76B6">
        <w:rPr>
          <w:sz w:val="24"/>
          <w:szCs w:val="24"/>
        </w:rPr>
        <w:t>БИК: 044525256</w:t>
      </w:r>
    </w:p>
    <w:p w:rsidR="00C442EA" w:rsidRPr="004A76B6" w:rsidRDefault="00C442EA" w:rsidP="00C442EA">
      <w:pPr>
        <w:pStyle w:val="aff"/>
        <w:numPr>
          <w:ilvl w:val="0"/>
          <w:numId w:val="0"/>
        </w:numPr>
        <w:tabs>
          <w:tab w:val="left" w:pos="2127"/>
        </w:tabs>
        <w:spacing w:line="240" w:lineRule="auto"/>
        <w:ind w:left="2847"/>
        <w:rPr>
          <w:sz w:val="24"/>
          <w:szCs w:val="24"/>
        </w:rPr>
      </w:pPr>
      <w:r w:rsidRPr="004A76B6">
        <w:rPr>
          <w:sz w:val="24"/>
          <w:szCs w:val="24"/>
        </w:rPr>
        <w:lastRenderedPageBreak/>
        <w:t>к/с: 30101810000000000256</w:t>
      </w:r>
    </w:p>
    <w:p w:rsidR="00C442EA" w:rsidRPr="004A76B6" w:rsidRDefault="00C442EA" w:rsidP="00363FC9">
      <w:pPr>
        <w:pStyle w:val="Times12"/>
        <w:numPr>
          <w:ilvl w:val="5"/>
          <w:numId w:val="78"/>
        </w:numPr>
        <w:tabs>
          <w:tab w:val="clear" w:pos="3960"/>
          <w:tab w:val="num" w:pos="1701"/>
        </w:tabs>
        <w:spacing w:before="120"/>
        <w:ind w:left="567" w:firstLine="0"/>
        <w:rPr>
          <w:szCs w:val="24"/>
        </w:rPr>
      </w:pPr>
      <w:r w:rsidRPr="004A76B6">
        <w:rPr>
          <w:rFonts w:eastAsia="Calibri"/>
          <w:szCs w:val="24"/>
          <w:lang w:eastAsia="en-US"/>
        </w:rPr>
        <w:t>Предоставленное</w:t>
      </w:r>
      <w:r w:rsidRPr="004A76B6">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4A76B6">
        <w:rPr>
          <w:szCs w:val="24"/>
        </w:rPr>
        <w:t>,</w:t>
      </w:r>
      <w:r w:rsidRPr="004A76B6">
        <w:rPr>
          <w:szCs w:val="24"/>
        </w:rPr>
        <w:t xml:space="preserve"> в следующих случаях и в следующие сроки:</w:t>
      </w:r>
    </w:p>
    <w:p w:rsidR="00C442EA" w:rsidRPr="004A76B6" w:rsidRDefault="00C442EA" w:rsidP="00363FC9">
      <w:pPr>
        <w:pStyle w:val="afd"/>
        <w:numPr>
          <w:ilvl w:val="0"/>
          <w:numId w:val="79"/>
        </w:numPr>
        <w:spacing w:line="240" w:lineRule="auto"/>
        <w:ind w:left="2126" w:hanging="357"/>
        <w:rPr>
          <w:sz w:val="24"/>
          <w:szCs w:val="24"/>
        </w:rPr>
      </w:pPr>
      <w:r w:rsidRPr="004A76B6">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4A76B6" w:rsidRPr="004A76B6">
        <w:rPr>
          <w:sz w:val="24"/>
          <w:szCs w:val="24"/>
        </w:rPr>
        <w:t>3.18</w:t>
      </w:r>
      <w:r w:rsidR="000A775A">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147"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141"/>
      <w:bookmarkEnd w:id="1142"/>
      <w:bookmarkEnd w:id="1147"/>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48" w:name="_Toc298234689"/>
      <w:bookmarkStart w:id="1149" w:name="_Toc255985683"/>
      <w:bookmarkStart w:id="1150" w:name="_Ref303250896"/>
      <w:bookmarkStart w:id="1151" w:name="_Ref306190495"/>
      <w:bookmarkStart w:id="1152" w:name="_Toc511315243"/>
      <w:r w:rsidRPr="00796A96">
        <w:rPr>
          <w:bCs/>
          <w:sz w:val="24"/>
          <w:szCs w:val="24"/>
        </w:rPr>
        <w:t>Разъяснение Конкурсной документации</w:t>
      </w:r>
      <w:bookmarkEnd w:id="1110"/>
      <w:bookmarkEnd w:id="1111"/>
      <w:r w:rsidRPr="00796A96">
        <w:rPr>
          <w:bCs/>
          <w:sz w:val="24"/>
          <w:szCs w:val="24"/>
        </w:rPr>
        <w:t>, внесение изменений в Конкурсную документацию</w:t>
      </w:r>
      <w:bookmarkEnd w:id="1148"/>
      <w:bookmarkEnd w:id="1149"/>
      <w:bookmarkEnd w:id="1150"/>
      <w:bookmarkEnd w:id="1151"/>
      <w:bookmarkEnd w:id="1152"/>
    </w:p>
    <w:p w:rsidR="000D1809" w:rsidRPr="00796A96" w:rsidRDefault="000D1809" w:rsidP="00744F64">
      <w:pPr>
        <w:pStyle w:val="3"/>
        <w:numPr>
          <w:ilvl w:val="2"/>
          <w:numId w:val="85"/>
        </w:numPr>
        <w:tabs>
          <w:tab w:val="num" w:pos="1620"/>
        </w:tabs>
        <w:spacing w:before="0"/>
        <w:ind w:left="1620" w:hanging="1081"/>
        <w:rPr>
          <w:sz w:val="24"/>
          <w:szCs w:val="24"/>
        </w:rPr>
      </w:pPr>
      <w:bookmarkStart w:id="1153" w:name="_Toc298234690"/>
      <w:bookmarkStart w:id="1154" w:name="_Toc255985684"/>
      <w:bookmarkStart w:id="1155" w:name="_Toc441503257"/>
      <w:bookmarkStart w:id="1156" w:name="_Toc441572047"/>
      <w:bookmarkStart w:id="1157" w:name="_Toc441575139"/>
      <w:bookmarkStart w:id="1158" w:name="_Ref441580874"/>
      <w:bookmarkStart w:id="1159" w:name="_Toc442434800"/>
      <w:bookmarkStart w:id="1160" w:name="_Toc442435639"/>
      <w:bookmarkStart w:id="1161" w:name="_Toc462044759"/>
      <w:bookmarkStart w:id="1162" w:name="_Toc462068462"/>
      <w:bookmarkStart w:id="1163" w:name="_Toc463514152"/>
      <w:bookmarkStart w:id="1164" w:name="_Toc469480368"/>
      <w:bookmarkStart w:id="1165" w:name="_Toc471823158"/>
      <w:bookmarkStart w:id="1166" w:name="_Ref496258325"/>
      <w:bookmarkStart w:id="1167" w:name="_Ref496258342"/>
      <w:bookmarkStart w:id="1168" w:name="_Toc498512019"/>
      <w:bookmarkStart w:id="1169" w:name="_Toc511312839"/>
      <w:bookmarkStart w:id="1170" w:name="_Toc511315244"/>
      <w:r w:rsidRPr="00796A96">
        <w:rPr>
          <w:sz w:val="24"/>
          <w:szCs w:val="24"/>
        </w:rPr>
        <w:t>Разъяснение Конкурсной документации</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w:t>
      </w:r>
      <w:proofErr w:type="gramStart"/>
      <w:r w:rsidRPr="00796A96">
        <w:rPr>
          <w:iCs/>
          <w:sz w:val="24"/>
          <w:szCs w:val="24"/>
        </w:rPr>
        <w:t>процессе</w:t>
      </w:r>
      <w:proofErr w:type="gramEnd"/>
      <w:r w:rsidRPr="00796A96">
        <w:rPr>
          <w:iCs/>
          <w:sz w:val="24"/>
          <w:szCs w:val="24"/>
        </w:rPr>
        <w:t xml:space="preserve">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4A76B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w:t>
      </w:r>
      <w:proofErr w:type="gramStart"/>
      <w:r w:rsidR="00EC52CE" w:rsidRPr="00796A96">
        <w:rPr>
          <w:iCs/>
          <w:sz w:val="24"/>
          <w:szCs w:val="24"/>
        </w:rPr>
        <w:t>случае</w:t>
      </w:r>
      <w:proofErr w:type="gramEnd"/>
      <w:r w:rsidR="00EC52CE" w:rsidRPr="00796A96">
        <w:rPr>
          <w:iCs/>
          <w:sz w:val="24"/>
          <w:szCs w:val="24"/>
        </w:rPr>
        <w:t xml:space="preserve">,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w:t>
      </w:r>
      <w:r w:rsidR="005A1FF6" w:rsidRPr="004A76B6">
        <w:rPr>
          <w:iCs/>
          <w:sz w:val="24"/>
          <w:szCs w:val="24"/>
        </w:rPr>
        <w:t>документацию</w:t>
      </w:r>
      <w:r w:rsidR="00DF6114" w:rsidRPr="004A76B6">
        <w:rPr>
          <w:bCs/>
          <w:iCs/>
          <w:sz w:val="24"/>
          <w:szCs w:val="24"/>
        </w:rPr>
        <w:t xml:space="preserve"> (п. </w:t>
      </w:r>
      <w:r w:rsidR="005A1486" w:rsidRPr="004A76B6">
        <w:rPr>
          <w:bCs/>
          <w:iCs/>
          <w:sz w:val="24"/>
          <w:szCs w:val="24"/>
        </w:rPr>
        <w:fldChar w:fldCharType="begin"/>
      </w:r>
      <w:r w:rsidR="00DF6114" w:rsidRPr="004A76B6">
        <w:rPr>
          <w:bCs/>
          <w:iCs/>
          <w:sz w:val="24"/>
          <w:szCs w:val="24"/>
        </w:rPr>
        <w:instrText xml:space="preserve"> REF _Ref441504805 \r \h </w:instrText>
      </w:r>
      <w:r w:rsidR="005A1486" w:rsidRPr="004A76B6">
        <w:rPr>
          <w:bCs/>
          <w:iCs/>
          <w:sz w:val="24"/>
          <w:szCs w:val="24"/>
        </w:rPr>
      </w:r>
      <w:r w:rsidR="004A76B6">
        <w:rPr>
          <w:bCs/>
          <w:iCs/>
          <w:sz w:val="24"/>
          <w:szCs w:val="24"/>
        </w:rPr>
        <w:instrText xml:space="preserve"> \* MERGEFORMAT </w:instrText>
      </w:r>
      <w:r w:rsidR="005A1486" w:rsidRPr="004A76B6">
        <w:rPr>
          <w:bCs/>
          <w:iCs/>
          <w:sz w:val="24"/>
          <w:szCs w:val="24"/>
        </w:rPr>
        <w:fldChar w:fldCharType="separate"/>
      </w:r>
      <w:r w:rsidR="004A76B6">
        <w:rPr>
          <w:bCs/>
          <w:iCs/>
          <w:sz w:val="24"/>
          <w:szCs w:val="24"/>
        </w:rPr>
        <w:t>3.5.2</w:t>
      </w:r>
      <w:r w:rsidR="005A1486" w:rsidRPr="004A76B6">
        <w:rPr>
          <w:bCs/>
          <w:iCs/>
          <w:sz w:val="24"/>
          <w:szCs w:val="24"/>
        </w:rPr>
        <w:fldChar w:fldCharType="end"/>
      </w:r>
      <w:r w:rsidR="00DF6114" w:rsidRPr="004A76B6">
        <w:rPr>
          <w:bCs/>
          <w:iCs/>
          <w:sz w:val="24"/>
          <w:szCs w:val="24"/>
        </w:rPr>
        <w:t xml:space="preserve">) и, при необходимости, продление подачи Заявок в соответствии с п. </w:t>
      </w:r>
      <w:r w:rsidR="005A1486" w:rsidRPr="004A76B6">
        <w:fldChar w:fldCharType="begin"/>
      </w:r>
      <w:r w:rsidR="00DF6114" w:rsidRPr="004A76B6">
        <w:rPr>
          <w:bCs/>
          <w:iCs/>
          <w:sz w:val="24"/>
          <w:szCs w:val="24"/>
        </w:rPr>
        <w:instrText xml:space="preserve"> REF _Ref86823116 \r \h </w:instrText>
      </w:r>
      <w:r w:rsidR="004A76B6">
        <w:instrText xml:space="preserve"> \* MERGEFORMAT </w:instrText>
      </w:r>
      <w:r w:rsidR="005A1486" w:rsidRPr="004A76B6">
        <w:fldChar w:fldCharType="separate"/>
      </w:r>
      <w:r w:rsidR="004A76B6">
        <w:rPr>
          <w:bCs/>
          <w:iCs/>
          <w:sz w:val="24"/>
          <w:szCs w:val="24"/>
        </w:rPr>
        <w:t>3.5.3</w:t>
      </w:r>
      <w:r w:rsidR="005A1486" w:rsidRPr="004A76B6">
        <w:fldChar w:fldCharType="end"/>
      </w:r>
      <w:r w:rsidR="00DF6114" w:rsidRPr="004A76B6">
        <w:rPr>
          <w:bCs/>
          <w:iCs/>
          <w:sz w:val="24"/>
          <w:szCs w:val="24"/>
        </w:rPr>
        <w:t xml:space="preserve"> настоящей Документации.</w:t>
      </w:r>
      <w:r w:rsidR="00EC52CE" w:rsidRPr="004A76B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71" w:name="_Toc90385057"/>
      <w:bookmarkStart w:id="1172" w:name="_Toc98251723"/>
      <w:bookmarkStart w:id="1173" w:name="_Toc298234691"/>
      <w:bookmarkStart w:id="1174" w:name="_Toc255985685"/>
      <w:bookmarkStart w:id="1175" w:name="_Toc441503258"/>
      <w:bookmarkStart w:id="1176" w:name="_Ref441504805"/>
      <w:bookmarkStart w:id="1177" w:name="_Toc441572048"/>
      <w:bookmarkStart w:id="1178" w:name="_Toc441575140"/>
      <w:bookmarkStart w:id="1179" w:name="_Toc442434801"/>
      <w:bookmarkStart w:id="1180" w:name="_Toc442435640"/>
      <w:bookmarkStart w:id="1181" w:name="_Toc462044760"/>
      <w:bookmarkStart w:id="1182" w:name="_Toc462068463"/>
      <w:bookmarkStart w:id="1183" w:name="_Toc463514153"/>
      <w:bookmarkStart w:id="1184" w:name="_Toc469480369"/>
      <w:bookmarkStart w:id="1185" w:name="_Toc471823159"/>
      <w:bookmarkStart w:id="1186" w:name="_Toc498512020"/>
      <w:bookmarkStart w:id="1187" w:name="_Toc511312840"/>
      <w:bookmarkStart w:id="1188" w:name="_Toc511315245"/>
      <w:r w:rsidRPr="00796A96">
        <w:rPr>
          <w:sz w:val="24"/>
          <w:szCs w:val="24"/>
        </w:rPr>
        <w:lastRenderedPageBreak/>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89" w:name="_Ref306196800"/>
      <w:bookmarkStart w:id="1190"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4A76B6" w:rsidRPr="004A76B6">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4A76B6" w:rsidRPr="004A76B6">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4A76B6" w:rsidRPr="004A76B6">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89"/>
      <w:r w:rsidR="002A1CE3" w:rsidRPr="00597F9C">
        <w:rPr>
          <w:iCs/>
          <w:sz w:val="24"/>
          <w:szCs w:val="24"/>
        </w:rPr>
        <w:t xml:space="preserve"> </w:t>
      </w:r>
      <w:bookmarkEnd w:id="1190"/>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91" w:name="_Ref86823116"/>
      <w:bookmarkStart w:id="1192" w:name="_Toc90385058"/>
      <w:bookmarkStart w:id="1193" w:name="_Toc98251724"/>
      <w:bookmarkStart w:id="1194" w:name="_Toc298234692"/>
      <w:bookmarkStart w:id="1195" w:name="_Toc255985686"/>
      <w:bookmarkStart w:id="1196" w:name="_Toc441503259"/>
      <w:bookmarkStart w:id="1197" w:name="_Toc441572049"/>
      <w:bookmarkStart w:id="1198" w:name="_Toc441575141"/>
      <w:bookmarkStart w:id="1199" w:name="_Toc442434802"/>
      <w:bookmarkStart w:id="1200" w:name="_Toc442435641"/>
      <w:bookmarkStart w:id="1201" w:name="_Toc462044761"/>
      <w:bookmarkStart w:id="1202" w:name="_Toc462068464"/>
      <w:bookmarkStart w:id="1203" w:name="_Toc463514154"/>
      <w:bookmarkStart w:id="1204" w:name="_Toc469480370"/>
      <w:bookmarkStart w:id="1205" w:name="_Toc471823160"/>
      <w:bookmarkStart w:id="1206" w:name="_Toc498512021"/>
      <w:bookmarkStart w:id="1207" w:name="_Toc511312841"/>
      <w:bookmarkStart w:id="1208" w:name="_Toc511315246"/>
      <w:r w:rsidRPr="00796A96">
        <w:rPr>
          <w:sz w:val="24"/>
          <w:szCs w:val="24"/>
        </w:rPr>
        <w:t xml:space="preserve">Продление срока окончания </w:t>
      </w:r>
      <w:r w:rsidR="004E400C" w:rsidRPr="00796A96">
        <w:rPr>
          <w:sz w:val="24"/>
          <w:szCs w:val="24"/>
        </w:rPr>
        <w:t xml:space="preserve">подачи </w:t>
      </w:r>
      <w:bookmarkEnd w:id="1191"/>
      <w:bookmarkEnd w:id="1192"/>
      <w:bookmarkEnd w:id="1193"/>
      <w:bookmarkEnd w:id="1194"/>
      <w:bookmarkEnd w:id="1195"/>
      <w:bookmarkEnd w:id="1196"/>
      <w:r w:rsidR="00597F9C">
        <w:rPr>
          <w:sz w:val="24"/>
          <w:szCs w:val="24"/>
        </w:rPr>
        <w:t>Заявок</w:t>
      </w:r>
      <w:bookmarkEnd w:id="1197"/>
      <w:bookmarkEnd w:id="1198"/>
      <w:bookmarkEnd w:id="1199"/>
      <w:bookmarkEnd w:id="1200"/>
      <w:bookmarkEnd w:id="1201"/>
      <w:bookmarkEnd w:id="1202"/>
      <w:bookmarkEnd w:id="1203"/>
      <w:bookmarkEnd w:id="1204"/>
      <w:bookmarkEnd w:id="1205"/>
      <w:bookmarkEnd w:id="1206"/>
      <w:bookmarkEnd w:id="1207"/>
      <w:bookmarkEnd w:id="1208"/>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09" w:name="_Ref55280443"/>
      <w:bookmarkStart w:id="1210" w:name="_Toc55285351"/>
      <w:bookmarkStart w:id="1211" w:name="_Toc55305383"/>
      <w:bookmarkStart w:id="1212" w:name="_Toc57314654"/>
      <w:bookmarkStart w:id="1213" w:name="_Toc69728968"/>
      <w:bookmarkStart w:id="1214" w:name="_Toc98251728"/>
      <w:bookmarkStart w:id="1215" w:name="_Toc298234693"/>
      <w:bookmarkStart w:id="1216" w:name="_Toc255985687"/>
      <w:bookmarkStart w:id="1217" w:name="_Toc511315247"/>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209"/>
      <w:bookmarkEnd w:id="1210"/>
      <w:bookmarkEnd w:id="1211"/>
      <w:bookmarkEnd w:id="1212"/>
      <w:bookmarkEnd w:id="1213"/>
      <w:bookmarkEnd w:id="1214"/>
      <w:bookmarkEnd w:id="1215"/>
      <w:bookmarkEnd w:id="1216"/>
      <w:bookmarkEnd w:id="1217"/>
    </w:p>
    <w:p w:rsidR="005302F6" w:rsidRPr="00796A96" w:rsidRDefault="005302F6" w:rsidP="00744F64">
      <w:pPr>
        <w:pStyle w:val="3"/>
        <w:numPr>
          <w:ilvl w:val="2"/>
          <w:numId w:val="89"/>
        </w:numPr>
        <w:tabs>
          <w:tab w:val="num" w:pos="1620"/>
        </w:tabs>
        <w:spacing w:before="0"/>
        <w:ind w:left="1620" w:hanging="1081"/>
        <w:rPr>
          <w:sz w:val="24"/>
          <w:szCs w:val="24"/>
        </w:rPr>
      </w:pPr>
      <w:bookmarkStart w:id="1218" w:name="_Toc115623424"/>
      <w:bookmarkStart w:id="1219" w:name="_Toc298234694"/>
      <w:bookmarkStart w:id="1220" w:name="_Toc255985688"/>
      <w:bookmarkStart w:id="1221" w:name="_Toc441503263"/>
      <w:bookmarkStart w:id="1222" w:name="_Toc441572051"/>
      <w:bookmarkStart w:id="1223" w:name="_Toc441575143"/>
      <w:bookmarkStart w:id="1224" w:name="_Toc442434804"/>
      <w:bookmarkStart w:id="1225" w:name="_Toc442435643"/>
      <w:bookmarkStart w:id="1226" w:name="_Toc462044763"/>
      <w:bookmarkStart w:id="1227" w:name="_Toc462068466"/>
      <w:bookmarkStart w:id="1228" w:name="_Toc463514156"/>
      <w:bookmarkStart w:id="1229" w:name="_Toc469480372"/>
      <w:bookmarkStart w:id="1230" w:name="_Toc471823162"/>
      <w:bookmarkStart w:id="1231" w:name="_Toc498512023"/>
      <w:bookmarkStart w:id="1232" w:name="_Toc511312843"/>
      <w:bookmarkStart w:id="1233" w:name="_Ref56229451"/>
      <w:bookmarkStart w:id="1234" w:name="_Toc511315248"/>
      <w:r w:rsidRPr="00796A96">
        <w:rPr>
          <w:sz w:val="24"/>
          <w:szCs w:val="24"/>
        </w:rPr>
        <w:t xml:space="preserve">Подача Конкурсных заявок через </w:t>
      </w:r>
      <w:r w:rsidR="002D7ACE" w:rsidRPr="00796A96">
        <w:rPr>
          <w:sz w:val="24"/>
          <w:szCs w:val="24"/>
        </w:rPr>
        <w:t>ЭТП</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235" w:name="_Ref441505211"/>
      <w:bookmarkStart w:id="1236" w:name="_Ref444178845"/>
      <w:bookmarkStart w:id="1237" w:name="_Ref462040994"/>
      <w:r w:rsidRPr="004A76B6">
        <w:rPr>
          <w:bCs/>
          <w:sz w:val="24"/>
          <w:szCs w:val="24"/>
        </w:rPr>
        <w:t xml:space="preserve">Заявки на ЭТП могут быть поданы до </w:t>
      </w:r>
      <w:r w:rsidRPr="004A76B6">
        <w:rPr>
          <w:b/>
          <w:bCs/>
          <w:sz w:val="24"/>
          <w:szCs w:val="24"/>
        </w:rPr>
        <w:t xml:space="preserve">12 часов 00 минут </w:t>
      </w:r>
      <w:r w:rsidR="004A76B6" w:rsidRPr="004A76B6">
        <w:rPr>
          <w:b/>
          <w:bCs/>
          <w:sz w:val="24"/>
          <w:szCs w:val="24"/>
        </w:rPr>
        <w:t>03</w:t>
      </w:r>
      <w:r w:rsidRPr="004A76B6">
        <w:rPr>
          <w:b/>
          <w:bCs/>
          <w:sz w:val="24"/>
          <w:szCs w:val="24"/>
        </w:rPr>
        <w:t xml:space="preserve"> </w:t>
      </w:r>
      <w:r w:rsidR="004A76B6" w:rsidRPr="004A76B6">
        <w:rPr>
          <w:b/>
          <w:bCs/>
          <w:sz w:val="24"/>
          <w:szCs w:val="24"/>
        </w:rPr>
        <w:t>мая</w:t>
      </w:r>
      <w:r w:rsidRPr="004A76B6">
        <w:rPr>
          <w:b/>
          <w:bCs/>
          <w:sz w:val="24"/>
          <w:szCs w:val="24"/>
        </w:rPr>
        <w:t xml:space="preserve"> </w:t>
      </w:r>
      <w:r w:rsidR="00B71A2B" w:rsidRPr="004A76B6">
        <w:rPr>
          <w:b/>
          <w:bCs/>
          <w:sz w:val="24"/>
          <w:szCs w:val="24"/>
        </w:rPr>
        <w:t>2018</w:t>
      </w:r>
      <w:r w:rsidRPr="004A76B6">
        <w:rPr>
          <w:b/>
          <w:bCs/>
          <w:sz w:val="24"/>
          <w:szCs w:val="24"/>
        </w:rPr>
        <w:t xml:space="preserve"> года</w:t>
      </w:r>
      <w:bookmarkEnd w:id="1235"/>
      <w:bookmarkEnd w:id="1236"/>
      <w:r w:rsidR="009836F3" w:rsidRPr="004A76B6">
        <w:rPr>
          <w:b/>
          <w:bCs/>
          <w:sz w:val="24"/>
          <w:szCs w:val="24"/>
        </w:rPr>
        <w:t>,</w:t>
      </w:r>
      <w:r w:rsidR="009836F3" w:rsidRPr="004A76B6">
        <w:rPr>
          <w:sz w:val="24"/>
          <w:szCs w:val="24"/>
        </w:rPr>
        <w:t xml:space="preserve"> при этом предложенная Участником в Письме о подаче оферты </w:t>
      </w:r>
      <w:r w:rsidR="009836F3" w:rsidRPr="004A76B6">
        <w:rPr>
          <w:spacing w:val="-2"/>
          <w:sz w:val="24"/>
          <w:szCs w:val="24"/>
        </w:rPr>
        <w:t>(по</w:t>
      </w:r>
      <w:r w:rsidR="009836F3" w:rsidRPr="001C133F">
        <w:rPr>
          <w:spacing w:val="-2"/>
          <w:sz w:val="24"/>
          <w:szCs w:val="24"/>
        </w:rPr>
        <w:t>д</w:t>
      </w:r>
      <w:r w:rsidR="009836F3" w:rsidRPr="001C133F">
        <w:rPr>
          <w:sz w:val="24"/>
          <w:szCs w:val="24"/>
        </w:rPr>
        <w:t xml:space="preserve">раздел </w:t>
      </w:r>
      <w:r w:rsidR="000A775A">
        <w:fldChar w:fldCharType="begin"/>
      </w:r>
      <w:r w:rsidR="000A775A">
        <w:instrText xml:space="preserve"> REF _Ref55336310 \r \h  \* MERGEFORMAT </w:instrText>
      </w:r>
      <w:r w:rsidR="000A775A">
        <w:fldChar w:fldCharType="separate"/>
      </w:r>
      <w:r w:rsidR="004A76B6" w:rsidRPr="004A76B6">
        <w:rPr>
          <w:sz w:val="24"/>
          <w:szCs w:val="24"/>
        </w:rPr>
        <w:t>5.1</w:t>
      </w:r>
      <w:r w:rsidR="000A775A">
        <w:fldChar w:fldCharType="end"/>
      </w:r>
      <w:r w:rsidR="009836F3" w:rsidRPr="001C133F">
        <w:rPr>
          <w:sz w:val="24"/>
          <w:szCs w:val="24"/>
        </w:rPr>
        <w:t>) цена должна соответствовать цене, указанной Участником на «котировочной доске» ЭТП</w:t>
      </w:r>
      <w:r w:rsidR="009836F3" w:rsidRPr="001C133F">
        <w:rPr>
          <w:bCs/>
          <w:sz w:val="24"/>
          <w:szCs w:val="24"/>
        </w:rPr>
        <w:t>.</w:t>
      </w:r>
      <w:bookmarkEnd w:id="1237"/>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4A76B6" w:rsidRPr="004A76B6">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w:t>
      </w:r>
      <w:proofErr w:type="gramStart"/>
      <w:r w:rsidRPr="0008171A">
        <w:rPr>
          <w:bCs/>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238" w:name="_Ref115077798"/>
      <w:bookmarkStart w:id="1239" w:name="_Toc115623425"/>
      <w:bookmarkStart w:id="1240" w:name="_Toc298234695"/>
      <w:bookmarkStart w:id="1241" w:name="_Toc255985689"/>
      <w:bookmarkStart w:id="1242" w:name="_Toc441503264"/>
      <w:bookmarkStart w:id="1243" w:name="_Toc441572052"/>
      <w:bookmarkStart w:id="1244" w:name="_Toc441575144"/>
      <w:bookmarkStart w:id="1245" w:name="_Toc442434805"/>
      <w:bookmarkStart w:id="1246" w:name="_Toc442435644"/>
      <w:bookmarkStart w:id="1247" w:name="_Toc462044764"/>
      <w:bookmarkStart w:id="1248" w:name="_Toc462068467"/>
      <w:bookmarkStart w:id="1249" w:name="_Toc463514157"/>
      <w:bookmarkStart w:id="1250" w:name="_Toc469480373"/>
      <w:bookmarkStart w:id="1251" w:name="_Toc471823163"/>
      <w:bookmarkStart w:id="1252" w:name="_Toc498512024"/>
      <w:bookmarkStart w:id="1253" w:name="_Toc511312844"/>
      <w:bookmarkStart w:id="1254" w:name="_Toc511315249"/>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bookmarkEnd w:id="1233"/>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w:t>
      </w:r>
      <w:r w:rsidR="009A3198" w:rsidRPr="009A3198">
        <w:rPr>
          <w:bCs/>
          <w:sz w:val="24"/>
          <w:szCs w:val="24"/>
        </w:rPr>
        <w:t>Банковской гарантии</w:t>
      </w:r>
      <w:r w:rsidR="00E57E7C" w:rsidRPr="001C133F">
        <w:rPr>
          <w:bCs/>
          <w:sz w:val="24"/>
          <w:szCs w:val="24"/>
        </w:rPr>
        <w:t xml:space="preserve"> (подраздел</w:t>
      </w:r>
      <w:r w:rsidR="00CD7AAC">
        <w:rPr>
          <w:bCs/>
          <w:sz w:val="24"/>
          <w:szCs w:val="24"/>
        </w:rPr>
        <w:t xml:space="preserve"> </w:t>
      </w:r>
      <w:r w:rsidR="00CD7AAC">
        <w:rPr>
          <w:bCs/>
          <w:sz w:val="24"/>
          <w:szCs w:val="24"/>
        </w:rPr>
        <w:fldChar w:fldCharType="begin"/>
      </w:r>
      <w:r w:rsidR="00CD7AAC">
        <w:rPr>
          <w:bCs/>
          <w:sz w:val="24"/>
          <w:szCs w:val="24"/>
        </w:rPr>
        <w:instrText xml:space="preserve"> REF _Ref461801664 \r \h </w:instrText>
      </w:r>
      <w:r w:rsidR="00CD7AAC">
        <w:rPr>
          <w:bCs/>
          <w:sz w:val="24"/>
          <w:szCs w:val="24"/>
        </w:rPr>
      </w:r>
      <w:r w:rsidR="00CD7AAC">
        <w:rPr>
          <w:bCs/>
          <w:sz w:val="24"/>
          <w:szCs w:val="24"/>
        </w:rPr>
        <w:fldChar w:fldCharType="separate"/>
      </w:r>
      <w:r w:rsidR="004A76B6">
        <w:rPr>
          <w:bCs/>
          <w:sz w:val="24"/>
          <w:szCs w:val="24"/>
        </w:rPr>
        <w:t>5.14</w:t>
      </w:r>
      <w:r w:rsidR="00CD7AAC">
        <w:rPr>
          <w:bCs/>
          <w:sz w:val="24"/>
          <w:szCs w:val="24"/>
        </w:rPr>
        <w:fldChar w:fldCharType="end"/>
      </w:r>
      <w:r w:rsidR="00E57E7C" w:rsidRPr="001C133F">
        <w:rPr>
          <w:bCs/>
          <w:sz w:val="24"/>
          <w:szCs w:val="24"/>
        </w:rPr>
        <w:t xml:space="preserve">) и </w:t>
      </w:r>
      <w:r w:rsidR="00E57E7C" w:rsidRPr="001C133F">
        <w:rPr>
          <w:sz w:val="24"/>
          <w:szCs w:val="24"/>
        </w:rPr>
        <w:t xml:space="preserve">Расписки сдачи-приемки </w:t>
      </w:r>
      <w:r w:rsidR="009A3198" w:rsidRPr="009A3198">
        <w:rPr>
          <w:bCs/>
          <w:sz w:val="24"/>
          <w:szCs w:val="24"/>
        </w:rPr>
        <w:t>Банковской гарантии</w:t>
      </w:r>
      <w:r w:rsidR="00E57E7C" w:rsidRPr="001C133F">
        <w:rPr>
          <w:sz w:val="24"/>
          <w:szCs w:val="24"/>
        </w:rPr>
        <w:t xml:space="preserve"> (подраздел </w:t>
      </w:r>
      <w:r w:rsidR="000A775A">
        <w:fldChar w:fldCharType="begin"/>
      </w:r>
      <w:r w:rsidR="000A775A">
        <w:instrText xml:space="preserve"> REF _Ref462067305 \r \h  \* MERGEFORMAT </w:instrText>
      </w:r>
      <w:r w:rsidR="000A775A">
        <w:fldChar w:fldCharType="separate"/>
      </w:r>
      <w:r w:rsidR="004A76B6" w:rsidRPr="004A76B6">
        <w:rPr>
          <w:sz w:val="24"/>
          <w:szCs w:val="24"/>
        </w:rPr>
        <w:t>5.15</w:t>
      </w:r>
      <w:r w:rsidR="000A775A">
        <w:fldChar w:fldCharType="end"/>
      </w:r>
      <w:r w:rsidR="00E57E7C" w:rsidRPr="001C133F">
        <w:rPr>
          <w:sz w:val="24"/>
          <w:szCs w:val="24"/>
        </w:rPr>
        <w:t xml:space="preserve">), в случае, если в качестве обеспечения исполнения обязательств, </w:t>
      </w:r>
      <w:r w:rsidR="00E57E7C" w:rsidRPr="001C133F">
        <w:rPr>
          <w:sz w:val="24"/>
          <w:szCs w:val="24"/>
        </w:rPr>
        <w:lastRenderedPageBreak/>
        <w:t xml:space="preserve">связанных с участием в Конкурсе и подачей Заявки, Участник предоставляет оригинал </w:t>
      </w:r>
      <w:r w:rsidR="009A3198" w:rsidRPr="009A3198">
        <w:rPr>
          <w:bCs/>
          <w:sz w:val="24"/>
          <w:szCs w:val="24"/>
        </w:rPr>
        <w:t>Банковской гарантии</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255" w:name="_Toc115623421"/>
      <w:bookmarkStart w:id="1256" w:name="_Toc181595705"/>
      <w:bookmarkStart w:id="1257" w:name="_Toc298234696"/>
      <w:bookmarkStart w:id="1258" w:name="_Toc255985690"/>
      <w:bookmarkStart w:id="1259" w:name="_Ref303250927"/>
      <w:bookmarkStart w:id="1260" w:name="_Ref306191383"/>
      <w:bookmarkStart w:id="1261" w:name="_Ref55280448"/>
      <w:bookmarkStart w:id="1262" w:name="_Toc55285352"/>
      <w:bookmarkStart w:id="1263" w:name="_Toc55305384"/>
      <w:bookmarkStart w:id="1264" w:name="_Toc57314655"/>
      <w:bookmarkStart w:id="1265" w:name="_Toc69728969"/>
      <w:bookmarkStart w:id="1266" w:name="_Toc98251729"/>
      <w:bookmarkStart w:id="1267" w:name="_Toc511315250"/>
      <w:r w:rsidRPr="0008171A">
        <w:rPr>
          <w:bCs/>
          <w:sz w:val="24"/>
          <w:szCs w:val="24"/>
        </w:rPr>
        <w:t xml:space="preserve">Изменение и отзыв </w:t>
      </w:r>
      <w:bookmarkEnd w:id="1255"/>
      <w:bookmarkEnd w:id="1256"/>
      <w:bookmarkEnd w:id="1257"/>
      <w:bookmarkEnd w:id="1258"/>
      <w:bookmarkEnd w:id="1259"/>
      <w:bookmarkEnd w:id="1260"/>
      <w:r w:rsidR="006965FC" w:rsidRPr="0008171A">
        <w:rPr>
          <w:bCs/>
          <w:sz w:val="24"/>
          <w:szCs w:val="24"/>
        </w:rPr>
        <w:t>Заявок</w:t>
      </w:r>
      <w:bookmarkEnd w:id="1267"/>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68" w:name="_Toc469480375"/>
      <w:bookmarkStart w:id="1269" w:name="_Toc471823165"/>
      <w:bookmarkStart w:id="1270" w:name="_Toc498512026"/>
      <w:bookmarkStart w:id="1271" w:name="_Toc511312846"/>
      <w:bookmarkStart w:id="1272" w:name="_Toc511315251"/>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4A76B6" w:rsidRPr="004A76B6">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68"/>
      <w:bookmarkEnd w:id="1269"/>
      <w:bookmarkEnd w:id="1270"/>
      <w:bookmarkEnd w:id="1271"/>
      <w:bookmarkEnd w:id="1272"/>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73" w:name="_Toc469480376"/>
      <w:bookmarkStart w:id="1274" w:name="_Toc471823166"/>
      <w:bookmarkStart w:id="1275" w:name="_Toc498512027"/>
      <w:bookmarkStart w:id="1276" w:name="_Toc511312847"/>
      <w:bookmarkStart w:id="1277" w:name="_Toc511315252"/>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4A76B6" w:rsidRPr="004A76B6">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73"/>
      <w:bookmarkEnd w:id="1274"/>
      <w:bookmarkEnd w:id="1275"/>
      <w:bookmarkEnd w:id="1276"/>
      <w:bookmarkEnd w:id="1277"/>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78" w:name="_Toc469480377"/>
      <w:bookmarkStart w:id="1279" w:name="_Toc471823167"/>
      <w:bookmarkStart w:id="1280" w:name="_Toc498512028"/>
      <w:bookmarkStart w:id="1281" w:name="_Toc511312848"/>
      <w:bookmarkStart w:id="1282" w:name="_Toc511315253"/>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4A76B6" w:rsidRPr="004A76B6">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4A76B6" w:rsidRPr="004A76B6">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4A76B6" w:rsidRPr="004A76B6">
        <w:rPr>
          <w:b w:val="0"/>
          <w:sz w:val="24"/>
          <w:szCs w:val="24"/>
        </w:rPr>
        <w:t>3.4.1.7</w:t>
      </w:r>
      <w:r w:rsidR="000A775A">
        <w:fldChar w:fldCharType="end"/>
      </w:r>
      <w:r w:rsidRPr="00791161">
        <w:rPr>
          <w:b w:val="0"/>
          <w:sz w:val="24"/>
          <w:szCs w:val="24"/>
        </w:rPr>
        <w:t>, в письменной форме.</w:t>
      </w:r>
      <w:bookmarkEnd w:id="1278"/>
      <w:bookmarkEnd w:id="1279"/>
      <w:bookmarkEnd w:id="1280"/>
      <w:bookmarkEnd w:id="1281"/>
      <w:bookmarkEnd w:id="1282"/>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83" w:name="_Toc298234697"/>
      <w:bookmarkStart w:id="1284" w:name="_Toc255985691"/>
      <w:bookmarkStart w:id="1285" w:name="_Ref303250936"/>
      <w:bookmarkStart w:id="1286" w:name="_Ref303324216"/>
      <w:bookmarkStart w:id="1287" w:name="_Ref306191426"/>
      <w:bookmarkStart w:id="1288" w:name="_Toc511315254"/>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61"/>
      <w:bookmarkEnd w:id="1262"/>
      <w:bookmarkEnd w:id="1263"/>
      <w:bookmarkEnd w:id="1264"/>
      <w:bookmarkEnd w:id="1265"/>
      <w:bookmarkEnd w:id="1266"/>
      <w:bookmarkEnd w:id="1283"/>
      <w:bookmarkEnd w:id="1284"/>
      <w:bookmarkEnd w:id="1285"/>
      <w:bookmarkEnd w:id="1286"/>
      <w:bookmarkEnd w:id="1287"/>
      <w:bookmarkEnd w:id="1288"/>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89" w:name="_Toc469480379"/>
      <w:bookmarkStart w:id="1290" w:name="_Toc471823169"/>
      <w:bookmarkStart w:id="1291" w:name="_Toc498512030"/>
      <w:bookmarkStart w:id="1292" w:name="_Toc511312850"/>
      <w:bookmarkStart w:id="1293" w:name="_Toc511315255"/>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89"/>
      <w:bookmarkEnd w:id="1290"/>
      <w:bookmarkEnd w:id="1291"/>
      <w:bookmarkEnd w:id="1292"/>
      <w:bookmarkEnd w:id="1293"/>
    </w:p>
    <w:p w:rsidR="00033854" w:rsidRPr="00791161" w:rsidRDefault="00033854" w:rsidP="00E8556A">
      <w:pPr>
        <w:pStyle w:val="3"/>
        <w:numPr>
          <w:ilvl w:val="0"/>
          <w:numId w:val="92"/>
        </w:numPr>
        <w:spacing w:before="0"/>
        <w:ind w:left="0" w:firstLine="539"/>
        <w:jc w:val="both"/>
        <w:rPr>
          <w:b w:val="0"/>
          <w:sz w:val="24"/>
          <w:szCs w:val="24"/>
        </w:rPr>
      </w:pPr>
      <w:bookmarkStart w:id="1294" w:name="_Toc469480380"/>
      <w:bookmarkStart w:id="1295" w:name="_Toc471823170"/>
      <w:bookmarkStart w:id="1296" w:name="_Toc498512031"/>
      <w:bookmarkStart w:id="1297" w:name="_Toc511312851"/>
      <w:bookmarkStart w:id="1298" w:name="_Toc511315256"/>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94"/>
      <w:bookmarkEnd w:id="1295"/>
      <w:bookmarkEnd w:id="1296"/>
      <w:bookmarkEnd w:id="1297"/>
      <w:bookmarkEnd w:id="1298"/>
    </w:p>
    <w:p w:rsidR="00033854" w:rsidRPr="00900BB1" w:rsidRDefault="00033854" w:rsidP="00E8556A">
      <w:pPr>
        <w:pStyle w:val="3"/>
        <w:numPr>
          <w:ilvl w:val="0"/>
          <w:numId w:val="92"/>
        </w:numPr>
        <w:spacing w:before="0"/>
        <w:ind w:left="0" w:firstLine="539"/>
        <w:jc w:val="both"/>
        <w:rPr>
          <w:b w:val="0"/>
          <w:sz w:val="24"/>
          <w:szCs w:val="24"/>
        </w:rPr>
      </w:pPr>
      <w:bookmarkStart w:id="1299" w:name="_Ref441567650"/>
      <w:bookmarkStart w:id="1300" w:name="_Toc469480381"/>
      <w:bookmarkStart w:id="1301" w:name="_Toc471823171"/>
      <w:bookmarkStart w:id="1302" w:name="_Toc498512032"/>
      <w:bookmarkStart w:id="1303" w:name="_Toc511312852"/>
      <w:bookmarkStart w:id="1304" w:name="_Toc511315257"/>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4A76B6" w:rsidRPr="004A76B6">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99"/>
      <w:bookmarkEnd w:id="1300"/>
      <w:bookmarkEnd w:id="1301"/>
      <w:bookmarkEnd w:id="1302"/>
      <w:bookmarkEnd w:id="1303"/>
      <w:bookmarkEnd w:id="1304"/>
    </w:p>
    <w:p w:rsidR="00E20741" w:rsidRDefault="00E20741" w:rsidP="00E8556A">
      <w:pPr>
        <w:pStyle w:val="3"/>
        <w:numPr>
          <w:ilvl w:val="0"/>
          <w:numId w:val="92"/>
        </w:numPr>
        <w:spacing w:before="0"/>
        <w:ind w:left="0" w:firstLine="539"/>
        <w:jc w:val="both"/>
        <w:rPr>
          <w:b w:val="0"/>
          <w:sz w:val="24"/>
          <w:szCs w:val="24"/>
        </w:rPr>
      </w:pPr>
      <w:bookmarkStart w:id="1305" w:name="_Toc469480382"/>
      <w:bookmarkStart w:id="1306" w:name="_Toc471823172"/>
      <w:bookmarkStart w:id="1307" w:name="_Toc498512033"/>
      <w:bookmarkStart w:id="1308" w:name="_Toc511312853"/>
      <w:bookmarkStart w:id="1309" w:name="_Toc511315258"/>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305"/>
      <w:bookmarkEnd w:id="1306"/>
      <w:bookmarkEnd w:id="1307"/>
      <w:bookmarkEnd w:id="1308"/>
      <w:bookmarkEnd w:id="1309"/>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0" w:name="_Toc298234698"/>
      <w:bookmarkStart w:id="1311" w:name="_Ref441224431"/>
      <w:bookmarkStart w:id="1312" w:name="_Toc255985692"/>
      <w:bookmarkStart w:id="1313" w:name="_Ref303250953"/>
      <w:bookmarkStart w:id="1314" w:name="_Ref306191468"/>
      <w:bookmarkStart w:id="1315" w:name="_Ref55280453"/>
      <w:bookmarkStart w:id="1316" w:name="_Toc55285353"/>
      <w:bookmarkStart w:id="1317" w:name="_Toc55305385"/>
      <w:bookmarkStart w:id="1318" w:name="_Toc57314656"/>
      <w:bookmarkStart w:id="1319" w:name="_Toc69728970"/>
      <w:bookmarkStart w:id="1320" w:name="_Toc98251730"/>
      <w:bookmarkStart w:id="1321" w:name="_Toc511315259"/>
      <w:r w:rsidRPr="00796A96">
        <w:rPr>
          <w:bCs/>
          <w:sz w:val="24"/>
          <w:szCs w:val="24"/>
        </w:rPr>
        <w:t xml:space="preserve">Оценка </w:t>
      </w:r>
      <w:bookmarkEnd w:id="1310"/>
      <w:bookmarkEnd w:id="1311"/>
      <w:r w:rsidR="00B70FE7">
        <w:rPr>
          <w:bCs/>
          <w:sz w:val="24"/>
          <w:szCs w:val="24"/>
        </w:rPr>
        <w:t>Заявок</w:t>
      </w:r>
      <w:bookmarkEnd w:id="1321"/>
      <w:r w:rsidR="00C044A7" w:rsidRPr="00796A96">
        <w:rPr>
          <w:b w:val="0"/>
          <w:bCs/>
          <w:sz w:val="24"/>
          <w:szCs w:val="24"/>
        </w:rPr>
        <w:t xml:space="preserve"> </w:t>
      </w:r>
      <w:bookmarkEnd w:id="1312"/>
      <w:bookmarkEnd w:id="1313"/>
      <w:bookmarkEnd w:id="1314"/>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22" w:name="_Toc325990473"/>
      <w:bookmarkStart w:id="1323" w:name="_Toc441485439"/>
      <w:bookmarkStart w:id="1324" w:name="_Toc441572056"/>
      <w:bookmarkStart w:id="1325" w:name="_Toc441575148"/>
      <w:bookmarkStart w:id="1326" w:name="_Toc442434809"/>
      <w:bookmarkStart w:id="1327" w:name="_Toc442435648"/>
      <w:bookmarkStart w:id="1328" w:name="_Toc462044768"/>
      <w:bookmarkStart w:id="1329" w:name="_Toc462068471"/>
      <w:bookmarkStart w:id="1330" w:name="_Toc463514161"/>
      <w:bookmarkStart w:id="1331" w:name="_Toc469480384"/>
      <w:bookmarkStart w:id="1332" w:name="_Toc471823174"/>
      <w:bookmarkStart w:id="1333" w:name="_Toc498512035"/>
      <w:bookmarkStart w:id="1334" w:name="_Toc511312855"/>
      <w:bookmarkStart w:id="1335" w:name="_Toc511315260"/>
      <w:r w:rsidRPr="0036138D">
        <w:rPr>
          <w:sz w:val="24"/>
          <w:szCs w:val="24"/>
        </w:rPr>
        <w:t>Общие положения</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4A76B6">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4A76B6" w:rsidRPr="004A76B6">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4A76B6" w:rsidRPr="004A76B6">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36" w:name="_Toc325990474"/>
      <w:bookmarkStart w:id="1337" w:name="_Toc441485440"/>
      <w:bookmarkStart w:id="1338" w:name="_Ref441505953"/>
      <w:bookmarkStart w:id="1339" w:name="_Toc441572057"/>
      <w:bookmarkStart w:id="1340" w:name="_Toc441575149"/>
      <w:bookmarkStart w:id="1341" w:name="_Toc442434810"/>
      <w:bookmarkStart w:id="1342" w:name="_Toc442435649"/>
      <w:bookmarkStart w:id="1343" w:name="_Toc462044769"/>
      <w:bookmarkStart w:id="1344" w:name="_Toc462068472"/>
      <w:bookmarkStart w:id="1345" w:name="_Toc463514162"/>
      <w:bookmarkStart w:id="1346" w:name="_Toc469480385"/>
      <w:bookmarkStart w:id="1347" w:name="_Toc471823175"/>
      <w:bookmarkStart w:id="1348" w:name="_Toc498512036"/>
      <w:bookmarkStart w:id="1349" w:name="_Toc511312856"/>
      <w:bookmarkStart w:id="1350" w:name="_Toc511315261"/>
      <w:r w:rsidRPr="0036138D">
        <w:rPr>
          <w:sz w:val="24"/>
          <w:szCs w:val="24"/>
        </w:rPr>
        <w:t>Отборочная стадия</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 xml:space="preserve">В </w:t>
      </w:r>
      <w:proofErr w:type="gramStart"/>
      <w:r w:rsidRPr="00112895">
        <w:rPr>
          <w:sz w:val="24"/>
          <w:szCs w:val="24"/>
        </w:rPr>
        <w:t>рамках</w:t>
      </w:r>
      <w:proofErr w:type="gramEnd"/>
      <w:r w:rsidRPr="00112895">
        <w:rPr>
          <w:sz w:val="24"/>
          <w:szCs w:val="24"/>
        </w:rPr>
        <w:t xml:space="preserve">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4A76B6">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351" w:name="_Ref444176592"/>
      <w:r w:rsidRPr="00221403">
        <w:rPr>
          <w:sz w:val="24"/>
          <w:szCs w:val="24"/>
        </w:rPr>
        <w:t xml:space="preserve">В </w:t>
      </w:r>
      <w:proofErr w:type="gramStart"/>
      <w:r w:rsidRPr="00221403">
        <w:rPr>
          <w:sz w:val="24"/>
          <w:szCs w:val="24"/>
        </w:rPr>
        <w:t>рамках</w:t>
      </w:r>
      <w:proofErr w:type="gramEnd"/>
      <w:r w:rsidRPr="00221403">
        <w:rPr>
          <w:sz w:val="24"/>
          <w:szCs w:val="24"/>
        </w:rPr>
        <w:t xml:space="preserve">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35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lastRenderedPageBreak/>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4A76B6" w:rsidRPr="004A76B6">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4A76B6" w:rsidRPr="004A76B6">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35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4A76B6" w:rsidRPr="004A76B6">
        <w:rPr>
          <w:sz w:val="24"/>
          <w:szCs w:val="24"/>
        </w:rPr>
        <w:t>3.4.8</w:t>
      </w:r>
      <w:r w:rsidR="000A775A">
        <w:fldChar w:fldCharType="end"/>
      </w:r>
      <w:r w:rsidRPr="00735667">
        <w:rPr>
          <w:sz w:val="24"/>
          <w:szCs w:val="24"/>
        </w:rPr>
        <w:t>) .</w:t>
      </w:r>
      <w:bookmarkEnd w:id="135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53" w:name="_Toc325990475"/>
      <w:bookmarkStart w:id="1354" w:name="_Toc441485441"/>
      <w:bookmarkStart w:id="1355" w:name="_Ref441503121"/>
      <w:bookmarkStart w:id="1356" w:name="_Ref441505981"/>
      <w:bookmarkStart w:id="1357" w:name="_Toc441572058"/>
      <w:bookmarkStart w:id="1358" w:name="_Toc441575150"/>
      <w:bookmarkStart w:id="1359" w:name="_Toc442434811"/>
      <w:bookmarkStart w:id="1360" w:name="_Toc442435650"/>
      <w:bookmarkStart w:id="1361" w:name="_Toc462044770"/>
      <w:bookmarkStart w:id="1362" w:name="_Toc462068473"/>
      <w:bookmarkStart w:id="1363" w:name="_Toc463514163"/>
      <w:bookmarkStart w:id="1364" w:name="_Toc469480386"/>
      <w:bookmarkStart w:id="1365" w:name="_Toc471823176"/>
      <w:bookmarkStart w:id="1366" w:name="_Toc498512037"/>
      <w:bookmarkStart w:id="1367" w:name="_Toc511312857"/>
      <w:bookmarkStart w:id="1368" w:name="_Toc511315262"/>
      <w:r w:rsidRPr="0036138D">
        <w:rPr>
          <w:sz w:val="24"/>
          <w:szCs w:val="24"/>
        </w:rPr>
        <w:lastRenderedPageBreak/>
        <w:t>Оценочная стадия</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4A76B6">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proofErr w:type="gramStart"/>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A90613">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roofErr w:type="gramEnd"/>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369" w:name="_Toc234385858"/>
      <w:bookmarkStart w:id="1370" w:name="_Ref303250967"/>
      <w:bookmarkStart w:id="1371" w:name="_Toc255985696"/>
      <w:bookmarkStart w:id="1372" w:name="_Ref55280461"/>
      <w:bookmarkStart w:id="1373" w:name="_Toc55285354"/>
      <w:bookmarkStart w:id="1374" w:name="_Toc55305386"/>
      <w:bookmarkStart w:id="1375" w:name="_Toc57314657"/>
      <w:bookmarkStart w:id="1376" w:name="_Toc69728971"/>
      <w:bookmarkStart w:id="1377" w:name="_Toc98251735"/>
      <w:bookmarkStart w:id="1378" w:name="_Toc511315263"/>
      <w:bookmarkEnd w:id="1315"/>
      <w:bookmarkEnd w:id="1316"/>
      <w:bookmarkEnd w:id="1317"/>
      <w:bookmarkEnd w:id="1318"/>
      <w:bookmarkEnd w:id="1319"/>
      <w:bookmarkEnd w:id="1320"/>
      <w:bookmarkEnd w:id="1369"/>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370"/>
      <w:bookmarkEnd w:id="137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79" w:name="_Toc469480388"/>
      <w:bookmarkStart w:id="1380" w:name="_Toc471823178"/>
      <w:bookmarkStart w:id="1381" w:name="_Toc498512039"/>
      <w:bookmarkStart w:id="1382" w:name="_Toc511312859"/>
      <w:bookmarkStart w:id="1383" w:name="_Toc511315264"/>
      <w:bookmarkEnd w:id="1371"/>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84" w:name="_Ref311211138"/>
      <w:bookmarkEnd w:id="1379"/>
      <w:bookmarkEnd w:id="1380"/>
      <w:bookmarkEnd w:id="1381"/>
      <w:bookmarkEnd w:id="1382"/>
      <w:bookmarkEnd w:id="1383"/>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85" w:name="_Toc469480389"/>
      <w:bookmarkStart w:id="1386" w:name="_Toc471823179"/>
      <w:bookmarkStart w:id="1387" w:name="_Toc498512040"/>
      <w:bookmarkStart w:id="1388" w:name="_Toc511312860"/>
      <w:bookmarkStart w:id="1389" w:name="_Toc511315265"/>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85"/>
      <w:bookmarkEnd w:id="1386"/>
      <w:bookmarkEnd w:id="1387"/>
      <w:bookmarkEnd w:id="1388"/>
      <w:bookmarkEnd w:id="1389"/>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90" w:name="_Ref441567433"/>
      <w:bookmarkStart w:id="1391" w:name="_Toc469480390"/>
      <w:bookmarkStart w:id="1392" w:name="_Toc471823180"/>
      <w:bookmarkStart w:id="1393" w:name="_Toc498512041"/>
      <w:bookmarkStart w:id="1394" w:name="_Toc511312861"/>
      <w:bookmarkStart w:id="1395" w:name="_Toc511315266"/>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84"/>
      <w:bookmarkEnd w:id="1390"/>
      <w:bookmarkEnd w:id="1391"/>
      <w:bookmarkEnd w:id="1392"/>
      <w:bookmarkEnd w:id="1393"/>
      <w:bookmarkEnd w:id="1394"/>
      <w:bookmarkEnd w:id="1395"/>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96" w:name="_Toc469480391"/>
      <w:bookmarkStart w:id="1397" w:name="_Toc471823181"/>
      <w:bookmarkStart w:id="1398" w:name="_Toc498512042"/>
      <w:bookmarkStart w:id="1399" w:name="_Toc511312862"/>
      <w:bookmarkStart w:id="1400" w:name="_Toc511315267"/>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96"/>
      <w:bookmarkEnd w:id="1397"/>
      <w:bookmarkEnd w:id="1398"/>
      <w:bookmarkEnd w:id="1399"/>
      <w:bookmarkEnd w:id="1400"/>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401" w:name="_Ref441567441"/>
      <w:bookmarkStart w:id="1402" w:name="_Toc469480392"/>
      <w:bookmarkStart w:id="1403" w:name="_Toc471823182"/>
      <w:bookmarkStart w:id="1404" w:name="_Toc498512043"/>
      <w:bookmarkStart w:id="1405" w:name="_Toc511312863"/>
      <w:bookmarkStart w:id="1406" w:name="_Toc511315268"/>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1"/>
      <w:bookmarkEnd w:id="1402"/>
      <w:bookmarkEnd w:id="1403"/>
      <w:bookmarkEnd w:id="1404"/>
      <w:bookmarkEnd w:id="1405"/>
      <w:bookmarkEnd w:id="1406"/>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407" w:name="_Toc469480393"/>
      <w:bookmarkStart w:id="1408" w:name="_Toc471823183"/>
      <w:bookmarkStart w:id="1409" w:name="_Toc498512044"/>
      <w:bookmarkStart w:id="1410" w:name="_Toc511312864"/>
      <w:bookmarkStart w:id="1411" w:name="_Toc511315269"/>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791161">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4A76B6" w:rsidRPr="004A76B6">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407"/>
      <w:bookmarkEnd w:id="1408"/>
      <w:bookmarkEnd w:id="1409"/>
      <w:bookmarkEnd w:id="1410"/>
      <w:bookmarkEnd w:id="1411"/>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412" w:name="_Toc469480394"/>
      <w:bookmarkStart w:id="1413" w:name="_Toc471823184"/>
      <w:bookmarkStart w:id="1414" w:name="_Toc498512045"/>
      <w:bookmarkStart w:id="1415" w:name="_Toc511312865"/>
      <w:bookmarkStart w:id="1416" w:name="_Toc511315270"/>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4A76B6" w:rsidRPr="004A76B6">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4A76B6" w:rsidRPr="004A76B6">
        <w:rPr>
          <w:b w:val="0"/>
          <w:iCs/>
          <w:sz w:val="24"/>
          <w:szCs w:val="24"/>
        </w:rPr>
        <w:t>3.10.5</w:t>
      </w:r>
      <w:r w:rsidR="000A775A">
        <w:fldChar w:fldCharType="end"/>
      </w:r>
      <w:r w:rsidR="000C00D5" w:rsidRPr="007F7D20">
        <w:rPr>
          <w:b w:val="0"/>
          <w:iCs/>
          <w:sz w:val="24"/>
          <w:szCs w:val="24"/>
        </w:rPr>
        <w:t>.</w:t>
      </w:r>
      <w:bookmarkEnd w:id="1412"/>
      <w:bookmarkEnd w:id="1413"/>
      <w:bookmarkEnd w:id="1414"/>
      <w:bookmarkEnd w:id="1415"/>
      <w:bookmarkEnd w:id="1416"/>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417" w:name="_Ref468697383"/>
      <w:bookmarkStart w:id="1418" w:name="_Toc469480395"/>
      <w:bookmarkStart w:id="1419" w:name="_Toc471823185"/>
      <w:bookmarkStart w:id="1420" w:name="_Toc498512046"/>
      <w:bookmarkStart w:id="1421" w:name="_Toc511312866"/>
      <w:bookmarkStart w:id="1422" w:name="_Toc511315271"/>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417"/>
      <w:bookmarkEnd w:id="1418"/>
      <w:bookmarkEnd w:id="1419"/>
      <w:bookmarkEnd w:id="1420"/>
      <w:bookmarkEnd w:id="1421"/>
      <w:bookmarkEnd w:id="1422"/>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423" w:name="_Ref465850441"/>
      <w:bookmarkStart w:id="1424" w:name="_Toc469480396"/>
      <w:bookmarkStart w:id="1425" w:name="_Toc471823186"/>
      <w:bookmarkStart w:id="1426" w:name="_Toc498512047"/>
      <w:bookmarkStart w:id="1427" w:name="_Toc511312867"/>
      <w:bookmarkStart w:id="1428" w:name="_Toc511315272"/>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423"/>
      <w:bookmarkEnd w:id="1424"/>
      <w:bookmarkEnd w:id="1425"/>
      <w:bookmarkEnd w:id="1426"/>
      <w:bookmarkEnd w:id="1427"/>
      <w:bookmarkEnd w:id="142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429" w:name="_Toc469480397"/>
      <w:bookmarkStart w:id="1430" w:name="_Toc471823187"/>
      <w:bookmarkStart w:id="1431" w:name="_Toc498512048"/>
      <w:bookmarkStart w:id="1432" w:name="_Toc511312868"/>
      <w:bookmarkStart w:id="1433" w:name="_Toc511315273"/>
      <w:r w:rsidRPr="00E8556A">
        <w:rPr>
          <w:b w:val="0"/>
          <w:iCs/>
          <w:sz w:val="24"/>
          <w:szCs w:val="24"/>
        </w:rPr>
        <w:t xml:space="preserve">В </w:t>
      </w:r>
      <w:proofErr w:type="gramStart"/>
      <w:r w:rsidRPr="00E8556A">
        <w:rPr>
          <w:b w:val="0"/>
          <w:iCs/>
          <w:sz w:val="24"/>
          <w:szCs w:val="24"/>
        </w:rPr>
        <w:t>случае</w:t>
      </w:r>
      <w:proofErr w:type="gramEnd"/>
      <w:r w:rsidRPr="00E8556A">
        <w:rPr>
          <w:b w:val="0"/>
          <w:iCs/>
          <w:sz w:val="24"/>
          <w:szCs w:val="24"/>
        </w:rPr>
        <w:t xml:space="preserve">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29"/>
      <w:bookmarkEnd w:id="1430"/>
      <w:bookmarkEnd w:id="1431"/>
      <w:bookmarkEnd w:id="1432"/>
      <w:bookmarkEnd w:id="1433"/>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434" w:name="_Toc469480398"/>
      <w:bookmarkStart w:id="1435" w:name="_Toc471823188"/>
      <w:bookmarkStart w:id="1436" w:name="_Toc498512049"/>
      <w:bookmarkStart w:id="1437" w:name="_Toc511312869"/>
      <w:bookmarkStart w:id="1438" w:name="_Toc511315274"/>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434"/>
      <w:bookmarkEnd w:id="1435"/>
      <w:bookmarkEnd w:id="1436"/>
      <w:bookmarkEnd w:id="1437"/>
      <w:bookmarkEnd w:id="1438"/>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439" w:name="_Toc469480399"/>
      <w:bookmarkStart w:id="1440" w:name="_Toc471823189"/>
      <w:bookmarkStart w:id="1441" w:name="_Toc498512050"/>
      <w:bookmarkStart w:id="1442" w:name="_Toc511312870"/>
      <w:bookmarkStart w:id="1443" w:name="_Toc511315275"/>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4A76B6" w:rsidRPr="004A76B6">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4A76B6" w:rsidRPr="004A76B6">
        <w:rPr>
          <w:b w:val="0"/>
          <w:iCs/>
          <w:sz w:val="24"/>
          <w:szCs w:val="24"/>
        </w:rPr>
        <w:t>3.10.8</w:t>
      </w:r>
      <w:r w:rsidR="000A775A">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4A76B6" w:rsidRPr="004A76B6">
        <w:rPr>
          <w:b w:val="0"/>
          <w:iCs/>
          <w:sz w:val="24"/>
          <w:szCs w:val="24"/>
        </w:rPr>
        <w:t>3.15.2</w:t>
      </w:r>
      <w:r w:rsidR="000A775A">
        <w:fldChar w:fldCharType="end"/>
      </w:r>
      <w:r w:rsidRPr="00E8556A">
        <w:rPr>
          <w:b w:val="0"/>
          <w:iCs/>
          <w:sz w:val="24"/>
          <w:szCs w:val="24"/>
        </w:rPr>
        <w:t xml:space="preserve"> документации.</w:t>
      </w:r>
      <w:bookmarkEnd w:id="1439"/>
      <w:bookmarkEnd w:id="1440"/>
      <w:bookmarkEnd w:id="1441"/>
      <w:bookmarkEnd w:id="1442"/>
      <w:bookmarkEnd w:id="1443"/>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444" w:name="_Toc469480400"/>
      <w:bookmarkStart w:id="1445" w:name="_Toc471823190"/>
      <w:bookmarkStart w:id="1446" w:name="_Toc498512051"/>
      <w:bookmarkStart w:id="1447" w:name="_Toc511312871"/>
      <w:bookmarkStart w:id="1448" w:name="_Toc511315276"/>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4A76B6" w:rsidRPr="004A76B6">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444"/>
      <w:bookmarkEnd w:id="1445"/>
      <w:bookmarkEnd w:id="1446"/>
      <w:bookmarkEnd w:id="1447"/>
      <w:bookmarkEnd w:id="1448"/>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449" w:name="_Ref471823363"/>
      <w:bookmarkStart w:id="1450" w:name="_Toc511315277"/>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449"/>
      <w:bookmarkEnd w:id="1450"/>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w:t>
      </w:r>
      <w:proofErr w:type="gramStart"/>
      <w:r w:rsidRPr="00F85216">
        <w:rPr>
          <w:sz w:val="24"/>
          <w:szCs w:val="24"/>
        </w:rPr>
        <w:t>рамках</w:t>
      </w:r>
      <w:proofErr w:type="gramEnd"/>
      <w:r w:rsidRPr="00F85216">
        <w:rPr>
          <w:sz w:val="24"/>
          <w:szCs w:val="24"/>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w:t>
      </w:r>
      <w:r w:rsidR="00A90613">
        <w:rPr>
          <w:sz w:val="24"/>
          <w:szCs w:val="24"/>
        </w:rPr>
        <w:t xml:space="preserve"> оценки изложена в Приложении №4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4A76B6" w:rsidRPr="004A76B6">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451" w:name="_Toc254193761"/>
      <w:bookmarkStart w:id="1452" w:name="_Toc255991959"/>
      <w:bookmarkStart w:id="1453" w:name="_Toc298234702"/>
      <w:bookmarkStart w:id="1454" w:name="_Toc255985697"/>
      <w:bookmarkStart w:id="1455" w:name="_Ref303251010"/>
      <w:bookmarkStart w:id="1456" w:name="_Ref303324233"/>
      <w:bookmarkStart w:id="1457" w:name="_Ref306191581"/>
      <w:bookmarkStart w:id="1458" w:name="_Ref441224447"/>
      <w:bookmarkStart w:id="1459" w:name="_Toc511315278"/>
      <w:bookmarkEnd w:id="1451"/>
      <w:bookmarkEnd w:id="1452"/>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453"/>
      <w:bookmarkEnd w:id="1454"/>
      <w:bookmarkEnd w:id="1455"/>
      <w:bookmarkEnd w:id="1456"/>
      <w:bookmarkEnd w:id="1457"/>
      <w:bookmarkEnd w:id="1458"/>
      <w:bookmarkEnd w:id="1459"/>
    </w:p>
    <w:bookmarkEnd w:id="1372"/>
    <w:bookmarkEnd w:id="1373"/>
    <w:bookmarkEnd w:id="1374"/>
    <w:bookmarkEnd w:id="1375"/>
    <w:bookmarkEnd w:id="1376"/>
    <w:bookmarkEnd w:id="1377"/>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4A76B6" w:rsidRPr="004A76B6">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460"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460"/>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461"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461"/>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462" w:name="_Ref303251044"/>
      <w:bookmarkStart w:id="1463" w:name="_Toc511315279"/>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462"/>
      <w:bookmarkEnd w:id="1463"/>
      <w:proofErr w:type="gramEnd"/>
    </w:p>
    <w:p w:rsidR="003C02F5" w:rsidRPr="00112895" w:rsidRDefault="003C02F5" w:rsidP="00E8556A">
      <w:pPr>
        <w:pStyle w:val="Times12"/>
        <w:numPr>
          <w:ilvl w:val="0"/>
          <w:numId w:val="95"/>
        </w:numPr>
        <w:spacing w:after="120"/>
        <w:ind w:left="1701" w:hanging="1134"/>
        <w:rPr>
          <w:szCs w:val="24"/>
        </w:rPr>
      </w:pPr>
      <w:bookmarkStart w:id="1464" w:name="_Ref303277595"/>
      <w:r w:rsidRPr="00112895">
        <w:rPr>
          <w:szCs w:val="24"/>
        </w:rPr>
        <w:t>Конкурс признается несостоявшимся в случаях:</w:t>
      </w:r>
      <w:bookmarkEnd w:id="1464"/>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465" w:name="_Ref55280469"/>
      <w:bookmarkStart w:id="1466" w:name="_Toc55285355"/>
      <w:bookmarkStart w:id="1467" w:name="_Toc55305387"/>
      <w:bookmarkStart w:id="1468" w:name="_Toc57314658"/>
      <w:bookmarkStart w:id="1469" w:name="_Toc69728972"/>
      <w:bookmarkStart w:id="1470" w:name="_Toc98251736"/>
      <w:bookmarkStart w:id="1471" w:name="_Toc298234703"/>
      <w:bookmarkStart w:id="1472" w:name="_Toc255985698"/>
      <w:bookmarkStart w:id="1473" w:name="_Ref303251059"/>
      <w:bookmarkStart w:id="1474" w:name="_Toc511315280"/>
      <w:r w:rsidRPr="00796A96">
        <w:rPr>
          <w:bCs/>
          <w:sz w:val="24"/>
          <w:szCs w:val="24"/>
        </w:rPr>
        <w:t>Подписание Протокола о результатах конкурса</w:t>
      </w:r>
      <w:bookmarkEnd w:id="1465"/>
      <w:bookmarkEnd w:id="1466"/>
      <w:bookmarkEnd w:id="1467"/>
      <w:bookmarkEnd w:id="1468"/>
      <w:bookmarkEnd w:id="1469"/>
      <w:bookmarkEnd w:id="1470"/>
      <w:bookmarkEnd w:id="1471"/>
      <w:bookmarkEnd w:id="1472"/>
      <w:bookmarkEnd w:id="1473"/>
      <w:bookmarkEnd w:id="1474"/>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результатах конкурса назначается на</w:t>
      </w:r>
      <w:r>
        <w:rPr>
          <w:szCs w:val="24"/>
        </w:rPr>
        <w:t xml:space="preserve"> </w:t>
      </w:r>
      <w:r w:rsidR="004A76B6" w:rsidRPr="004A76B6">
        <w:rPr>
          <w:b/>
          <w:bCs w:val="0"/>
          <w:szCs w:val="24"/>
        </w:rPr>
        <w:t>21</w:t>
      </w:r>
      <w:r w:rsidRPr="004A76B6">
        <w:rPr>
          <w:b/>
          <w:bCs w:val="0"/>
          <w:szCs w:val="24"/>
        </w:rPr>
        <w:t xml:space="preserve"> </w:t>
      </w:r>
      <w:r w:rsidR="004A76B6" w:rsidRPr="004A76B6">
        <w:rPr>
          <w:b/>
          <w:bCs w:val="0"/>
          <w:szCs w:val="24"/>
        </w:rPr>
        <w:t>мая</w:t>
      </w:r>
      <w:r w:rsidRPr="004A76B6">
        <w:rPr>
          <w:b/>
          <w:bCs w:val="0"/>
          <w:szCs w:val="24"/>
        </w:rPr>
        <w:t xml:space="preserve"> </w:t>
      </w:r>
      <w:r w:rsidR="00B71A2B" w:rsidRPr="004A76B6">
        <w:rPr>
          <w:b/>
          <w:bCs w:val="0"/>
          <w:szCs w:val="24"/>
        </w:rPr>
        <w:t>2018</w:t>
      </w:r>
      <w:r w:rsidRPr="004A76B6">
        <w:rPr>
          <w:b/>
          <w:bCs w:val="0"/>
          <w:szCs w:val="24"/>
        </w:rPr>
        <w:t xml:space="preserve"> года</w:t>
      </w:r>
      <w:r w:rsidRPr="004A76B6">
        <w:rPr>
          <w:szCs w:val="24"/>
        </w:rPr>
        <w:t xml:space="preserve">. </w:t>
      </w:r>
      <w:proofErr w:type="gramStart"/>
      <w:r w:rsidRPr="004A76B6">
        <w:rPr>
          <w:szCs w:val="24"/>
        </w:rPr>
        <w:t xml:space="preserve">Конкурсная комиссия вправе </w:t>
      </w:r>
      <w:r w:rsidRPr="004A76B6">
        <w:rPr>
          <w:bCs w:val="0"/>
          <w:szCs w:val="24"/>
        </w:rPr>
        <w:t>изменить</w:t>
      </w:r>
      <w:r w:rsidRPr="004A76B6">
        <w:rPr>
          <w:szCs w:val="24"/>
        </w:rPr>
        <w:t xml:space="preserve"> данный срок как меньшую (раннюю)</w:t>
      </w:r>
      <w:r>
        <w:rPr>
          <w:szCs w:val="24"/>
        </w:rPr>
        <w:t xml:space="preserve"> так и в большую (позднюю) сторону.</w:t>
      </w:r>
      <w:proofErr w:type="gramEnd"/>
      <w:r w:rsidR="001052AF" w:rsidRPr="00796A96">
        <w:rPr>
          <w:szCs w:val="24"/>
        </w:rPr>
        <w:t xml:space="preserve"> Точное время и место подписания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475"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5"/>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476"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476"/>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477"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4A76B6" w:rsidRPr="004A76B6">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7"/>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478" w:name="_Ref55280474"/>
      <w:bookmarkStart w:id="1479" w:name="_Toc55285356"/>
      <w:bookmarkStart w:id="1480" w:name="_Toc55305388"/>
      <w:bookmarkStart w:id="1481" w:name="_Toc57314659"/>
      <w:bookmarkStart w:id="1482" w:name="_Toc69728973"/>
      <w:bookmarkStart w:id="1483"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4A76B6" w:rsidRPr="004A76B6">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484" w:name="_Ref465670219"/>
      <w:bookmarkStart w:id="1485" w:name="_Toc468441704"/>
      <w:bookmarkStart w:id="1486" w:name="_Toc298234704"/>
      <w:bookmarkStart w:id="1487" w:name="_Toc255985699"/>
      <w:bookmarkStart w:id="1488" w:name="_Ref303251073"/>
      <w:bookmarkStart w:id="1489" w:name="_Ref306191775"/>
      <w:bookmarkStart w:id="1490" w:name="_Ref306195892"/>
      <w:bookmarkStart w:id="1491" w:name="_Ref306196630"/>
      <w:bookmarkStart w:id="1492" w:name="_Ref441567604"/>
      <w:bookmarkStart w:id="1493" w:name="_Toc511315281"/>
      <w:r w:rsidRPr="0070125C">
        <w:rPr>
          <w:bCs/>
          <w:sz w:val="24"/>
          <w:szCs w:val="24"/>
        </w:rPr>
        <w:t>Антидемпинговые меры</w:t>
      </w:r>
      <w:bookmarkEnd w:id="1484"/>
      <w:bookmarkEnd w:id="1485"/>
      <w:bookmarkEnd w:id="1493"/>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4A76B6" w:rsidRPr="004A76B6">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494"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4"/>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E8556A">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4A76B6" w:rsidRPr="004A76B6">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w:t>
      </w:r>
      <w:proofErr w:type="gramStart"/>
      <w:r w:rsidRPr="00E8556A">
        <w:rPr>
          <w:rFonts w:ascii="Times New Roman" w:eastAsia="Times New Roman,Italic" w:hAnsi="Times New Roman"/>
          <w:bCs/>
          <w:iCs/>
          <w:sz w:val="24"/>
          <w:szCs w:val="24"/>
        </w:rPr>
        <w:t>случае</w:t>
      </w:r>
      <w:proofErr w:type="gramEnd"/>
      <w:r w:rsidRPr="00E8556A">
        <w:rPr>
          <w:rFonts w:ascii="Times New Roman" w:eastAsia="Times New Roman,Italic" w:hAnsi="Times New Roman"/>
          <w:bCs/>
          <w:iCs/>
          <w:sz w:val="24"/>
          <w:szCs w:val="24"/>
        </w:rPr>
        <w:t xml:space="preserve">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w:t>
      </w:r>
      <w:bookmarkStart w:id="1495" w:name="_GoBack"/>
      <w:bookmarkEnd w:id="1495"/>
      <w:r w:rsidRPr="00E8556A">
        <w:rPr>
          <w:rFonts w:ascii="Times New Roman" w:eastAsia="Times New Roman,Italic" w:hAnsi="Times New Roman"/>
          <w:bCs/>
          <w:iCs/>
          <w:sz w:val="24"/>
          <w:szCs w:val="24"/>
        </w:rPr>
        <w:t xml:space="preserve"> с подпунктом </w:t>
      </w:r>
      <w:r w:rsidR="000A775A">
        <w:fldChar w:fldCharType="begin"/>
      </w:r>
      <w:r w:rsidR="000A775A">
        <w:instrText xml:space="preserve"> REF _Ref468697453 \r \h  \* MERGEFORMAT </w:instrText>
      </w:r>
      <w:r w:rsidR="000A775A">
        <w:fldChar w:fldCharType="separate"/>
      </w:r>
      <w:r w:rsidR="004A76B6" w:rsidRPr="004A76B6">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0A775A">
        <w:fldChar w:fldCharType="begin"/>
      </w:r>
      <w:r w:rsidR="000A775A">
        <w:instrText xml:space="preserve"> REF _Ref465437572 \r \h  \* MERGEFORMAT </w:instrText>
      </w:r>
      <w:r w:rsidR="000A775A">
        <w:fldChar w:fldCharType="separate"/>
      </w:r>
      <w:r w:rsidR="004A76B6" w:rsidRPr="004A76B6">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4A76B6" w:rsidRPr="004A76B6">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roofErr w:type="gramEnd"/>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4A76B6"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r w:rsidR="000A775A">
        <w:fldChar w:fldCharType="begin"/>
      </w:r>
      <w:r w:rsidR="000A775A">
        <w:instrText xml:space="preserve"> REF _Ref465437572 \r \h  \* MERGEFORMAT </w:instrText>
      </w:r>
      <w:r w:rsidR="000A775A">
        <w:fldChar w:fldCharType="separate"/>
      </w:r>
      <w:r w:rsidR="004A76B6" w:rsidRPr="004A76B6">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4A76B6" w:rsidRPr="004A76B6">
        <w:rPr>
          <w:szCs w:val="24"/>
        </w:rPr>
        <w:t>3.17.4</w:t>
      </w:r>
      <w:r w:rsidR="000A775A">
        <w:fldChar w:fldCharType="end"/>
      </w:r>
      <w:r w:rsidR="0066061C">
        <w:t>,</w:t>
      </w:r>
      <w:r w:rsidRPr="0070125C">
        <w:rPr>
          <w:szCs w:val="24"/>
        </w:rPr>
        <w:t xml:space="preserve"> не </w:t>
      </w:r>
      <w:r w:rsidRPr="004A76B6">
        <w:rPr>
          <w:szCs w:val="24"/>
        </w:rPr>
        <w:t>применяются.</w:t>
      </w:r>
    </w:p>
    <w:p w:rsidR="000D1809" w:rsidRPr="004A76B6" w:rsidRDefault="000D1809" w:rsidP="00E8556A">
      <w:pPr>
        <w:pStyle w:val="2"/>
        <w:keepNext/>
        <w:numPr>
          <w:ilvl w:val="1"/>
          <w:numId w:val="9"/>
        </w:numPr>
        <w:suppressAutoHyphens/>
        <w:spacing w:after="120" w:line="240" w:lineRule="auto"/>
        <w:ind w:left="1620" w:hanging="1080"/>
        <w:jc w:val="left"/>
        <w:rPr>
          <w:bCs/>
          <w:sz w:val="24"/>
          <w:szCs w:val="24"/>
        </w:rPr>
      </w:pPr>
      <w:bookmarkStart w:id="1496" w:name="_Ref468697489"/>
      <w:bookmarkStart w:id="1497" w:name="_Toc511315282"/>
      <w:r w:rsidRPr="004A76B6">
        <w:rPr>
          <w:bCs/>
          <w:sz w:val="24"/>
          <w:szCs w:val="24"/>
        </w:rPr>
        <w:t>Проведение преддоговорных переговоров (при необходимости) и подписание Договор</w:t>
      </w:r>
      <w:bookmarkEnd w:id="1478"/>
      <w:bookmarkEnd w:id="1479"/>
      <w:bookmarkEnd w:id="1480"/>
      <w:bookmarkEnd w:id="1481"/>
      <w:bookmarkEnd w:id="1482"/>
      <w:bookmarkEnd w:id="1483"/>
      <w:r w:rsidRPr="004A76B6">
        <w:rPr>
          <w:bCs/>
          <w:sz w:val="24"/>
          <w:szCs w:val="24"/>
        </w:rPr>
        <w:t>а</w:t>
      </w:r>
      <w:bookmarkEnd w:id="1486"/>
      <w:bookmarkEnd w:id="1487"/>
      <w:bookmarkEnd w:id="1488"/>
      <w:bookmarkEnd w:id="1489"/>
      <w:bookmarkEnd w:id="1490"/>
      <w:bookmarkEnd w:id="1491"/>
      <w:bookmarkEnd w:id="1492"/>
      <w:bookmarkEnd w:id="1496"/>
      <w:bookmarkEnd w:id="1497"/>
    </w:p>
    <w:p w:rsidR="0079007D" w:rsidRPr="004A76B6" w:rsidRDefault="0079007D" w:rsidP="0079007D">
      <w:pPr>
        <w:pStyle w:val="afd"/>
        <w:numPr>
          <w:ilvl w:val="2"/>
          <w:numId w:val="9"/>
        </w:numPr>
        <w:tabs>
          <w:tab w:val="num" w:pos="1620"/>
        </w:tabs>
        <w:spacing w:after="120" w:line="240" w:lineRule="auto"/>
        <w:ind w:left="0" w:firstLine="540"/>
        <w:rPr>
          <w:bCs/>
          <w:sz w:val="24"/>
          <w:szCs w:val="24"/>
        </w:rPr>
      </w:pPr>
      <w:bookmarkStart w:id="1498" w:name="_Ref55280483"/>
      <w:bookmarkStart w:id="1499" w:name="_Toc55285357"/>
      <w:bookmarkStart w:id="1500" w:name="_Toc55305389"/>
      <w:bookmarkStart w:id="1501" w:name="_Toc57314660"/>
      <w:bookmarkStart w:id="1502" w:name="_Toc69728974"/>
      <w:bookmarkStart w:id="1503" w:name="_Toc98251738"/>
      <w:r w:rsidRPr="004A76B6">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4A76B6">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4A76B6">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4A76B6" w:rsidRDefault="0079007D" w:rsidP="0079007D">
      <w:pPr>
        <w:pStyle w:val="afd"/>
        <w:numPr>
          <w:ilvl w:val="2"/>
          <w:numId w:val="9"/>
        </w:numPr>
        <w:tabs>
          <w:tab w:val="num" w:pos="1620"/>
        </w:tabs>
        <w:spacing w:after="120" w:line="240" w:lineRule="auto"/>
        <w:ind w:left="0" w:firstLine="540"/>
        <w:rPr>
          <w:bCs/>
          <w:color w:val="000000"/>
          <w:sz w:val="24"/>
          <w:szCs w:val="24"/>
        </w:rPr>
      </w:pPr>
      <w:r w:rsidRPr="004A76B6">
        <w:rPr>
          <w:bCs/>
          <w:color w:val="000000"/>
          <w:sz w:val="24"/>
          <w:szCs w:val="24"/>
        </w:rPr>
        <w:t>В частности, в процессе преддоговорных переговоров (Протоколе) по взаимному согласию сторон:</w:t>
      </w:r>
    </w:p>
    <w:p w:rsidR="0079007D" w:rsidRPr="004A76B6"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4A76B6">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4A76B6">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4A76B6"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4A76B6">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4A76B6" w:rsidRDefault="0079007D" w:rsidP="0079007D">
      <w:pPr>
        <w:ind w:firstLine="403"/>
        <w:rPr>
          <w:szCs w:val="24"/>
        </w:rPr>
      </w:pPr>
      <w:r w:rsidRPr="004A76B6">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4A76B6" w:rsidRDefault="0042267B" w:rsidP="00E8556A">
      <w:pPr>
        <w:pStyle w:val="Times12"/>
        <w:numPr>
          <w:ilvl w:val="1"/>
          <w:numId w:val="100"/>
        </w:numPr>
        <w:spacing w:after="120"/>
        <w:ind w:left="0" w:firstLine="567"/>
        <w:rPr>
          <w:bCs w:val="0"/>
          <w:color w:val="000000"/>
          <w:szCs w:val="24"/>
        </w:rPr>
      </w:pPr>
      <w:r w:rsidRPr="004A76B6">
        <w:rPr>
          <w:bCs w:val="0"/>
          <w:i/>
          <w:szCs w:val="24"/>
        </w:rPr>
        <w:t xml:space="preserve">Ход переговоров и </w:t>
      </w:r>
      <w:r w:rsidR="00BA75E6" w:rsidRPr="004A76B6">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4A76B6">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504" w:name="_Ref306198932"/>
      <w:r w:rsidRPr="004A76B6">
        <w:rPr>
          <w:bCs w:val="0"/>
          <w:color w:val="000000"/>
          <w:szCs w:val="24"/>
        </w:rPr>
        <w:t xml:space="preserve">Договор между Заказчиком и Победителем конкурса подписывается на основании </w:t>
      </w:r>
      <w:r w:rsidR="00941932" w:rsidRPr="004A76B6">
        <w:rPr>
          <w:bCs w:val="0"/>
          <w:color w:val="000000"/>
          <w:szCs w:val="24"/>
        </w:rPr>
        <w:t>П</w:t>
      </w:r>
      <w:r w:rsidRPr="004A76B6">
        <w:rPr>
          <w:bCs w:val="0"/>
          <w:color w:val="000000"/>
          <w:szCs w:val="24"/>
        </w:rPr>
        <w:t>ротокола о результатах конкурса</w:t>
      </w:r>
      <w:r w:rsidR="0079705E" w:rsidRPr="004A76B6">
        <w:rPr>
          <w:bCs w:val="0"/>
          <w:color w:val="000000"/>
          <w:szCs w:val="24"/>
        </w:rPr>
        <w:t>,</w:t>
      </w:r>
      <w:r w:rsidRPr="004A76B6">
        <w:rPr>
          <w:bCs w:val="0"/>
          <w:color w:val="000000"/>
          <w:szCs w:val="24"/>
        </w:rPr>
        <w:t xml:space="preserve"> </w:t>
      </w:r>
      <w:r w:rsidR="0062634A" w:rsidRPr="004A76B6">
        <w:rPr>
          <w:szCs w:val="24"/>
        </w:rPr>
        <w:t>не ранее чем через 10 (десять) дней</w:t>
      </w:r>
      <w:r w:rsidR="0062634A" w:rsidRPr="004A76B6">
        <w:rPr>
          <w:bCs w:val="0"/>
          <w:szCs w:val="24"/>
        </w:rPr>
        <w:t xml:space="preserve"> и не позднее чем через </w:t>
      </w:r>
      <w:r w:rsidR="0062634A" w:rsidRPr="004A76B6">
        <w:rPr>
          <w:szCs w:val="24"/>
        </w:rPr>
        <w:t>20 (двадцать) рабочих дней</w:t>
      </w:r>
      <w:r w:rsidRPr="004A76B6">
        <w:rPr>
          <w:szCs w:val="24"/>
        </w:rPr>
        <w:t xml:space="preserve"> </w:t>
      </w:r>
      <w:r w:rsidRPr="004A76B6">
        <w:rPr>
          <w:bCs w:val="0"/>
          <w:color w:val="000000"/>
          <w:szCs w:val="24"/>
        </w:rPr>
        <w:t xml:space="preserve">с момента подписания данного протокола. </w:t>
      </w:r>
      <w:r w:rsidR="00A35620" w:rsidRPr="004A76B6">
        <w:rPr>
          <w:bCs w:val="0"/>
          <w:color w:val="000000"/>
          <w:szCs w:val="24"/>
        </w:rPr>
        <w:t xml:space="preserve">Для </w:t>
      </w:r>
      <w:r w:rsidR="0042267B" w:rsidRPr="004A76B6">
        <w:rPr>
          <w:bCs w:val="0"/>
          <w:color w:val="000000"/>
          <w:szCs w:val="24"/>
        </w:rPr>
        <w:t>Победителя</w:t>
      </w:r>
      <w:r w:rsidR="00A35620" w:rsidRPr="004A76B6">
        <w:rPr>
          <w:bCs w:val="0"/>
          <w:color w:val="000000"/>
          <w:szCs w:val="24"/>
        </w:rPr>
        <w:t xml:space="preserve"> срок для</w:t>
      </w:r>
      <w:r w:rsidR="00A35620" w:rsidRPr="00796A96">
        <w:rPr>
          <w:bCs w:val="0"/>
          <w:color w:val="000000"/>
          <w:szCs w:val="24"/>
        </w:rPr>
        <w:t xml:space="preserve">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4A76B6" w:rsidRPr="004A76B6">
        <w:rPr>
          <w:bCs w:val="0"/>
          <w:color w:val="000000"/>
          <w:szCs w:val="24"/>
        </w:rPr>
        <w:t>3.17</w:t>
      </w:r>
      <w:r w:rsidR="000A775A">
        <w:fldChar w:fldCharType="end"/>
      </w:r>
      <w:r w:rsidRPr="00796A96">
        <w:rPr>
          <w:bCs w:val="0"/>
          <w:color w:val="000000"/>
          <w:szCs w:val="24"/>
        </w:rPr>
        <w:t>)</w:t>
      </w:r>
      <w:r w:rsidR="0079705E" w:rsidRPr="00796A96">
        <w:rPr>
          <w:szCs w:val="24"/>
        </w:rPr>
        <w:t>.</w:t>
      </w:r>
      <w:bookmarkEnd w:id="1504"/>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4A76B6" w:rsidRPr="004A76B6">
        <w:rPr>
          <w:szCs w:val="24"/>
        </w:rPr>
        <w:t>3.15</w:t>
      </w:r>
      <w:r w:rsidR="000A775A">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4A76B6">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4A76B6" w:rsidRPr="004A76B6">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 xml:space="preserve">В </w:t>
      </w:r>
      <w:proofErr w:type="gramStart"/>
      <w:r w:rsidRPr="0070125C">
        <w:rPr>
          <w:bCs w:val="0"/>
          <w:color w:val="000000"/>
          <w:szCs w:val="24"/>
        </w:rPr>
        <w:t>случае</w:t>
      </w:r>
      <w:proofErr w:type="gramEnd"/>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4A76B6" w:rsidRPr="004A76B6">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505" w:name="_Toc181693189"/>
      <w:bookmarkStart w:id="150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7" w:name="_Toc298234705"/>
      <w:bookmarkStart w:id="1508" w:name="_Ref441224402"/>
      <w:bookmarkStart w:id="1509" w:name="_Ref446059545"/>
      <w:bookmarkStart w:id="1510" w:name="_Ref468199124"/>
      <w:bookmarkStart w:id="1511" w:name="_Ref511311731"/>
      <w:bookmarkStart w:id="1512" w:name="_Toc255985700"/>
      <w:bookmarkStart w:id="1513" w:name="_Ref303251086"/>
      <w:bookmarkStart w:id="1514" w:name="_Ref303603212"/>
      <w:bookmarkStart w:id="1515" w:name="_Ref311190855"/>
      <w:bookmarkStart w:id="1516" w:name="_Toc511315283"/>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505"/>
      <w:bookmarkEnd w:id="1506"/>
      <w:bookmarkEnd w:id="1507"/>
      <w:bookmarkEnd w:id="1508"/>
      <w:bookmarkEnd w:id="1509"/>
      <w:bookmarkEnd w:id="1510"/>
      <w:bookmarkEnd w:id="1511"/>
      <w:bookmarkEnd w:id="1516"/>
      <w:r w:rsidR="00524DFD" w:rsidRPr="0070125C">
        <w:rPr>
          <w:sz w:val="24"/>
          <w:szCs w:val="24"/>
        </w:rPr>
        <w:t xml:space="preserve"> </w:t>
      </w:r>
      <w:bookmarkEnd w:id="1512"/>
      <w:bookmarkEnd w:id="1513"/>
      <w:bookmarkEnd w:id="1514"/>
      <w:bookmarkEnd w:id="1515"/>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4A76B6">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4A76B6" w:rsidRPr="004A76B6">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51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4A76B6" w:rsidRPr="004A76B6">
        <w:rPr>
          <w:bCs w:val="0"/>
          <w:szCs w:val="24"/>
        </w:rPr>
        <w:t>3.4.8.4.4</w:t>
      </w:r>
      <w:r w:rsidR="000A775A">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4A76B6">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4A76B6" w:rsidRPr="004A76B6">
        <w:rPr>
          <w:szCs w:val="24"/>
        </w:rPr>
        <w:t>3.17.2</w:t>
      </w:r>
      <w:r w:rsidR="000A775A">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0A775A">
        <w:fldChar w:fldCharType="begin"/>
      </w:r>
      <w:r w:rsidR="000A775A">
        <w:instrText xml:space="preserve"> REF _Ref468697489 \r \h  \* MERGEFORMAT </w:instrText>
      </w:r>
      <w:r w:rsidR="000A775A">
        <w:fldChar w:fldCharType="separate"/>
      </w:r>
      <w:r w:rsidR="004A76B6" w:rsidRPr="004A76B6">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51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4A76B6" w:rsidRPr="004A76B6">
        <w:rPr>
          <w:bCs w:val="0"/>
          <w:szCs w:val="24"/>
        </w:rPr>
        <w:t>3.14.6</w:t>
      </w:r>
      <w:r w:rsidR="000A775A">
        <w:fldChar w:fldCharType="end"/>
      </w:r>
      <w:r w:rsidRPr="00261290">
        <w:rPr>
          <w:bCs w:val="0"/>
          <w:szCs w:val="24"/>
        </w:rPr>
        <w:t>.</w:t>
      </w:r>
      <w:bookmarkEnd w:id="151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9" w:name="_Toc298234706"/>
      <w:bookmarkStart w:id="1520" w:name="_Toc255985701"/>
      <w:bookmarkStart w:id="1521" w:name="_Ref303251111"/>
      <w:bookmarkStart w:id="1522" w:name="_Ref306191812"/>
      <w:bookmarkStart w:id="1523" w:name="_Ref467504788"/>
      <w:bookmarkStart w:id="1524" w:name="_Toc511315284"/>
      <w:r w:rsidRPr="0070125C">
        <w:rPr>
          <w:sz w:val="24"/>
          <w:szCs w:val="24"/>
        </w:rPr>
        <w:t>Уведомление о результатах конкурса</w:t>
      </w:r>
      <w:bookmarkEnd w:id="1519"/>
      <w:bookmarkEnd w:id="1520"/>
      <w:bookmarkEnd w:id="1521"/>
      <w:bookmarkEnd w:id="1522"/>
      <w:bookmarkEnd w:id="1523"/>
      <w:bookmarkEnd w:id="1524"/>
    </w:p>
    <w:p w:rsidR="00495348" w:rsidRPr="00796A96" w:rsidRDefault="00495348" w:rsidP="001C6CCB">
      <w:pPr>
        <w:suppressAutoHyphens/>
        <w:adjustRightInd w:val="0"/>
        <w:spacing w:after="120"/>
        <w:ind w:firstLine="709"/>
        <w:textAlignment w:val="baseline"/>
        <w:rPr>
          <w:bCs/>
          <w:szCs w:val="24"/>
        </w:rPr>
      </w:pPr>
      <w:bookmarkStart w:id="1525" w:name="_Ref55280368"/>
      <w:bookmarkStart w:id="1526" w:name="_Toc55285361"/>
      <w:bookmarkStart w:id="1527" w:name="_Toc55305390"/>
      <w:bookmarkStart w:id="1528" w:name="_Toc57314671"/>
      <w:bookmarkStart w:id="1529" w:name="_Toc69728985"/>
      <w:bookmarkStart w:id="1530" w:name="_Toc98251750"/>
      <w:bookmarkStart w:id="1531" w:name="ФОРМЫ"/>
      <w:bookmarkEnd w:id="1498"/>
      <w:bookmarkEnd w:id="1499"/>
      <w:bookmarkEnd w:id="1500"/>
      <w:bookmarkEnd w:id="1501"/>
      <w:bookmarkEnd w:id="1502"/>
      <w:bookmarkEnd w:id="1503"/>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4A76B6" w:rsidRPr="004A76B6">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F95A23">
      <w:pPr>
        <w:pStyle w:val="1"/>
        <w:numPr>
          <w:ilvl w:val="0"/>
          <w:numId w:val="80"/>
        </w:numPr>
        <w:spacing w:before="0" w:after="120"/>
        <w:jc w:val="center"/>
        <w:rPr>
          <w:rFonts w:ascii="Times New Roman" w:hAnsi="Times New Roman"/>
          <w:sz w:val="24"/>
          <w:szCs w:val="24"/>
        </w:rPr>
      </w:pPr>
      <w:bookmarkStart w:id="1532" w:name="_Ref440270568"/>
      <w:bookmarkStart w:id="1533" w:name="_Ref440274159"/>
      <w:bookmarkStart w:id="1534" w:name="_Ref440292555"/>
      <w:bookmarkStart w:id="1535" w:name="_Ref440292779"/>
      <w:bookmarkStart w:id="1536" w:name="_Toc441131092"/>
      <w:bookmarkStart w:id="1537" w:name="_Toc255987070"/>
      <w:bookmarkStart w:id="1538" w:name="_Toc298234708"/>
      <w:bookmarkStart w:id="1539" w:name="_Ref303252032"/>
      <w:bookmarkStart w:id="1540" w:name="_Ref303252070"/>
      <w:bookmarkStart w:id="1541" w:name="_Ref303252077"/>
      <w:bookmarkStart w:id="1542" w:name="_Ref303277194"/>
      <w:bookmarkStart w:id="1543" w:name="_Ref305658227"/>
      <w:bookmarkStart w:id="1544" w:name="_Ref306189779"/>
      <w:bookmarkStart w:id="1545" w:name="_Ref306194809"/>
      <w:bookmarkStart w:id="1546" w:name="_Ref306636965"/>
      <w:bookmarkStart w:id="1547" w:name="_Ref306636996"/>
      <w:bookmarkStart w:id="1548" w:name="_Ref307397504"/>
      <w:bookmarkStart w:id="1549" w:name="_Ref307397528"/>
      <w:bookmarkStart w:id="1550" w:name="_Ref307397538"/>
      <w:bookmarkStart w:id="1551" w:name="_Ref307397550"/>
      <w:bookmarkStart w:id="1552" w:name="_Ref307397560"/>
      <w:bookmarkStart w:id="1553" w:name="_Ref307397580"/>
      <w:bookmarkStart w:id="1554" w:name="_Ref307397635"/>
      <w:bookmarkStart w:id="1555" w:name="_Ref307397689"/>
      <w:bookmarkStart w:id="1556" w:name="_Ref307397698"/>
      <w:bookmarkStart w:id="1557" w:name="_Ref307397718"/>
      <w:bookmarkStart w:id="1558" w:name="_Ref307397749"/>
      <w:bookmarkStart w:id="1559" w:name="_Ref307397762"/>
      <w:bookmarkStart w:id="1560" w:name="_Ref307397779"/>
      <w:bookmarkStart w:id="1561" w:name="_Ref307397791"/>
      <w:bookmarkStart w:id="1562" w:name="_Ref307397799"/>
      <w:bookmarkStart w:id="1563" w:name="_Ref307397821"/>
      <w:bookmarkStart w:id="1564" w:name="_Ref307397843"/>
      <w:bookmarkStart w:id="1565" w:name="_Ref307397903"/>
      <w:bookmarkStart w:id="1566" w:name="_Ref441488179"/>
      <w:bookmarkStart w:id="1567" w:name="_Toc511315285"/>
      <w:r w:rsidRPr="00514CE6">
        <w:rPr>
          <w:rFonts w:ascii="Times New Roman" w:hAnsi="Times New Roman"/>
          <w:caps/>
          <w:sz w:val="24"/>
          <w:szCs w:val="24"/>
        </w:rPr>
        <w:lastRenderedPageBreak/>
        <w:t>Техническая часть</w:t>
      </w:r>
      <w:bookmarkEnd w:id="1532"/>
      <w:bookmarkEnd w:id="1533"/>
      <w:bookmarkEnd w:id="1534"/>
      <w:bookmarkEnd w:id="1535"/>
      <w:bookmarkEnd w:id="1536"/>
      <w:bookmarkEnd w:id="1567"/>
      <w:r w:rsidR="000D1809" w:rsidRPr="00796A96">
        <w:rPr>
          <w:rFonts w:ascii="Times New Roman" w:hAnsi="Times New Roman"/>
          <w:sz w:val="24"/>
          <w:szCs w:val="24"/>
        </w:rPr>
        <w:t xml:space="preserve"> </w:t>
      </w:r>
      <w:bookmarkEnd w:id="1525"/>
      <w:bookmarkEnd w:id="1526"/>
      <w:bookmarkEnd w:id="1527"/>
      <w:bookmarkEnd w:id="1528"/>
      <w:bookmarkEnd w:id="1529"/>
      <w:bookmarkEnd w:id="153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14CE6" w:rsidRPr="004A76B6" w:rsidRDefault="00514CE6" w:rsidP="00363FC9">
      <w:pPr>
        <w:pStyle w:val="2"/>
        <w:keepNext/>
        <w:numPr>
          <w:ilvl w:val="1"/>
          <w:numId w:val="80"/>
        </w:numPr>
        <w:suppressAutoHyphens/>
        <w:spacing w:before="160" w:after="120" w:line="288" w:lineRule="auto"/>
        <w:ind w:left="1701"/>
        <w:jc w:val="left"/>
        <w:rPr>
          <w:sz w:val="24"/>
          <w:szCs w:val="24"/>
        </w:rPr>
      </w:pPr>
      <w:bookmarkStart w:id="1568" w:name="_Toc176064097"/>
      <w:bookmarkStart w:id="1569" w:name="_Toc176338525"/>
      <w:bookmarkStart w:id="1570" w:name="_Toc180399753"/>
      <w:bookmarkStart w:id="1571" w:name="_Toc189457101"/>
      <w:bookmarkStart w:id="1572" w:name="_Toc189461737"/>
      <w:bookmarkStart w:id="1573" w:name="_Toc189462011"/>
      <w:bookmarkStart w:id="1574" w:name="_Toc191273610"/>
      <w:bookmarkStart w:id="1575" w:name="_Toc423421726"/>
      <w:bookmarkStart w:id="1576" w:name="_Toc441131093"/>
      <w:bookmarkStart w:id="1577" w:name="_Toc167189319"/>
      <w:bookmarkStart w:id="1578" w:name="_Toc168725254"/>
      <w:bookmarkStart w:id="1579" w:name="_Toc511315286"/>
      <w:r w:rsidRPr="00514CE6">
        <w:rPr>
          <w:sz w:val="24"/>
          <w:szCs w:val="24"/>
        </w:rPr>
        <w:t xml:space="preserve">Перечень, объемы и характеристики </w:t>
      </w:r>
      <w:bookmarkEnd w:id="1568"/>
      <w:bookmarkEnd w:id="1569"/>
      <w:bookmarkEnd w:id="1570"/>
      <w:bookmarkEnd w:id="1571"/>
      <w:bookmarkEnd w:id="1572"/>
      <w:bookmarkEnd w:id="1573"/>
      <w:bookmarkEnd w:id="1574"/>
      <w:bookmarkEnd w:id="1575"/>
      <w:r w:rsidRPr="004A76B6">
        <w:rPr>
          <w:sz w:val="24"/>
          <w:szCs w:val="24"/>
        </w:rPr>
        <w:t xml:space="preserve">закупаемых </w:t>
      </w:r>
      <w:bookmarkEnd w:id="1576"/>
      <w:r w:rsidR="0057216B" w:rsidRPr="004A76B6">
        <w:rPr>
          <w:sz w:val="24"/>
          <w:szCs w:val="24"/>
        </w:rPr>
        <w:t>работ</w:t>
      </w:r>
      <w:bookmarkEnd w:id="1579"/>
    </w:p>
    <w:p w:rsidR="00514CE6" w:rsidRDefault="00514CE6" w:rsidP="00363FC9">
      <w:pPr>
        <w:pStyle w:val="3"/>
        <w:numPr>
          <w:ilvl w:val="2"/>
          <w:numId w:val="80"/>
        </w:numPr>
        <w:ind w:left="0" w:firstLine="851"/>
        <w:jc w:val="both"/>
        <w:rPr>
          <w:b w:val="0"/>
          <w:sz w:val="24"/>
          <w:szCs w:val="24"/>
        </w:rPr>
      </w:pPr>
      <w:bookmarkStart w:id="1580" w:name="_Toc439166311"/>
      <w:bookmarkStart w:id="1581" w:name="_Toc439170659"/>
      <w:bookmarkStart w:id="1582" w:name="_Toc439172761"/>
      <w:bookmarkStart w:id="1583" w:name="_Toc439173205"/>
      <w:bookmarkStart w:id="1584" w:name="_Toc439238199"/>
      <w:bookmarkStart w:id="1585" w:name="_Toc439252751"/>
      <w:bookmarkStart w:id="1586" w:name="_Toc439323609"/>
      <w:bookmarkStart w:id="1587" w:name="_Toc439323725"/>
      <w:bookmarkStart w:id="1588" w:name="_Toc440361359"/>
      <w:bookmarkStart w:id="1589" w:name="_Toc440376114"/>
      <w:bookmarkStart w:id="1590" w:name="_Toc440376241"/>
      <w:bookmarkStart w:id="1591" w:name="_Toc440382503"/>
      <w:bookmarkStart w:id="1592" w:name="_Toc440447173"/>
      <w:bookmarkStart w:id="1593" w:name="_Toc440632334"/>
      <w:bookmarkStart w:id="1594" w:name="_Toc440875107"/>
      <w:bookmarkStart w:id="1595" w:name="_Toc441131094"/>
      <w:bookmarkStart w:id="1596" w:name="_Toc441572068"/>
      <w:bookmarkStart w:id="1597" w:name="_Toc441575160"/>
      <w:bookmarkStart w:id="1598" w:name="_Toc442434821"/>
      <w:bookmarkStart w:id="1599" w:name="_Toc442435660"/>
      <w:bookmarkStart w:id="1600" w:name="_Toc462044780"/>
      <w:bookmarkStart w:id="1601" w:name="_Toc462068483"/>
      <w:bookmarkStart w:id="1602" w:name="_Toc463514173"/>
      <w:bookmarkStart w:id="1603" w:name="_Toc469480410"/>
      <w:bookmarkStart w:id="1604" w:name="_Toc471823201"/>
      <w:bookmarkStart w:id="1605" w:name="_Toc498512062"/>
      <w:bookmarkStart w:id="1606" w:name="_Toc511312882"/>
      <w:bookmarkStart w:id="1607" w:name="_Toc511315287"/>
      <w:r w:rsidRPr="004A76B6">
        <w:rPr>
          <w:b w:val="0"/>
          <w:sz w:val="24"/>
          <w:szCs w:val="24"/>
        </w:rPr>
        <w:t>Техническо</w:t>
      </w:r>
      <w:proofErr w:type="gramStart"/>
      <w:r w:rsidRPr="004A76B6">
        <w:rPr>
          <w:b w:val="0"/>
          <w:sz w:val="24"/>
          <w:szCs w:val="24"/>
        </w:rPr>
        <w:t>е(</w:t>
      </w:r>
      <w:proofErr w:type="spellStart"/>
      <w:proofErr w:type="gramEnd"/>
      <w:r w:rsidRPr="004A76B6">
        <w:rPr>
          <w:b w:val="0"/>
          <w:sz w:val="24"/>
          <w:szCs w:val="24"/>
        </w:rPr>
        <w:t>ие</w:t>
      </w:r>
      <w:proofErr w:type="spellEnd"/>
      <w:r w:rsidRPr="004A76B6">
        <w:rPr>
          <w:b w:val="0"/>
          <w:sz w:val="24"/>
          <w:szCs w:val="24"/>
        </w:rPr>
        <w:t xml:space="preserve">) задание(я) по Лоту №1 (подраздел </w:t>
      </w:r>
      <w:r w:rsidR="005A1486" w:rsidRPr="004A76B6">
        <w:rPr>
          <w:b w:val="0"/>
          <w:sz w:val="24"/>
          <w:szCs w:val="24"/>
        </w:rPr>
        <w:fldChar w:fldCharType="begin"/>
      </w:r>
      <w:r w:rsidRPr="004A76B6">
        <w:rPr>
          <w:b w:val="0"/>
          <w:sz w:val="24"/>
          <w:szCs w:val="24"/>
        </w:rPr>
        <w:instrText xml:space="preserve"> REF _Ref303323780 \r \h </w:instrText>
      </w:r>
      <w:r w:rsidR="005A1486" w:rsidRPr="004A76B6">
        <w:rPr>
          <w:b w:val="0"/>
          <w:sz w:val="24"/>
          <w:szCs w:val="24"/>
        </w:rPr>
      </w:r>
      <w:r w:rsidR="004A76B6">
        <w:rPr>
          <w:b w:val="0"/>
          <w:sz w:val="24"/>
          <w:szCs w:val="24"/>
        </w:rPr>
        <w:instrText xml:space="preserve"> \* MERGEFORMAT </w:instrText>
      </w:r>
      <w:r w:rsidR="005A1486" w:rsidRPr="004A76B6">
        <w:rPr>
          <w:b w:val="0"/>
          <w:sz w:val="24"/>
          <w:szCs w:val="24"/>
        </w:rPr>
        <w:fldChar w:fldCharType="separate"/>
      </w:r>
      <w:r w:rsidR="004A76B6">
        <w:rPr>
          <w:b w:val="0"/>
          <w:sz w:val="24"/>
          <w:szCs w:val="24"/>
        </w:rPr>
        <w:t>1.1.4</w:t>
      </w:r>
      <w:r w:rsidR="005A1486" w:rsidRPr="004A76B6">
        <w:rPr>
          <w:b w:val="0"/>
          <w:sz w:val="24"/>
          <w:szCs w:val="24"/>
        </w:rPr>
        <w:fldChar w:fldCharType="end"/>
      </w:r>
      <w:r w:rsidRPr="004A76B6">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w:t>
      </w:r>
      <w:r w:rsidRPr="00514CE6">
        <w:rPr>
          <w:b w:val="0"/>
          <w:sz w:val="24"/>
          <w:szCs w:val="24"/>
        </w:rPr>
        <w:t xml:space="preserve"> документа.</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08" w:name="_Ref194832984"/>
      <w:bookmarkStart w:id="1609" w:name="_Ref197686508"/>
      <w:bookmarkStart w:id="1610" w:name="_Toc423421727"/>
      <w:bookmarkStart w:id="1611" w:name="_Toc441131095"/>
      <w:bookmarkStart w:id="1612" w:name="_Toc511315288"/>
      <w:r w:rsidRPr="00514CE6">
        <w:rPr>
          <w:sz w:val="24"/>
          <w:szCs w:val="24"/>
        </w:rPr>
        <w:t xml:space="preserve">Требование к </w:t>
      </w:r>
      <w:bookmarkEnd w:id="1608"/>
      <w:bookmarkEnd w:id="1609"/>
      <w:bookmarkEnd w:id="1610"/>
      <w:r w:rsidRPr="00514CE6">
        <w:rPr>
          <w:sz w:val="24"/>
          <w:szCs w:val="24"/>
        </w:rPr>
        <w:t xml:space="preserve">закупаемым </w:t>
      </w:r>
      <w:bookmarkEnd w:id="1611"/>
      <w:r w:rsidR="0057216B">
        <w:rPr>
          <w:sz w:val="24"/>
          <w:szCs w:val="24"/>
        </w:rPr>
        <w:t>работам</w:t>
      </w:r>
      <w:bookmarkEnd w:id="1612"/>
    </w:p>
    <w:p w:rsidR="00514CE6" w:rsidRPr="0008171A" w:rsidRDefault="00514CE6" w:rsidP="00363FC9">
      <w:pPr>
        <w:pStyle w:val="3"/>
        <w:numPr>
          <w:ilvl w:val="2"/>
          <w:numId w:val="80"/>
        </w:numPr>
        <w:ind w:left="0" w:firstLine="851"/>
        <w:jc w:val="both"/>
        <w:rPr>
          <w:b w:val="0"/>
          <w:sz w:val="24"/>
          <w:szCs w:val="24"/>
        </w:rPr>
      </w:pPr>
      <w:bookmarkStart w:id="1613" w:name="_Toc439166314"/>
      <w:bookmarkStart w:id="1614" w:name="_Toc439170662"/>
      <w:bookmarkStart w:id="1615" w:name="_Toc439172764"/>
      <w:bookmarkStart w:id="1616" w:name="_Toc439173208"/>
      <w:bookmarkStart w:id="1617" w:name="_Toc439238202"/>
      <w:bookmarkStart w:id="1618" w:name="_Toc439252754"/>
      <w:bookmarkStart w:id="1619" w:name="_Toc439323612"/>
      <w:bookmarkStart w:id="1620" w:name="_Toc439323728"/>
      <w:bookmarkStart w:id="1621" w:name="_Toc440361362"/>
      <w:bookmarkStart w:id="1622" w:name="_Toc440376117"/>
      <w:bookmarkStart w:id="1623" w:name="_Toc440376244"/>
      <w:bookmarkStart w:id="1624" w:name="_Toc440382505"/>
      <w:bookmarkStart w:id="1625" w:name="_Toc440447175"/>
      <w:bookmarkStart w:id="1626" w:name="_Toc440632336"/>
      <w:bookmarkStart w:id="1627" w:name="_Toc440875109"/>
      <w:bookmarkStart w:id="1628" w:name="_Toc441131096"/>
      <w:bookmarkStart w:id="1629" w:name="_Toc441572070"/>
      <w:bookmarkStart w:id="1630" w:name="_Toc441575162"/>
      <w:bookmarkStart w:id="1631" w:name="_Toc442434823"/>
      <w:bookmarkStart w:id="1632" w:name="_Toc442435662"/>
      <w:bookmarkStart w:id="1633" w:name="_Toc462044782"/>
      <w:bookmarkStart w:id="1634" w:name="_Toc462068485"/>
      <w:bookmarkStart w:id="1635" w:name="_Toc463514175"/>
      <w:bookmarkStart w:id="1636" w:name="_Toc469480413"/>
      <w:bookmarkStart w:id="1637" w:name="_Toc471823204"/>
      <w:bookmarkStart w:id="1638" w:name="_Toc498512065"/>
      <w:bookmarkStart w:id="1639" w:name="_Toc511312885"/>
      <w:bookmarkStart w:id="1640" w:name="_Ref194833053"/>
      <w:bookmarkStart w:id="1641" w:name="_Ref223496951"/>
      <w:bookmarkStart w:id="1642" w:name="_Ref223496970"/>
      <w:bookmarkStart w:id="1643" w:name="_Toc511315289"/>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3"/>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44" w:name="_Toc511315290"/>
      <w:bookmarkEnd w:id="1577"/>
      <w:bookmarkEnd w:id="1578"/>
      <w:bookmarkEnd w:id="1640"/>
      <w:bookmarkEnd w:id="1641"/>
      <w:bookmarkEnd w:id="1642"/>
      <w:r w:rsidRPr="0008171A">
        <w:rPr>
          <w:sz w:val="24"/>
          <w:szCs w:val="24"/>
        </w:rPr>
        <w:t>Альтернативные предложения</w:t>
      </w:r>
      <w:bookmarkStart w:id="1645" w:name="_Ref56252639"/>
      <w:bookmarkEnd w:id="1644"/>
    </w:p>
    <w:p w:rsidR="00827F49" w:rsidRPr="0008171A" w:rsidRDefault="00827F49" w:rsidP="00363FC9">
      <w:pPr>
        <w:pStyle w:val="3"/>
        <w:numPr>
          <w:ilvl w:val="2"/>
          <w:numId w:val="80"/>
        </w:numPr>
        <w:ind w:left="0" w:firstLine="851"/>
        <w:jc w:val="both"/>
        <w:rPr>
          <w:b w:val="0"/>
          <w:sz w:val="24"/>
          <w:szCs w:val="24"/>
        </w:rPr>
      </w:pPr>
      <w:bookmarkStart w:id="1646" w:name="_Toc462044784"/>
      <w:bookmarkStart w:id="1647" w:name="_Toc462068487"/>
      <w:bookmarkStart w:id="1648" w:name="_Toc463514177"/>
      <w:bookmarkStart w:id="1649" w:name="_Toc469480415"/>
      <w:bookmarkStart w:id="1650" w:name="_Toc471823206"/>
      <w:bookmarkStart w:id="1651" w:name="_Toc498512067"/>
      <w:bookmarkStart w:id="1652" w:name="_Toc511312887"/>
      <w:bookmarkStart w:id="1653" w:name="_Toc511315291"/>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5"/>
      <w:bookmarkEnd w:id="1646"/>
      <w:bookmarkEnd w:id="1647"/>
      <w:bookmarkEnd w:id="1648"/>
      <w:bookmarkEnd w:id="1649"/>
      <w:bookmarkEnd w:id="1650"/>
      <w:bookmarkEnd w:id="1651"/>
      <w:bookmarkEnd w:id="1652"/>
      <w:bookmarkEnd w:id="1653"/>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654" w:name="_Toc307934300"/>
      <w:bookmarkStart w:id="1655" w:name="_Toc307934779"/>
      <w:bookmarkStart w:id="1656" w:name="_Toc307935039"/>
      <w:bookmarkStart w:id="1657" w:name="_Toc307935565"/>
      <w:bookmarkStart w:id="1658" w:name="_Toc307936294"/>
      <w:bookmarkStart w:id="1659" w:name="_Toc307934301"/>
      <w:bookmarkStart w:id="1660" w:name="_Toc307934780"/>
      <w:bookmarkStart w:id="1661" w:name="_Toc307935040"/>
      <w:bookmarkStart w:id="1662" w:name="_Toc307935566"/>
      <w:bookmarkStart w:id="1663" w:name="_Toc307936295"/>
      <w:bookmarkStart w:id="1664" w:name="_Toc307934303"/>
      <w:bookmarkStart w:id="1665" w:name="_Toc307934782"/>
      <w:bookmarkStart w:id="1666" w:name="_Toc307935042"/>
      <w:bookmarkStart w:id="1667" w:name="_Toc307935568"/>
      <w:bookmarkStart w:id="1668" w:name="_Toc307936297"/>
      <w:bookmarkStart w:id="1669" w:name="_Ref440270602"/>
      <w:bookmarkStart w:id="1670" w:name="_Toc441131097"/>
      <w:bookmarkStart w:id="1671" w:name="_Toc295386556"/>
      <w:bookmarkStart w:id="1672" w:name="_Toc296341892"/>
      <w:bookmarkStart w:id="1673" w:name="_Toc511315292"/>
      <w:bookmarkEnd w:id="1531"/>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Pr="0088090C">
        <w:rPr>
          <w:rFonts w:ascii="Times New Roman" w:hAnsi="Times New Roman"/>
          <w:caps/>
          <w:sz w:val="24"/>
          <w:szCs w:val="24"/>
        </w:rPr>
        <w:lastRenderedPageBreak/>
        <w:t>Образцы основных форм документов, включаемых в Заявку</w:t>
      </w:r>
      <w:bookmarkEnd w:id="1669"/>
      <w:bookmarkEnd w:id="1670"/>
      <w:bookmarkEnd w:id="1673"/>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674" w:name="_Ref55336310"/>
      <w:bookmarkStart w:id="1675" w:name="_Toc57314672"/>
      <w:bookmarkStart w:id="1676" w:name="_Toc69728986"/>
      <w:bookmarkStart w:id="1677" w:name="_Toc98253919"/>
      <w:bookmarkStart w:id="1678" w:name="_Toc165173847"/>
      <w:bookmarkStart w:id="1679" w:name="_Toc423423667"/>
      <w:bookmarkStart w:id="1680" w:name="_Toc441131098"/>
      <w:bookmarkStart w:id="1681" w:name="_Toc511315293"/>
      <w:r w:rsidRPr="0088090C">
        <w:rPr>
          <w:sz w:val="24"/>
          <w:szCs w:val="24"/>
        </w:rPr>
        <w:t xml:space="preserve">Письмо о подаче оферты </w:t>
      </w:r>
      <w:bookmarkStart w:id="1682" w:name="_Ref22846535"/>
      <w:r w:rsidRPr="0088090C">
        <w:rPr>
          <w:sz w:val="24"/>
          <w:szCs w:val="24"/>
        </w:rPr>
        <w:t>(</w:t>
      </w:r>
      <w:bookmarkEnd w:id="1682"/>
      <w:r w:rsidRPr="0088090C">
        <w:rPr>
          <w:sz w:val="24"/>
          <w:szCs w:val="24"/>
        </w:rPr>
        <w:t xml:space="preserve">форма </w:t>
      </w:r>
      <w:r w:rsidRPr="0088090C">
        <w:rPr>
          <w:noProof/>
          <w:sz w:val="24"/>
          <w:szCs w:val="24"/>
        </w:rPr>
        <w:t>1</w:t>
      </w:r>
      <w:r w:rsidRPr="0088090C">
        <w:rPr>
          <w:sz w:val="24"/>
          <w:szCs w:val="24"/>
        </w:rPr>
        <w:t>)</w:t>
      </w:r>
      <w:bookmarkEnd w:id="1674"/>
      <w:bookmarkEnd w:id="1675"/>
      <w:bookmarkEnd w:id="1676"/>
      <w:bookmarkEnd w:id="1677"/>
      <w:bookmarkEnd w:id="1678"/>
      <w:bookmarkEnd w:id="1679"/>
      <w:bookmarkEnd w:id="1680"/>
      <w:bookmarkEnd w:id="1681"/>
    </w:p>
    <w:p w:rsidR="00211593" w:rsidRPr="0088090C" w:rsidRDefault="00211593" w:rsidP="00363FC9">
      <w:pPr>
        <w:pStyle w:val="3"/>
        <w:numPr>
          <w:ilvl w:val="2"/>
          <w:numId w:val="80"/>
        </w:numPr>
        <w:rPr>
          <w:sz w:val="24"/>
          <w:szCs w:val="24"/>
        </w:rPr>
      </w:pPr>
      <w:bookmarkStart w:id="1683" w:name="_Toc98253920"/>
      <w:bookmarkStart w:id="1684" w:name="_Toc157248174"/>
      <w:bookmarkStart w:id="1685" w:name="_Toc157496543"/>
      <w:bookmarkStart w:id="1686" w:name="_Toc158206082"/>
      <w:bookmarkStart w:id="1687" w:name="_Toc164057767"/>
      <w:bookmarkStart w:id="1688" w:name="_Toc164137117"/>
      <w:bookmarkStart w:id="1689" w:name="_Toc164161277"/>
      <w:bookmarkStart w:id="1690" w:name="_Toc165173848"/>
      <w:bookmarkStart w:id="1691" w:name="_Toc439170673"/>
      <w:bookmarkStart w:id="1692" w:name="_Toc439172775"/>
      <w:bookmarkStart w:id="1693" w:name="_Toc439173219"/>
      <w:bookmarkStart w:id="1694" w:name="_Toc439238213"/>
      <w:bookmarkStart w:id="1695" w:name="_Toc440361369"/>
      <w:bookmarkStart w:id="1696" w:name="_Toc440376124"/>
      <w:bookmarkStart w:id="1697" w:name="_Toc441131099"/>
      <w:bookmarkStart w:id="1698" w:name="_Toc462068490"/>
      <w:bookmarkStart w:id="1699" w:name="_Toc463514180"/>
      <w:bookmarkStart w:id="1700" w:name="_Toc469480418"/>
      <w:bookmarkStart w:id="1701" w:name="_Toc471823209"/>
      <w:bookmarkStart w:id="1702" w:name="_Toc498512070"/>
      <w:bookmarkStart w:id="1703" w:name="_Toc511315294"/>
      <w:r w:rsidRPr="0088090C">
        <w:rPr>
          <w:sz w:val="24"/>
          <w:szCs w:val="24"/>
        </w:rPr>
        <w:t>Форма письма о подаче оферты</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704"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w:t>
      </w:r>
      <w:r w:rsidR="009A3198" w:rsidRPr="009A3198">
        <w:rPr>
          <w:bCs/>
          <w:szCs w:val="24"/>
        </w:rPr>
        <w:t>Банковск</w:t>
      </w:r>
      <w:r w:rsidR="009A3198">
        <w:rPr>
          <w:bCs/>
          <w:szCs w:val="24"/>
        </w:rPr>
        <w:t>ую</w:t>
      </w:r>
      <w:r w:rsidR="009A3198" w:rsidRPr="009A3198">
        <w:rPr>
          <w:bCs/>
          <w:szCs w:val="24"/>
        </w:rPr>
        <w:t xml:space="preserve"> гаранти</w:t>
      </w:r>
      <w:r w:rsidR="009A3198">
        <w:rPr>
          <w:bCs/>
          <w:szCs w:val="24"/>
        </w:rPr>
        <w:t>ю</w:t>
      </w:r>
      <w:r w:rsidRPr="00E57E7C">
        <w:rPr>
          <w:szCs w:val="24"/>
        </w:rPr>
        <w:t xml:space="preserve">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proofErr w:type="gramStart"/>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705" w:name="_Toc98253921"/>
      <w:bookmarkStart w:id="1706" w:name="_Toc157248175"/>
      <w:bookmarkStart w:id="1707" w:name="_Toc157496544"/>
      <w:bookmarkStart w:id="1708" w:name="_Toc158206083"/>
      <w:bookmarkStart w:id="1709" w:name="_Toc164057768"/>
      <w:bookmarkStart w:id="1710" w:name="_Toc164137118"/>
      <w:bookmarkStart w:id="1711" w:name="_Toc164161278"/>
      <w:bookmarkStart w:id="1712" w:name="_Toc165173849"/>
      <w:r>
        <w:rPr>
          <w:b/>
          <w:szCs w:val="24"/>
        </w:rPr>
        <w:br w:type="page"/>
      </w:r>
    </w:p>
    <w:p w:rsidR="00211593" w:rsidRPr="00581E9C" w:rsidRDefault="00211593" w:rsidP="00363FC9">
      <w:pPr>
        <w:pStyle w:val="3"/>
        <w:numPr>
          <w:ilvl w:val="2"/>
          <w:numId w:val="80"/>
        </w:numPr>
        <w:rPr>
          <w:sz w:val="24"/>
          <w:szCs w:val="24"/>
        </w:rPr>
      </w:pPr>
      <w:bookmarkStart w:id="1713" w:name="_Toc439170674"/>
      <w:bookmarkStart w:id="1714" w:name="_Toc439172776"/>
      <w:bookmarkStart w:id="1715" w:name="_Toc439173220"/>
      <w:bookmarkStart w:id="1716" w:name="_Toc439238214"/>
      <w:bookmarkStart w:id="1717" w:name="_Toc439252762"/>
      <w:bookmarkStart w:id="1718" w:name="_Toc439323736"/>
      <w:bookmarkStart w:id="1719" w:name="_Toc440361370"/>
      <w:bookmarkStart w:id="1720" w:name="_Toc440376125"/>
      <w:bookmarkStart w:id="1721" w:name="_Toc440376252"/>
      <w:bookmarkStart w:id="1722" w:name="_Toc440382510"/>
      <w:bookmarkStart w:id="1723" w:name="_Toc440447180"/>
      <w:bookmarkStart w:id="1724" w:name="_Toc440632341"/>
      <w:bookmarkStart w:id="1725" w:name="_Toc440875113"/>
      <w:bookmarkStart w:id="1726" w:name="_Toc441131100"/>
      <w:bookmarkStart w:id="1727" w:name="_Toc441485097"/>
      <w:bookmarkStart w:id="1728" w:name="_Toc441572074"/>
      <w:bookmarkStart w:id="1729" w:name="_Toc441575166"/>
      <w:bookmarkStart w:id="1730" w:name="_Toc442434827"/>
      <w:bookmarkStart w:id="1731" w:name="_Toc442435666"/>
      <w:bookmarkStart w:id="1732" w:name="_Toc462068491"/>
      <w:bookmarkStart w:id="1733" w:name="_Toc463514181"/>
      <w:bookmarkStart w:id="1734" w:name="_Toc469480419"/>
      <w:bookmarkStart w:id="1735" w:name="_Toc471823210"/>
      <w:bookmarkStart w:id="1736" w:name="_Toc498512071"/>
      <w:bookmarkStart w:id="1737" w:name="_Toc511315295"/>
      <w:r w:rsidRPr="00581E9C">
        <w:rPr>
          <w:sz w:val="24"/>
          <w:szCs w:val="24"/>
        </w:rPr>
        <w:lastRenderedPageBreak/>
        <w:t>Инструкции по заполнению</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4A76B6">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4A76B6">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4A76B6">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738" w:name="_Ref55335821"/>
      <w:bookmarkStart w:id="1739" w:name="_Ref55336345"/>
      <w:bookmarkStart w:id="1740" w:name="_Toc57314674"/>
      <w:bookmarkStart w:id="1741" w:name="_Toc69728988"/>
      <w:bookmarkStart w:id="1742" w:name="_Toc98253922"/>
      <w:bookmarkStart w:id="1743" w:name="_Toc165173850"/>
      <w:r>
        <w:br w:type="page"/>
      </w:r>
    </w:p>
    <w:p w:rsidR="00211593" w:rsidRPr="00200F14" w:rsidRDefault="00211593" w:rsidP="00363FC9">
      <w:pPr>
        <w:pStyle w:val="3"/>
        <w:numPr>
          <w:ilvl w:val="2"/>
          <w:numId w:val="80"/>
        </w:numPr>
        <w:rPr>
          <w:sz w:val="24"/>
          <w:szCs w:val="24"/>
        </w:rPr>
      </w:pPr>
      <w:bookmarkStart w:id="1744" w:name="_Ref440271964"/>
      <w:bookmarkStart w:id="1745" w:name="_Toc440361371"/>
      <w:bookmarkStart w:id="1746" w:name="_Toc440376126"/>
      <w:bookmarkStart w:id="1747" w:name="_Toc441131101"/>
      <w:bookmarkStart w:id="1748" w:name="_Toc471823211"/>
      <w:bookmarkStart w:id="1749" w:name="_Toc511315296"/>
      <w:r w:rsidRPr="00200F14">
        <w:rPr>
          <w:sz w:val="24"/>
          <w:szCs w:val="24"/>
        </w:rPr>
        <w:lastRenderedPageBreak/>
        <w:t>Антикоррупционные обязательства (Форма 1.1).</w:t>
      </w:r>
      <w:bookmarkEnd w:id="1744"/>
      <w:bookmarkEnd w:id="1745"/>
      <w:bookmarkEnd w:id="1746"/>
      <w:bookmarkEnd w:id="1747"/>
      <w:bookmarkEnd w:id="1748"/>
      <w:bookmarkEnd w:id="1749"/>
    </w:p>
    <w:p w:rsidR="00211593" w:rsidRPr="00581E9C" w:rsidRDefault="00211593" w:rsidP="00363FC9">
      <w:pPr>
        <w:pStyle w:val="3"/>
        <w:numPr>
          <w:ilvl w:val="3"/>
          <w:numId w:val="80"/>
        </w:numPr>
        <w:rPr>
          <w:sz w:val="24"/>
          <w:szCs w:val="24"/>
        </w:rPr>
      </w:pPr>
      <w:bookmarkStart w:id="1750" w:name="_Toc439238216"/>
      <w:bookmarkStart w:id="1751" w:name="_Toc439252764"/>
      <w:bookmarkStart w:id="1752" w:name="_Toc439323738"/>
      <w:bookmarkStart w:id="1753" w:name="_Toc440361372"/>
      <w:bookmarkStart w:id="1754" w:name="_Toc440376127"/>
      <w:bookmarkStart w:id="1755" w:name="_Toc440376254"/>
      <w:bookmarkStart w:id="1756" w:name="_Toc440382512"/>
      <w:bookmarkStart w:id="1757" w:name="_Toc440447182"/>
      <w:bookmarkStart w:id="1758" w:name="_Toc440632343"/>
      <w:bookmarkStart w:id="1759" w:name="_Toc440875115"/>
      <w:bookmarkStart w:id="1760" w:name="_Toc441131102"/>
      <w:bookmarkStart w:id="1761" w:name="_Toc441572076"/>
      <w:bookmarkStart w:id="1762" w:name="_Toc441575168"/>
      <w:bookmarkStart w:id="1763" w:name="_Toc442434829"/>
      <w:bookmarkStart w:id="1764" w:name="_Toc442435668"/>
      <w:bookmarkStart w:id="1765" w:name="_Toc462068493"/>
      <w:bookmarkStart w:id="1766" w:name="_Toc463514183"/>
      <w:bookmarkStart w:id="1767" w:name="_Toc469480421"/>
      <w:bookmarkStart w:id="1768" w:name="_Toc471823212"/>
      <w:bookmarkStart w:id="1769" w:name="_Toc498512073"/>
      <w:bookmarkStart w:id="1770" w:name="_Toc511315297"/>
      <w:r w:rsidRPr="00581E9C">
        <w:rPr>
          <w:sz w:val="24"/>
          <w:szCs w:val="24"/>
        </w:rPr>
        <w:t>Форма Антикоррупционных обязательств</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771" w:name="_Toc423423668"/>
      <w:bookmarkStart w:id="1772" w:name="_Ref440271072"/>
      <w:bookmarkStart w:id="1773" w:name="_Ref440273986"/>
      <w:bookmarkStart w:id="1774" w:name="_Ref440274337"/>
      <w:bookmarkStart w:id="1775" w:name="_Ref440274913"/>
      <w:bookmarkStart w:id="1776" w:name="_Ref440284918"/>
      <w:bookmarkStart w:id="1777" w:name="_Toc441131103"/>
      <w:bookmarkStart w:id="1778" w:name="_Ref462067635"/>
      <w:bookmarkStart w:id="1779" w:name="_Toc511315298"/>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738"/>
      <w:bookmarkEnd w:id="1739"/>
      <w:bookmarkEnd w:id="1740"/>
      <w:bookmarkEnd w:id="1741"/>
      <w:bookmarkEnd w:id="1742"/>
      <w:bookmarkEnd w:id="1743"/>
      <w:bookmarkEnd w:id="1771"/>
      <w:bookmarkEnd w:id="1772"/>
      <w:bookmarkEnd w:id="1773"/>
      <w:bookmarkEnd w:id="1774"/>
      <w:bookmarkEnd w:id="1775"/>
      <w:bookmarkEnd w:id="1776"/>
      <w:bookmarkEnd w:id="1777"/>
      <w:bookmarkEnd w:id="1778"/>
      <w:bookmarkEnd w:id="177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80" w:name="_Toc98253923"/>
      <w:bookmarkStart w:id="1781" w:name="_Toc157248177"/>
      <w:bookmarkStart w:id="1782" w:name="_Toc157496546"/>
      <w:bookmarkStart w:id="1783" w:name="_Toc158206085"/>
      <w:bookmarkStart w:id="1784" w:name="_Toc164057770"/>
      <w:bookmarkStart w:id="1785" w:name="_Toc164137120"/>
      <w:bookmarkStart w:id="1786" w:name="_Toc164161280"/>
      <w:bookmarkStart w:id="1787" w:name="_Toc165173851"/>
      <w:bookmarkStart w:id="1788" w:name="_Ref264038986"/>
      <w:bookmarkStart w:id="1789" w:name="_Ref264359294"/>
      <w:bookmarkStart w:id="1790" w:name="_Toc439170676"/>
      <w:bookmarkStart w:id="1791" w:name="_Toc439172778"/>
      <w:bookmarkStart w:id="1792" w:name="_Toc439173222"/>
      <w:bookmarkStart w:id="1793" w:name="_Toc439238218"/>
      <w:bookmarkStart w:id="1794" w:name="_Toc439252766"/>
      <w:bookmarkStart w:id="1795" w:name="_Toc439323740"/>
      <w:bookmarkStart w:id="1796" w:name="_Toc440361374"/>
      <w:bookmarkStart w:id="1797" w:name="_Toc440376129"/>
      <w:bookmarkStart w:id="1798" w:name="_Toc440376256"/>
      <w:bookmarkStart w:id="1799" w:name="_Toc440382514"/>
      <w:bookmarkStart w:id="1800" w:name="_Toc440447184"/>
      <w:bookmarkStart w:id="1801" w:name="_Toc440632345"/>
      <w:bookmarkStart w:id="1802" w:name="_Toc440875117"/>
      <w:bookmarkStart w:id="1803" w:name="_Toc441131104"/>
      <w:bookmarkStart w:id="1804" w:name="_Toc441485101"/>
      <w:bookmarkStart w:id="1805" w:name="_Toc441572078"/>
      <w:bookmarkStart w:id="1806" w:name="_Toc441575170"/>
      <w:bookmarkStart w:id="1807" w:name="_Toc442434831"/>
      <w:bookmarkStart w:id="1808" w:name="_Toc442435670"/>
      <w:bookmarkStart w:id="1809" w:name="_Toc462044792"/>
      <w:bookmarkStart w:id="1810" w:name="_Toc462068495"/>
      <w:bookmarkStart w:id="1811" w:name="_Toc463514185"/>
      <w:bookmarkStart w:id="1812" w:name="_Toc469480423"/>
      <w:bookmarkStart w:id="1813" w:name="_Toc471823214"/>
      <w:bookmarkStart w:id="1814" w:name="_Toc498512075"/>
      <w:bookmarkStart w:id="1815" w:name="_Toc511312895"/>
      <w:bookmarkStart w:id="1816" w:name="_Toc511315299"/>
      <w:r w:rsidRPr="0088090C">
        <w:rPr>
          <w:sz w:val="24"/>
          <w:szCs w:val="24"/>
        </w:rPr>
        <w:t xml:space="preserve">Форма </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88090C">
        <w:rPr>
          <w:sz w:val="24"/>
          <w:szCs w:val="24"/>
        </w:rPr>
        <w:t>Сводной таблицы стоимости</w:t>
      </w:r>
      <w:bookmarkEnd w:id="1794"/>
      <w:bookmarkEnd w:id="1795"/>
      <w:bookmarkEnd w:id="1796"/>
      <w:bookmarkEnd w:id="1797"/>
      <w:bookmarkEnd w:id="1798"/>
      <w:bookmarkEnd w:id="1799"/>
      <w:bookmarkEnd w:id="1800"/>
      <w:bookmarkEnd w:id="1801"/>
      <w:bookmarkEnd w:id="1802"/>
      <w:r w:rsidRPr="0088090C">
        <w:rPr>
          <w:sz w:val="24"/>
          <w:szCs w:val="24"/>
        </w:rPr>
        <w:t xml:space="preserve"> </w:t>
      </w:r>
      <w:bookmarkEnd w:id="1803"/>
      <w:bookmarkEnd w:id="1804"/>
      <w:bookmarkEnd w:id="1805"/>
      <w:bookmarkEnd w:id="1806"/>
      <w:r w:rsidR="004D5E6A" w:rsidRPr="0088090C">
        <w:rPr>
          <w:bCs w:val="0"/>
          <w:sz w:val="24"/>
          <w:szCs w:val="24"/>
        </w:rPr>
        <w:t>работ</w:t>
      </w:r>
      <w:bookmarkEnd w:id="1807"/>
      <w:bookmarkEnd w:id="1808"/>
      <w:bookmarkEnd w:id="1809"/>
      <w:bookmarkEnd w:id="1810"/>
      <w:bookmarkEnd w:id="1811"/>
      <w:bookmarkEnd w:id="1812"/>
      <w:bookmarkEnd w:id="1813"/>
      <w:bookmarkEnd w:id="1814"/>
      <w:bookmarkEnd w:id="1815"/>
      <w:bookmarkEnd w:id="181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17" w:name="_Toc176765534"/>
      <w:bookmarkStart w:id="1818" w:name="_Toc198979983"/>
      <w:bookmarkStart w:id="1819" w:name="_Toc217466315"/>
      <w:bookmarkStart w:id="1820" w:name="_Toc217702856"/>
      <w:bookmarkStart w:id="1821" w:name="_Toc233601974"/>
      <w:bookmarkStart w:id="1822" w:name="_Toc263343460"/>
      <w:r w:rsidRPr="00F647F7">
        <w:rPr>
          <w:b w:val="0"/>
          <w:szCs w:val="24"/>
        </w:rPr>
        <w:br w:type="page"/>
      </w:r>
      <w:bookmarkStart w:id="1823" w:name="_Toc439170677"/>
      <w:bookmarkStart w:id="1824" w:name="_Toc439172779"/>
      <w:bookmarkStart w:id="1825" w:name="_Toc439173223"/>
      <w:bookmarkStart w:id="1826" w:name="_Toc439238219"/>
      <w:bookmarkStart w:id="1827" w:name="_Toc439252767"/>
      <w:bookmarkStart w:id="1828" w:name="_Toc439323741"/>
      <w:bookmarkStart w:id="1829" w:name="_Toc440361375"/>
      <w:bookmarkStart w:id="1830" w:name="_Toc440376130"/>
      <w:bookmarkStart w:id="1831" w:name="_Toc440376257"/>
      <w:bookmarkStart w:id="1832" w:name="_Toc440382515"/>
      <w:bookmarkStart w:id="1833" w:name="_Toc440447185"/>
      <w:bookmarkStart w:id="1834" w:name="_Toc440632346"/>
      <w:bookmarkStart w:id="1835" w:name="_Toc440875118"/>
      <w:bookmarkStart w:id="1836" w:name="_Toc441131105"/>
      <w:bookmarkStart w:id="1837" w:name="_Toc441485102"/>
      <w:bookmarkStart w:id="1838" w:name="_Toc441572079"/>
      <w:bookmarkStart w:id="1839" w:name="_Toc441575171"/>
      <w:bookmarkStart w:id="1840" w:name="_Toc442434832"/>
      <w:bookmarkStart w:id="1841" w:name="_Toc442435671"/>
      <w:bookmarkStart w:id="1842" w:name="_Toc462044793"/>
      <w:bookmarkStart w:id="1843" w:name="_Toc462068496"/>
      <w:bookmarkStart w:id="1844" w:name="_Toc463514186"/>
      <w:bookmarkStart w:id="1845" w:name="_Toc469480424"/>
      <w:bookmarkStart w:id="1846" w:name="_Toc471823215"/>
      <w:bookmarkStart w:id="1847" w:name="_Toc498512076"/>
      <w:bookmarkStart w:id="1848" w:name="_Toc511312896"/>
      <w:bookmarkStart w:id="1849" w:name="_Toc511315300"/>
      <w:r w:rsidRPr="0088090C">
        <w:rPr>
          <w:sz w:val="24"/>
          <w:szCs w:val="24"/>
        </w:rPr>
        <w:lastRenderedPageBreak/>
        <w:t>Инструкции по заполнению</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4A76B6">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850" w:name="_Ref86826666"/>
      <w:bookmarkStart w:id="1851" w:name="_Toc90385112"/>
      <w:bookmarkStart w:id="1852" w:name="_Toc98253925"/>
      <w:bookmarkStart w:id="1853" w:name="_Toc165173853"/>
      <w:bookmarkStart w:id="1854"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55" w:name="_Ref440537086"/>
      <w:bookmarkStart w:id="1856" w:name="_Toc441131106"/>
      <w:bookmarkStart w:id="1857" w:name="_Toc511315301"/>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850"/>
      <w:bookmarkEnd w:id="1851"/>
      <w:bookmarkEnd w:id="1852"/>
      <w:bookmarkEnd w:id="1853"/>
      <w:bookmarkEnd w:id="1854"/>
      <w:bookmarkEnd w:id="1855"/>
      <w:bookmarkEnd w:id="1856"/>
      <w:bookmarkEnd w:id="185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858" w:name="_Toc90385113"/>
      <w:bookmarkStart w:id="1859" w:name="_Toc98253926"/>
      <w:bookmarkStart w:id="1860" w:name="_Toc157248180"/>
      <w:bookmarkStart w:id="1861" w:name="_Toc157496549"/>
      <w:bookmarkStart w:id="1862" w:name="_Toc158206088"/>
      <w:bookmarkStart w:id="1863" w:name="_Toc164057773"/>
      <w:bookmarkStart w:id="1864" w:name="_Toc164137123"/>
      <w:bookmarkStart w:id="1865" w:name="_Toc164161283"/>
      <w:bookmarkStart w:id="1866" w:name="_Toc165173854"/>
      <w:bookmarkStart w:id="1867" w:name="_Ref193690005"/>
      <w:bookmarkStart w:id="1868" w:name="_Toc439170679"/>
      <w:bookmarkStart w:id="1869" w:name="_Toc439172781"/>
      <w:bookmarkStart w:id="1870" w:name="_Toc439173225"/>
      <w:bookmarkStart w:id="1871" w:name="_Toc439238221"/>
      <w:bookmarkStart w:id="1872" w:name="_Toc439252769"/>
      <w:bookmarkStart w:id="1873" w:name="_Toc439323743"/>
      <w:bookmarkStart w:id="1874" w:name="_Toc440361377"/>
      <w:bookmarkStart w:id="1875" w:name="_Toc440376132"/>
      <w:bookmarkStart w:id="1876" w:name="_Toc440376259"/>
      <w:bookmarkStart w:id="1877" w:name="_Toc440382517"/>
      <w:bookmarkStart w:id="1878" w:name="_Toc440447187"/>
      <w:bookmarkStart w:id="1879" w:name="_Toc440632348"/>
      <w:bookmarkStart w:id="1880" w:name="_Toc440875120"/>
      <w:bookmarkStart w:id="1881" w:name="_Toc441131107"/>
      <w:bookmarkStart w:id="1882" w:name="_Toc441485104"/>
      <w:bookmarkStart w:id="1883" w:name="_Toc441572081"/>
      <w:bookmarkStart w:id="1884" w:name="_Toc441575173"/>
      <w:bookmarkStart w:id="1885" w:name="_Toc442434834"/>
      <w:bookmarkStart w:id="1886" w:name="_Toc442435673"/>
      <w:bookmarkStart w:id="1887" w:name="_Toc462044795"/>
      <w:bookmarkStart w:id="1888" w:name="_Toc462068498"/>
      <w:bookmarkStart w:id="1889" w:name="_Toc463514188"/>
      <w:bookmarkStart w:id="1890" w:name="_Toc469480426"/>
      <w:bookmarkStart w:id="1891" w:name="_Toc471823217"/>
      <w:bookmarkStart w:id="1892" w:name="_Toc498512078"/>
      <w:bookmarkStart w:id="1893" w:name="_Toc511312898"/>
      <w:bookmarkStart w:id="1894" w:name="_Toc511315302"/>
      <w:r w:rsidRPr="0088090C">
        <w:rPr>
          <w:sz w:val="24"/>
          <w:szCs w:val="24"/>
        </w:rPr>
        <w:t xml:space="preserve">Форма </w:t>
      </w:r>
      <w:bookmarkEnd w:id="1858"/>
      <w:bookmarkEnd w:id="1859"/>
      <w:bookmarkEnd w:id="1860"/>
      <w:bookmarkEnd w:id="1861"/>
      <w:bookmarkEnd w:id="1862"/>
      <w:bookmarkEnd w:id="1863"/>
      <w:bookmarkEnd w:id="1864"/>
      <w:bookmarkEnd w:id="1865"/>
      <w:bookmarkEnd w:id="1866"/>
      <w:bookmarkEnd w:id="1867"/>
      <w:r w:rsidRPr="0088090C">
        <w:rPr>
          <w:sz w:val="24"/>
          <w:szCs w:val="24"/>
        </w:rPr>
        <w:t>технического предложения</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895" w:name="_Ref55335818"/>
      <w:bookmarkStart w:id="1896" w:name="_Ref55336334"/>
      <w:bookmarkStart w:id="1897" w:name="_Toc57314673"/>
      <w:bookmarkStart w:id="1898" w:name="_Toc69728987"/>
      <w:bookmarkStart w:id="1899" w:name="_Toc98253928"/>
      <w:bookmarkStart w:id="1900" w:name="_Toc165173856"/>
      <w:bookmarkStart w:id="1901" w:name="_Ref194749150"/>
      <w:bookmarkStart w:id="1902" w:name="_Ref194750368"/>
      <w:bookmarkStart w:id="1903" w:name="_Ref89649494"/>
      <w:bookmarkStart w:id="190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4A76B6">
        <w:rPr>
          <w:i/>
          <w:color w:val="000000"/>
        </w:rPr>
        <w:t>4</w:t>
      </w:r>
      <w:r w:rsidR="005A1486">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4A76B6">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905" w:name="_Toc176765537"/>
      <w:bookmarkStart w:id="1906" w:name="_Toc198979986"/>
      <w:bookmarkStart w:id="1907" w:name="_Toc217466321"/>
      <w:bookmarkStart w:id="1908" w:name="_Toc217702859"/>
      <w:bookmarkStart w:id="1909" w:name="_Toc233601977"/>
      <w:bookmarkStart w:id="1910" w:name="_Toc263343463"/>
      <w:bookmarkStart w:id="1911" w:name="_Toc439170680"/>
      <w:bookmarkStart w:id="1912" w:name="_Toc439172782"/>
      <w:bookmarkStart w:id="1913" w:name="_Toc439173226"/>
      <w:bookmarkStart w:id="1914" w:name="_Toc439238222"/>
      <w:bookmarkStart w:id="1915" w:name="_Toc439252770"/>
      <w:bookmarkStart w:id="1916" w:name="_Toc439323744"/>
      <w:bookmarkStart w:id="1917" w:name="_Toc440361378"/>
      <w:bookmarkStart w:id="1918" w:name="_Toc440376133"/>
      <w:bookmarkStart w:id="1919" w:name="_Toc440376260"/>
      <w:bookmarkStart w:id="1920" w:name="_Toc440382518"/>
      <w:bookmarkStart w:id="1921" w:name="_Toc440447188"/>
      <w:bookmarkStart w:id="1922" w:name="_Toc440632349"/>
      <w:bookmarkStart w:id="1923" w:name="_Toc440875121"/>
      <w:bookmarkStart w:id="1924" w:name="_Toc441131108"/>
      <w:bookmarkStart w:id="1925" w:name="_Toc441485105"/>
      <w:bookmarkStart w:id="1926" w:name="_Toc441572082"/>
      <w:bookmarkStart w:id="1927" w:name="_Toc441575174"/>
      <w:bookmarkStart w:id="1928" w:name="_Toc442434835"/>
      <w:bookmarkStart w:id="1929" w:name="_Toc442435674"/>
      <w:bookmarkStart w:id="1930" w:name="_Toc462044796"/>
      <w:bookmarkStart w:id="1931" w:name="_Toc462068499"/>
      <w:bookmarkStart w:id="1932" w:name="_Toc463514189"/>
      <w:bookmarkStart w:id="1933" w:name="_Toc469480427"/>
      <w:bookmarkStart w:id="1934" w:name="_Toc471823218"/>
      <w:bookmarkStart w:id="1935" w:name="_Toc498512079"/>
      <w:bookmarkStart w:id="1936" w:name="_Toc511312899"/>
      <w:bookmarkStart w:id="1937" w:name="_Toc511315303"/>
      <w:r w:rsidRPr="0088090C">
        <w:rPr>
          <w:sz w:val="24"/>
          <w:szCs w:val="24"/>
        </w:rPr>
        <w:lastRenderedPageBreak/>
        <w:t>Инструкции по заполнению</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4A76B6">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w:t>
      </w:r>
      <w:proofErr w:type="gramStart"/>
      <w:r w:rsidRPr="00827F49">
        <w:rPr>
          <w:sz w:val="24"/>
          <w:szCs w:val="24"/>
        </w:rPr>
        <w:t>предложении</w:t>
      </w:r>
      <w:proofErr w:type="gramEnd"/>
      <w:r w:rsidRPr="00827F49">
        <w:rPr>
          <w:sz w:val="24"/>
          <w:szCs w:val="24"/>
        </w:rPr>
        <w:t xml:space="preserve">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938"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9" w:name="_Toc423423670"/>
      <w:bookmarkStart w:id="1940" w:name="_Ref440271036"/>
      <w:bookmarkStart w:id="1941" w:name="_Ref440274366"/>
      <w:bookmarkStart w:id="1942" w:name="_Ref440274902"/>
      <w:bookmarkStart w:id="1943" w:name="_Ref440284947"/>
      <w:bookmarkStart w:id="1944" w:name="_Ref440361140"/>
      <w:bookmarkStart w:id="1945" w:name="_Toc441131109"/>
      <w:bookmarkStart w:id="1946" w:name="_Ref462067657"/>
      <w:bookmarkStart w:id="1947" w:name="_Toc511315304"/>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895"/>
      <w:bookmarkEnd w:id="1896"/>
      <w:bookmarkEnd w:id="1897"/>
      <w:bookmarkEnd w:id="1898"/>
      <w:bookmarkEnd w:id="1899"/>
      <w:bookmarkEnd w:id="1900"/>
      <w:bookmarkEnd w:id="1901"/>
      <w:bookmarkEnd w:id="1902"/>
      <w:bookmarkEnd w:id="1938"/>
      <w:bookmarkEnd w:id="1939"/>
      <w:bookmarkEnd w:id="1940"/>
      <w:bookmarkEnd w:id="1941"/>
      <w:bookmarkEnd w:id="1942"/>
      <w:bookmarkEnd w:id="1943"/>
      <w:bookmarkEnd w:id="1944"/>
      <w:bookmarkEnd w:id="1945"/>
      <w:bookmarkEnd w:id="1946"/>
      <w:bookmarkEnd w:id="194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8" w:name="_Toc98253929"/>
      <w:bookmarkStart w:id="1949" w:name="_Toc157248183"/>
      <w:bookmarkStart w:id="1950" w:name="_Toc157496552"/>
      <w:bookmarkStart w:id="1951" w:name="_Toc158206091"/>
      <w:bookmarkStart w:id="1952" w:name="_Toc164057776"/>
      <w:bookmarkStart w:id="1953" w:name="_Toc164137126"/>
      <w:bookmarkStart w:id="1954" w:name="_Toc164161286"/>
      <w:bookmarkStart w:id="1955" w:name="_Toc165173857"/>
      <w:bookmarkStart w:id="1956" w:name="_Toc439170682"/>
      <w:bookmarkStart w:id="1957" w:name="_Toc439172784"/>
      <w:bookmarkStart w:id="1958" w:name="_Toc439173228"/>
      <w:bookmarkStart w:id="1959" w:name="_Toc439238224"/>
      <w:bookmarkStart w:id="1960" w:name="_Toc439252772"/>
      <w:bookmarkStart w:id="1961" w:name="_Toc439323746"/>
      <w:bookmarkStart w:id="1962" w:name="_Toc440361380"/>
      <w:bookmarkStart w:id="1963" w:name="_Toc440376135"/>
      <w:bookmarkStart w:id="1964" w:name="_Toc440376262"/>
      <w:bookmarkStart w:id="1965" w:name="_Toc440382520"/>
      <w:bookmarkStart w:id="1966" w:name="_Toc440447190"/>
      <w:bookmarkStart w:id="1967" w:name="_Toc440632351"/>
      <w:bookmarkStart w:id="1968" w:name="_Toc440875123"/>
      <w:bookmarkStart w:id="1969" w:name="_Toc441131110"/>
      <w:bookmarkStart w:id="1970" w:name="_Toc441485107"/>
      <w:bookmarkStart w:id="1971" w:name="_Toc441572084"/>
      <w:bookmarkStart w:id="1972" w:name="_Toc441575176"/>
      <w:bookmarkStart w:id="1973" w:name="_Toc442434837"/>
      <w:bookmarkStart w:id="1974" w:name="_Toc442435676"/>
      <w:bookmarkStart w:id="1975" w:name="_Toc462044798"/>
      <w:bookmarkStart w:id="1976" w:name="_Toc462068501"/>
      <w:bookmarkStart w:id="1977" w:name="_Toc463514191"/>
      <w:bookmarkStart w:id="1978" w:name="_Toc469480429"/>
      <w:bookmarkStart w:id="1979" w:name="_Toc471823220"/>
      <w:bookmarkStart w:id="1980" w:name="_Toc498512081"/>
      <w:bookmarkStart w:id="1981" w:name="_Toc511312901"/>
      <w:bookmarkStart w:id="1982" w:name="_Toc511315305"/>
      <w:r w:rsidRPr="00581E9C">
        <w:rPr>
          <w:sz w:val="24"/>
          <w:szCs w:val="24"/>
        </w:rPr>
        <w:t xml:space="preserve">Форма </w:t>
      </w:r>
      <w:bookmarkEnd w:id="1948"/>
      <w:r w:rsidRPr="00581E9C">
        <w:rPr>
          <w:sz w:val="24"/>
          <w:szCs w:val="24"/>
        </w:rPr>
        <w:t xml:space="preserve">графика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004D5E6A" w:rsidRPr="00581E9C">
        <w:rPr>
          <w:sz w:val="24"/>
          <w:szCs w:val="24"/>
        </w:rPr>
        <w:t>выполнения работ</w:t>
      </w:r>
      <w:bookmarkEnd w:id="1973"/>
      <w:bookmarkEnd w:id="1974"/>
      <w:bookmarkEnd w:id="1975"/>
      <w:bookmarkEnd w:id="1976"/>
      <w:bookmarkEnd w:id="1977"/>
      <w:bookmarkEnd w:id="1978"/>
      <w:bookmarkEnd w:id="1979"/>
      <w:bookmarkEnd w:id="1980"/>
      <w:bookmarkEnd w:id="1981"/>
      <w:bookmarkEnd w:id="19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983" w:name="_Toc171070556"/>
      <w:bookmarkStart w:id="1984" w:name="_Toc98253927"/>
      <w:bookmarkStart w:id="1985" w:name="_Toc176605808"/>
      <w:bookmarkStart w:id="1986" w:name="_Toc176611017"/>
      <w:bookmarkStart w:id="1987" w:name="_Toc176611073"/>
      <w:bookmarkStart w:id="1988" w:name="_Toc176668676"/>
      <w:bookmarkStart w:id="1989" w:name="_Toc176684336"/>
      <w:bookmarkStart w:id="1990" w:name="_Toc176746279"/>
      <w:bookmarkStart w:id="1991" w:name="_Toc176747346"/>
      <w:bookmarkStart w:id="1992" w:name="_Toc198979988"/>
      <w:bookmarkStart w:id="1993" w:name="_Toc217466324"/>
      <w:bookmarkStart w:id="1994" w:name="_Toc217702862"/>
      <w:bookmarkStart w:id="1995" w:name="_Toc233601980"/>
      <w:bookmarkStart w:id="1996" w:name="_Toc263343466"/>
      <w:r w:rsidRPr="00F647F7">
        <w:rPr>
          <w:b w:val="0"/>
          <w:szCs w:val="24"/>
        </w:rPr>
        <w:br w:type="page"/>
      </w:r>
      <w:bookmarkStart w:id="1997" w:name="_Toc439170683"/>
      <w:bookmarkStart w:id="1998" w:name="_Toc439172785"/>
      <w:bookmarkStart w:id="1999" w:name="_Toc439173229"/>
      <w:bookmarkStart w:id="2000" w:name="_Toc439238225"/>
      <w:bookmarkStart w:id="2001" w:name="_Toc439252773"/>
      <w:bookmarkStart w:id="2002" w:name="_Toc439323747"/>
      <w:bookmarkStart w:id="2003" w:name="_Toc440361381"/>
      <w:bookmarkStart w:id="2004" w:name="_Toc440376136"/>
      <w:bookmarkStart w:id="2005" w:name="_Toc440376263"/>
      <w:bookmarkStart w:id="2006" w:name="_Toc440382521"/>
      <w:bookmarkStart w:id="2007" w:name="_Toc440447191"/>
      <w:bookmarkStart w:id="2008" w:name="_Toc440632352"/>
      <w:bookmarkStart w:id="2009" w:name="_Toc440875124"/>
      <w:bookmarkStart w:id="2010" w:name="_Toc441131111"/>
      <w:bookmarkStart w:id="2011" w:name="_Toc441485108"/>
      <w:bookmarkStart w:id="2012" w:name="_Toc441572085"/>
      <w:bookmarkStart w:id="2013" w:name="_Toc441575177"/>
      <w:bookmarkStart w:id="2014" w:name="_Toc442434838"/>
      <w:bookmarkStart w:id="2015" w:name="_Toc442435677"/>
      <w:bookmarkStart w:id="2016" w:name="_Toc462044799"/>
      <w:bookmarkStart w:id="2017" w:name="_Toc462068502"/>
      <w:bookmarkStart w:id="2018" w:name="_Toc463514192"/>
      <w:bookmarkStart w:id="2019" w:name="_Toc469480430"/>
      <w:bookmarkStart w:id="2020" w:name="_Toc471823221"/>
      <w:bookmarkStart w:id="2021" w:name="_Toc498512082"/>
      <w:bookmarkStart w:id="2022" w:name="_Toc511312902"/>
      <w:bookmarkStart w:id="2023" w:name="_Toc511315306"/>
      <w:r w:rsidRPr="0088090C">
        <w:rPr>
          <w:sz w:val="24"/>
          <w:szCs w:val="24"/>
        </w:rPr>
        <w:lastRenderedPageBreak/>
        <w:t>Инструкции по заполнению</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4A76B6">
        <w:rPr>
          <w:sz w:val="24"/>
          <w:szCs w:val="24"/>
        </w:rPr>
        <w:t>5.2</w:t>
      </w:r>
      <w:r w:rsidR="005A1486">
        <w:rPr>
          <w:sz w:val="24"/>
          <w:szCs w:val="24"/>
        </w:rPr>
        <w:fldChar w:fldCharType="end"/>
      </w:r>
      <w:r w:rsidRPr="008E5EA3">
        <w:rPr>
          <w:sz w:val="24"/>
          <w:szCs w:val="24"/>
        </w:rPr>
        <w:t>).</w:t>
      </w:r>
      <w:proofErr w:type="gramEnd"/>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24" w:name="_Hlt22846931"/>
      <w:bookmarkStart w:id="2025" w:name="_Ref440361439"/>
      <w:bookmarkStart w:id="2026" w:name="_Ref440361914"/>
      <w:bookmarkStart w:id="2027" w:name="_Ref440361959"/>
      <w:bookmarkStart w:id="2028" w:name="_Toc441131112"/>
      <w:bookmarkStart w:id="2029" w:name="_Ref93264992"/>
      <w:bookmarkStart w:id="2030" w:name="_Ref93265116"/>
      <w:bookmarkStart w:id="2031" w:name="_Toc98253933"/>
      <w:bookmarkStart w:id="2032" w:name="_Toc165173859"/>
      <w:bookmarkStart w:id="2033" w:name="_Toc423423671"/>
      <w:bookmarkStart w:id="2034" w:name="_Toc511315307"/>
      <w:bookmarkEnd w:id="2024"/>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2025"/>
      <w:bookmarkEnd w:id="2026"/>
      <w:bookmarkEnd w:id="2027"/>
      <w:bookmarkEnd w:id="2028"/>
      <w:bookmarkEnd w:id="20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35" w:name="_Toc440361383"/>
      <w:bookmarkStart w:id="2036" w:name="_Toc440376138"/>
      <w:bookmarkStart w:id="2037" w:name="_Toc440376265"/>
      <w:bookmarkStart w:id="2038" w:name="_Toc440382523"/>
      <w:bookmarkStart w:id="2039" w:name="_Toc440447193"/>
      <w:bookmarkStart w:id="2040" w:name="_Toc440632354"/>
      <w:bookmarkStart w:id="2041" w:name="_Toc440875126"/>
      <w:bookmarkStart w:id="2042" w:name="_Toc441131113"/>
      <w:bookmarkStart w:id="2043" w:name="_Toc441485110"/>
      <w:bookmarkStart w:id="2044" w:name="_Toc441572087"/>
      <w:bookmarkStart w:id="2045" w:name="_Toc441575179"/>
      <w:bookmarkStart w:id="2046" w:name="_Toc463514194"/>
      <w:bookmarkStart w:id="2047" w:name="_Toc469480432"/>
      <w:bookmarkStart w:id="2048" w:name="_Toc471823223"/>
      <w:bookmarkStart w:id="2049" w:name="_Toc498512084"/>
      <w:bookmarkStart w:id="2050" w:name="_Toc511312904"/>
      <w:bookmarkStart w:id="2051" w:name="_Toc511315308"/>
      <w:r w:rsidRPr="00581E9C">
        <w:rPr>
          <w:sz w:val="24"/>
          <w:szCs w:val="24"/>
        </w:rPr>
        <w:t xml:space="preserve">Форма графика оплаты </w:t>
      </w:r>
      <w:bookmarkEnd w:id="2035"/>
      <w:bookmarkEnd w:id="2036"/>
      <w:bookmarkEnd w:id="2037"/>
      <w:bookmarkEnd w:id="2038"/>
      <w:bookmarkEnd w:id="2039"/>
      <w:bookmarkEnd w:id="2040"/>
      <w:bookmarkEnd w:id="2041"/>
      <w:bookmarkEnd w:id="2042"/>
      <w:bookmarkEnd w:id="2043"/>
      <w:bookmarkEnd w:id="2044"/>
      <w:bookmarkEnd w:id="2045"/>
      <w:r w:rsidR="004D5E6A" w:rsidRPr="00581E9C">
        <w:rPr>
          <w:sz w:val="24"/>
          <w:szCs w:val="24"/>
        </w:rPr>
        <w:t xml:space="preserve">выполнения </w:t>
      </w:r>
      <w:bookmarkStart w:id="2052" w:name="_Toc442434840"/>
      <w:bookmarkStart w:id="2053" w:name="_Toc442435679"/>
      <w:bookmarkStart w:id="2054" w:name="_Toc462044801"/>
      <w:bookmarkStart w:id="2055" w:name="_Toc462068504"/>
      <w:r w:rsidR="004D5E6A" w:rsidRPr="00581E9C">
        <w:rPr>
          <w:sz w:val="24"/>
          <w:szCs w:val="24"/>
        </w:rPr>
        <w:t>работ</w:t>
      </w:r>
      <w:bookmarkEnd w:id="2046"/>
      <w:bookmarkEnd w:id="2047"/>
      <w:bookmarkEnd w:id="2048"/>
      <w:bookmarkEnd w:id="2049"/>
      <w:bookmarkEnd w:id="2050"/>
      <w:bookmarkEnd w:id="2051"/>
      <w:bookmarkEnd w:id="2052"/>
      <w:bookmarkEnd w:id="2053"/>
      <w:bookmarkEnd w:id="2054"/>
      <w:bookmarkEnd w:id="205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2056" w:name="_Toc440361384"/>
      <w:bookmarkStart w:id="2057" w:name="_Toc440376139"/>
      <w:bookmarkStart w:id="2058" w:name="_Toc440376266"/>
      <w:bookmarkStart w:id="2059" w:name="_Toc440382524"/>
      <w:bookmarkStart w:id="2060" w:name="_Toc440447194"/>
      <w:bookmarkStart w:id="2061" w:name="_Toc440632355"/>
      <w:bookmarkStart w:id="2062" w:name="_Toc440875127"/>
      <w:bookmarkStart w:id="2063" w:name="_Toc441131114"/>
      <w:bookmarkStart w:id="2064" w:name="_Toc441485111"/>
      <w:bookmarkStart w:id="2065" w:name="_Toc441572088"/>
      <w:bookmarkStart w:id="2066" w:name="_Toc441575180"/>
      <w:bookmarkStart w:id="2067" w:name="_Toc442434841"/>
      <w:bookmarkStart w:id="2068" w:name="_Toc442435680"/>
      <w:bookmarkStart w:id="2069" w:name="_Toc462044802"/>
      <w:bookmarkStart w:id="2070" w:name="_Toc462068505"/>
      <w:bookmarkStart w:id="2071" w:name="_Toc463514195"/>
      <w:bookmarkStart w:id="2072" w:name="_Toc469480433"/>
      <w:bookmarkStart w:id="2073" w:name="_Toc471823224"/>
      <w:bookmarkStart w:id="2074" w:name="_Toc498512085"/>
      <w:bookmarkStart w:id="2075" w:name="_Toc511312905"/>
      <w:bookmarkStart w:id="2076" w:name="_Toc511315309"/>
      <w:r w:rsidRPr="0088090C">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4A76B6">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077" w:name="_Ref440361531"/>
      <w:bookmarkStart w:id="2078" w:name="_Ref440361610"/>
      <w:bookmarkStart w:id="2079" w:name="_Toc441131115"/>
      <w:bookmarkStart w:id="2080" w:name="_Toc511315310"/>
      <w:r w:rsidRPr="0088090C">
        <w:rPr>
          <w:color w:val="000000"/>
          <w:sz w:val="24"/>
          <w:szCs w:val="24"/>
        </w:rPr>
        <w:lastRenderedPageBreak/>
        <w:t>Протокол разногласий к проекту Договора (форма 6)</w:t>
      </w:r>
      <w:bookmarkEnd w:id="1903"/>
      <w:bookmarkEnd w:id="1904"/>
      <w:bookmarkEnd w:id="2029"/>
      <w:bookmarkEnd w:id="2030"/>
      <w:bookmarkEnd w:id="2031"/>
      <w:bookmarkEnd w:id="2032"/>
      <w:bookmarkEnd w:id="2033"/>
      <w:bookmarkEnd w:id="2077"/>
      <w:bookmarkEnd w:id="2078"/>
      <w:bookmarkEnd w:id="2079"/>
      <w:bookmarkEnd w:id="208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81" w:name="_Toc439170685"/>
      <w:bookmarkStart w:id="2082" w:name="_Toc439172787"/>
      <w:bookmarkStart w:id="2083" w:name="_Toc439173231"/>
      <w:bookmarkStart w:id="2084" w:name="_Toc439238227"/>
      <w:bookmarkStart w:id="2085" w:name="_Toc439252775"/>
      <w:bookmarkStart w:id="2086" w:name="_Toc439323749"/>
      <w:bookmarkStart w:id="2087" w:name="_Toc440361386"/>
      <w:bookmarkStart w:id="2088" w:name="_Toc440376141"/>
      <w:bookmarkStart w:id="2089" w:name="_Toc440376268"/>
      <w:bookmarkStart w:id="2090" w:name="_Toc440382526"/>
      <w:bookmarkStart w:id="2091" w:name="_Toc440447196"/>
      <w:bookmarkStart w:id="2092" w:name="_Toc440632357"/>
      <w:bookmarkStart w:id="2093" w:name="_Toc440875129"/>
      <w:bookmarkStart w:id="2094" w:name="_Toc441131116"/>
      <w:bookmarkStart w:id="2095" w:name="_Toc441485113"/>
      <w:bookmarkStart w:id="2096" w:name="_Toc441572090"/>
      <w:bookmarkStart w:id="2097" w:name="_Toc441575182"/>
      <w:bookmarkStart w:id="2098" w:name="_Toc442434843"/>
      <w:bookmarkStart w:id="2099" w:name="_Toc442435682"/>
      <w:bookmarkStart w:id="2100" w:name="_Toc462044804"/>
      <w:bookmarkStart w:id="2101" w:name="_Toc462068507"/>
      <w:bookmarkStart w:id="2102" w:name="_Toc463514197"/>
      <w:bookmarkStart w:id="2103" w:name="_Toc469480435"/>
      <w:bookmarkStart w:id="2104" w:name="_Toc471823226"/>
      <w:bookmarkStart w:id="2105" w:name="_Toc498512087"/>
      <w:bookmarkStart w:id="2106" w:name="_Toc511312907"/>
      <w:bookmarkStart w:id="2107" w:name="_Toc157248186"/>
      <w:bookmarkStart w:id="2108" w:name="_Toc157496555"/>
      <w:bookmarkStart w:id="2109" w:name="_Toc158206094"/>
      <w:bookmarkStart w:id="2110" w:name="_Toc164057779"/>
      <w:bookmarkStart w:id="2111" w:name="_Toc164137129"/>
      <w:bookmarkStart w:id="2112" w:name="_Toc164161289"/>
      <w:bookmarkStart w:id="2113" w:name="_Toc165173860"/>
      <w:bookmarkStart w:id="2114" w:name="_Toc511315311"/>
      <w:r w:rsidRPr="00581E9C">
        <w:rPr>
          <w:sz w:val="24"/>
          <w:szCs w:val="24"/>
        </w:rPr>
        <w:t>Форма Протокола разногласий к проекту Договора</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14"/>
      <w:r w:rsidRPr="00581E9C">
        <w:rPr>
          <w:sz w:val="24"/>
          <w:szCs w:val="24"/>
        </w:rPr>
        <w:t xml:space="preserve"> </w:t>
      </w:r>
      <w:bookmarkEnd w:id="2107"/>
      <w:bookmarkEnd w:id="2108"/>
      <w:bookmarkEnd w:id="2109"/>
      <w:bookmarkEnd w:id="2110"/>
      <w:bookmarkEnd w:id="2111"/>
      <w:bookmarkEnd w:id="2112"/>
      <w:bookmarkEnd w:id="211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4A76B6">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4A76B6">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2115" w:name="_Toc462044805"/>
      <w:bookmarkStart w:id="2116" w:name="_Toc462068508"/>
      <w:bookmarkStart w:id="2117" w:name="_Toc463514198"/>
      <w:bookmarkStart w:id="2118" w:name="_Toc469480436"/>
      <w:bookmarkStart w:id="2119" w:name="_Toc471823227"/>
      <w:bookmarkStart w:id="2120" w:name="_Toc498512088"/>
      <w:bookmarkStart w:id="2121" w:name="_Toc511312908"/>
      <w:bookmarkStart w:id="2122" w:name="_Toc439170686"/>
      <w:bookmarkStart w:id="2123" w:name="_Toc439172788"/>
      <w:bookmarkStart w:id="2124" w:name="_Toc439173232"/>
      <w:bookmarkStart w:id="2125" w:name="_Toc439238228"/>
      <w:bookmarkStart w:id="2126" w:name="_Toc439252776"/>
      <w:bookmarkStart w:id="2127" w:name="_Toc439323750"/>
      <w:bookmarkStart w:id="2128" w:name="_Toc440361387"/>
      <w:bookmarkStart w:id="2129" w:name="_Toc440376142"/>
      <w:bookmarkStart w:id="2130" w:name="_Toc440376269"/>
      <w:bookmarkStart w:id="2131" w:name="_Toc440382527"/>
      <w:bookmarkStart w:id="2132" w:name="_Toc440447197"/>
      <w:bookmarkStart w:id="2133" w:name="_Toc440632358"/>
      <w:bookmarkStart w:id="2134" w:name="_Toc440875130"/>
      <w:bookmarkStart w:id="2135" w:name="_Toc441131117"/>
      <w:bookmarkStart w:id="2136" w:name="_Toc441485114"/>
      <w:bookmarkStart w:id="2137" w:name="_Toc441572091"/>
      <w:bookmarkStart w:id="2138" w:name="_Toc441575183"/>
      <w:bookmarkStart w:id="2139" w:name="_Toc442434844"/>
      <w:bookmarkStart w:id="2140" w:name="_Toc442435683"/>
      <w:bookmarkStart w:id="2141" w:name="_Toc511315312"/>
      <w:r w:rsidRPr="0088090C">
        <w:rPr>
          <w:sz w:val="24"/>
          <w:szCs w:val="24"/>
        </w:rPr>
        <w:t>Инструкции по заполнению</w:t>
      </w:r>
      <w:bookmarkEnd w:id="2115"/>
      <w:bookmarkEnd w:id="2116"/>
      <w:bookmarkEnd w:id="2117"/>
      <w:bookmarkEnd w:id="2118"/>
      <w:bookmarkEnd w:id="2119"/>
      <w:bookmarkEnd w:id="2120"/>
      <w:bookmarkEnd w:id="2121"/>
      <w:bookmarkEnd w:id="2141"/>
      <w:r w:rsidRPr="0088090C">
        <w:rPr>
          <w:sz w:val="24"/>
          <w:szCs w:val="24"/>
        </w:rPr>
        <w:t xml:space="preserve"> </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4A76B6">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4A76B6">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55335823"/>
      <w:bookmarkStart w:id="2143" w:name="_Ref55336359"/>
      <w:bookmarkStart w:id="2144" w:name="_Toc57314675"/>
      <w:bookmarkStart w:id="2145" w:name="_Toc69728989"/>
      <w:bookmarkStart w:id="2146" w:name="_Toc98253939"/>
      <w:bookmarkStart w:id="2147" w:name="_Toc165173865"/>
      <w:bookmarkStart w:id="2148" w:name="_Toc423423672"/>
      <w:bookmarkStart w:id="2149" w:name="_Toc441131118"/>
      <w:bookmarkStart w:id="2150" w:name="_Toc511315313"/>
      <w:bookmarkEnd w:id="1704"/>
      <w:r w:rsidRPr="00874F65">
        <w:rPr>
          <w:sz w:val="24"/>
          <w:szCs w:val="24"/>
        </w:rPr>
        <w:lastRenderedPageBreak/>
        <w:t>Анкета (форма 7)</w:t>
      </w:r>
      <w:bookmarkEnd w:id="2142"/>
      <w:bookmarkEnd w:id="2143"/>
      <w:bookmarkEnd w:id="2144"/>
      <w:bookmarkEnd w:id="2145"/>
      <w:bookmarkEnd w:id="2146"/>
      <w:bookmarkEnd w:id="2147"/>
      <w:bookmarkEnd w:id="2148"/>
      <w:bookmarkEnd w:id="2149"/>
      <w:bookmarkEnd w:id="2150"/>
    </w:p>
    <w:p w:rsidR="00211593" w:rsidRPr="00581E9C" w:rsidRDefault="00211593" w:rsidP="00363FC9">
      <w:pPr>
        <w:pStyle w:val="3"/>
        <w:numPr>
          <w:ilvl w:val="2"/>
          <w:numId w:val="80"/>
        </w:numPr>
        <w:rPr>
          <w:sz w:val="24"/>
          <w:szCs w:val="24"/>
        </w:rPr>
      </w:pPr>
      <w:bookmarkStart w:id="2151" w:name="_Toc98253940"/>
      <w:bookmarkStart w:id="2152" w:name="_Toc157248192"/>
      <w:bookmarkStart w:id="2153" w:name="_Toc157496561"/>
      <w:bookmarkStart w:id="2154" w:name="_Toc158206100"/>
      <w:bookmarkStart w:id="2155" w:name="_Toc164057785"/>
      <w:bookmarkStart w:id="2156" w:name="_Toc164137135"/>
      <w:bookmarkStart w:id="2157" w:name="_Toc164161295"/>
      <w:bookmarkStart w:id="2158" w:name="_Toc165173866"/>
      <w:bookmarkStart w:id="2159" w:name="_Toc439170688"/>
      <w:bookmarkStart w:id="2160" w:name="_Toc439172790"/>
      <w:bookmarkStart w:id="2161" w:name="_Toc439173234"/>
      <w:bookmarkStart w:id="2162" w:name="_Toc439238230"/>
      <w:bookmarkStart w:id="2163" w:name="_Toc439252778"/>
      <w:bookmarkStart w:id="2164" w:name="_Ref440272119"/>
      <w:bookmarkStart w:id="2165" w:name="_Toc440361389"/>
      <w:bookmarkStart w:id="2166" w:name="_Toc441131119"/>
      <w:bookmarkStart w:id="2167" w:name="_Ref444174141"/>
      <w:bookmarkStart w:id="2168" w:name="_Ref461810318"/>
      <w:bookmarkStart w:id="2169" w:name="_Toc462068510"/>
      <w:bookmarkStart w:id="2170" w:name="_Toc463514200"/>
      <w:bookmarkStart w:id="2171" w:name="_Toc469480438"/>
      <w:bookmarkStart w:id="2172" w:name="_Toc471823229"/>
      <w:bookmarkStart w:id="2173" w:name="_Toc498512090"/>
      <w:bookmarkStart w:id="2174" w:name="_Toc511315314"/>
      <w:r w:rsidRPr="00581E9C">
        <w:rPr>
          <w:sz w:val="24"/>
          <w:szCs w:val="24"/>
        </w:rPr>
        <w:t>Форма Анкеты Участника</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4F40F3">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175" w:name="_Toc439170689"/>
            <w:bookmarkStart w:id="2176" w:name="_Toc439172791"/>
            <w:bookmarkStart w:id="2177" w:name="_Toc439173235"/>
            <w:bookmarkStart w:id="2178" w:name="_Toc439238231"/>
            <w:bookmarkStart w:id="2179" w:name="_Toc439252779"/>
            <w:bookmarkStart w:id="2180" w:name="_Ref440272147"/>
            <w:bookmarkStart w:id="2181" w:name="_Toc440361390"/>
            <w:bookmarkStart w:id="2182" w:name="_Toc441131120"/>
            <w:bookmarkStart w:id="2183" w:name="_Ref444174147"/>
            <w:bookmarkStart w:id="2184" w:name="_Ref444174192"/>
            <w:bookmarkStart w:id="2185" w:name="_Ref461810340"/>
            <w:bookmarkStart w:id="21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187" w:name="_Ref491176415"/>
      <w:bookmarkStart w:id="2188" w:name="_Toc511315315"/>
      <w:r w:rsidRPr="00581E9C">
        <w:rPr>
          <w:sz w:val="24"/>
          <w:szCs w:val="24"/>
        </w:rPr>
        <w:lastRenderedPageBreak/>
        <w:t xml:space="preserve">Форма </w:t>
      </w:r>
      <w:bookmarkEnd w:id="2175"/>
      <w:bookmarkEnd w:id="2176"/>
      <w:bookmarkEnd w:id="2177"/>
      <w:bookmarkEnd w:id="217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179"/>
      <w:bookmarkEnd w:id="2180"/>
      <w:bookmarkEnd w:id="2181"/>
      <w:bookmarkEnd w:id="2182"/>
      <w:bookmarkEnd w:id="2183"/>
      <w:bookmarkEnd w:id="2184"/>
      <w:bookmarkEnd w:id="2185"/>
      <w:bookmarkEnd w:id="2186"/>
      <w:bookmarkEnd w:id="2187"/>
      <w:bookmarkEnd w:id="218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189" w:name="_Toc439170690"/>
      <w:bookmarkStart w:id="2190" w:name="_Toc439172792"/>
      <w:bookmarkStart w:id="2191" w:name="_Toc439173236"/>
      <w:bookmarkStart w:id="2192" w:name="_Toc439238232"/>
    </w:p>
    <w:bookmarkEnd w:id="2189"/>
    <w:bookmarkEnd w:id="2190"/>
    <w:bookmarkEnd w:id="2191"/>
    <w:bookmarkEnd w:id="219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193" w:name="_Toc125426243"/>
      <w:bookmarkStart w:id="2194" w:name="_Toc396984070"/>
      <w:bookmarkStart w:id="2195" w:name="_Toc423423673"/>
      <w:r>
        <w:br w:type="page"/>
      </w:r>
    </w:p>
    <w:p w:rsidR="00211593" w:rsidRPr="00874F65" w:rsidRDefault="00211593" w:rsidP="00363FC9">
      <w:pPr>
        <w:pStyle w:val="3"/>
        <w:numPr>
          <w:ilvl w:val="2"/>
          <w:numId w:val="80"/>
        </w:numPr>
        <w:rPr>
          <w:sz w:val="24"/>
          <w:szCs w:val="24"/>
        </w:rPr>
      </w:pPr>
      <w:bookmarkStart w:id="2196" w:name="_Toc439170691"/>
      <w:bookmarkStart w:id="2197" w:name="_Toc439172793"/>
      <w:bookmarkStart w:id="2198" w:name="_Toc439173237"/>
      <w:bookmarkStart w:id="2199" w:name="_Toc439238233"/>
      <w:bookmarkStart w:id="2200" w:name="_Toc439252780"/>
      <w:bookmarkStart w:id="2201" w:name="_Toc439323754"/>
      <w:bookmarkStart w:id="2202" w:name="_Toc440361391"/>
      <w:bookmarkStart w:id="2203" w:name="_Toc440376146"/>
      <w:bookmarkStart w:id="2204" w:name="_Toc440376273"/>
      <w:bookmarkStart w:id="2205" w:name="_Toc440382531"/>
      <w:bookmarkStart w:id="2206" w:name="_Toc440447201"/>
      <w:bookmarkStart w:id="2207" w:name="_Toc440632362"/>
      <w:bookmarkStart w:id="2208" w:name="_Toc440875134"/>
      <w:bookmarkStart w:id="2209" w:name="_Toc441131121"/>
      <w:bookmarkStart w:id="2210" w:name="_Toc441485149"/>
      <w:bookmarkStart w:id="2211" w:name="_Toc441503334"/>
      <w:bookmarkStart w:id="2212" w:name="_Toc441572126"/>
      <w:bookmarkStart w:id="2213" w:name="_Toc441575218"/>
      <w:bookmarkStart w:id="2214" w:name="_Toc442434879"/>
      <w:bookmarkStart w:id="2215" w:name="_Toc442435718"/>
      <w:bookmarkStart w:id="2216" w:name="_Toc462068512"/>
      <w:bookmarkStart w:id="2217" w:name="_Toc463514202"/>
      <w:bookmarkStart w:id="2218" w:name="_Toc469480440"/>
      <w:bookmarkStart w:id="2219" w:name="_Toc471823231"/>
      <w:bookmarkStart w:id="2220" w:name="_Ref491176197"/>
      <w:bookmarkStart w:id="2221" w:name="_Ref491176310"/>
      <w:bookmarkStart w:id="2222" w:name="_Toc498512092"/>
      <w:bookmarkStart w:id="2223" w:name="_Toc511315316"/>
      <w:r w:rsidRPr="00874F65">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w:t>
      </w:r>
      <w:proofErr w:type="gramStart"/>
      <w:r w:rsidRPr="00224F41">
        <w:rPr>
          <w:rFonts w:ascii="Times New Roman" w:eastAsia="Calibri" w:hAnsi="Times New Roman" w:cs="Times New Roman"/>
          <w:sz w:val="24"/>
          <w:szCs w:val="24"/>
          <w:lang w:eastAsia="en-US"/>
        </w:rPr>
        <w:t>соответствии</w:t>
      </w:r>
      <w:proofErr w:type="gramEnd"/>
      <w:r w:rsidRPr="00224F41">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w:t>
      </w:r>
      <w:proofErr w:type="gramStart"/>
      <w:r w:rsidRPr="00224F41">
        <w:rPr>
          <w:szCs w:val="24"/>
        </w:rPr>
        <w:t>соответствии</w:t>
      </w:r>
      <w:proofErr w:type="gramEnd"/>
      <w:r w:rsidRPr="00224F41">
        <w:rPr>
          <w:szCs w:val="24"/>
        </w:rPr>
        <w:t xml:space="preserve">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224" w:name="_Ref55336378"/>
      <w:bookmarkStart w:id="2225" w:name="_Toc57314676"/>
      <w:bookmarkStart w:id="2226" w:name="_Toc69728990"/>
      <w:bookmarkStart w:id="2227" w:name="_Toc98253942"/>
      <w:bookmarkStart w:id="2228" w:name="_Toc165173868"/>
      <w:bookmarkStart w:id="2229" w:name="_Toc423423674"/>
      <w:bookmarkStart w:id="2230"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4A76B6" w:rsidRPr="004A76B6">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w:t>
      </w:r>
      <w:proofErr w:type="gramStart"/>
      <w:r w:rsidRPr="0076530B">
        <w:rPr>
          <w:sz w:val="24"/>
          <w:szCs w:val="24"/>
        </w:rPr>
        <w:t>случае</w:t>
      </w:r>
      <w:proofErr w:type="gramEnd"/>
      <w:r w:rsidRPr="0076530B">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 w:val="24"/>
          <w:szCs w:val="24"/>
        </w:rPr>
        <w:t>случае</w:t>
      </w:r>
      <w:proofErr w:type="gramEnd"/>
      <w:r w:rsidRPr="0076530B">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31" w:name="_Ref449017545"/>
      <w:bookmarkStart w:id="2232" w:name="_Toc511315317"/>
      <w:r w:rsidRPr="0088090C">
        <w:rPr>
          <w:sz w:val="24"/>
          <w:szCs w:val="24"/>
        </w:rPr>
        <w:lastRenderedPageBreak/>
        <w:t>Справка о перечне и годовых объемах выполнения аналогичных договоров (форма 8)</w:t>
      </w:r>
      <w:bookmarkEnd w:id="2224"/>
      <w:bookmarkEnd w:id="2225"/>
      <w:bookmarkEnd w:id="2226"/>
      <w:bookmarkEnd w:id="2227"/>
      <w:bookmarkEnd w:id="2228"/>
      <w:bookmarkEnd w:id="2229"/>
      <w:bookmarkEnd w:id="2230"/>
      <w:bookmarkEnd w:id="2231"/>
      <w:bookmarkEnd w:id="2232"/>
    </w:p>
    <w:p w:rsidR="00211593" w:rsidRPr="0088090C" w:rsidRDefault="00211593" w:rsidP="00363FC9">
      <w:pPr>
        <w:pStyle w:val="3"/>
        <w:numPr>
          <w:ilvl w:val="2"/>
          <w:numId w:val="80"/>
        </w:numPr>
        <w:rPr>
          <w:sz w:val="24"/>
          <w:szCs w:val="24"/>
        </w:rPr>
      </w:pPr>
      <w:bookmarkStart w:id="2233" w:name="_Toc98253943"/>
      <w:bookmarkStart w:id="2234" w:name="_Toc157248195"/>
      <w:bookmarkStart w:id="2235" w:name="_Toc157496564"/>
      <w:bookmarkStart w:id="2236" w:name="_Toc158206103"/>
      <w:bookmarkStart w:id="2237" w:name="_Toc164057788"/>
      <w:bookmarkStart w:id="2238" w:name="_Toc164137138"/>
      <w:bookmarkStart w:id="2239" w:name="_Toc164161298"/>
      <w:bookmarkStart w:id="2240" w:name="_Toc165173869"/>
      <w:bookmarkStart w:id="2241" w:name="_Toc439170693"/>
      <w:bookmarkStart w:id="2242" w:name="_Toc439172795"/>
      <w:bookmarkStart w:id="2243" w:name="_Toc439173239"/>
      <w:bookmarkStart w:id="2244" w:name="_Toc439238235"/>
      <w:bookmarkStart w:id="2245" w:name="_Toc439252782"/>
      <w:bookmarkStart w:id="2246" w:name="_Toc439323756"/>
      <w:bookmarkStart w:id="2247" w:name="_Toc440361393"/>
      <w:bookmarkStart w:id="2248" w:name="_Toc440376275"/>
      <w:bookmarkStart w:id="2249" w:name="_Toc440382533"/>
      <w:bookmarkStart w:id="2250" w:name="_Toc440447203"/>
      <w:bookmarkStart w:id="2251" w:name="_Toc440632364"/>
      <w:bookmarkStart w:id="2252" w:name="_Toc440875136"/>
      <w:bookmarkStart w:id="2253" w:name="_Toc441131123"/>
      <w:bookmarkStart w:id="2254" w:name="_Toc441572128"/>
      <w:bookmarkStart w:id="2255" w:name="_Toc441575220"/>
      <w:bookmarkStart w:id="2256" w:name="_Toc442434881"/>
      <w:bookmarkStart w:id="2257" w:name="_Toc442435720"/>
      <w:bookmarkStart w:id="2258" w:name="_Toc462044811"/>
      <w:bookmarkStart w:id="2259" w:name="_Toc462068514"/>
      <w:bookmarkStart w:id="2260" w:name="_Toc463514204"/>
      <w:bookmarkStart w:id="2261" w:name="_Toc469480442"/>
      <w:bookmarkStart w:id="2262" w:name="_Toc471823233"/>
      <w:bookmarkStart w:id="2263" w:name="_Toc498512094"/>
      <w:bookmarkStart w:id="2264" w:name="_Toc511312914"/>
      <w:bookmarkStart w:id="2265" w:name="_Toc511315318"/>
      <w:r w:rsidRPr="0088090C">
        <w:rPr>
          <w:sz w:val="24"/>
          <w:szCs w:val="24"/>
        </w:rPr>
        <w:t>Форма Справки о перечне и годовых объемах выполнения аналогичных договоров</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266" w:name="_Toc98253944"/>
      <w:bookmarkStart w:id="2267" w:name="_Toc157248196"/>
      <w:bookmarkStart w:id="2268" w:name="_Toc157496565"/>
      <w:bookmarkStart w:id="2269" w:name="_Toc158206104"/>
      <w:bookmarkStart w:id="2270" w:name="_Toc164057789"/>
      <w:bookmarkStart w:id="2271" w:name="_Toc164137139"/>
      <w:bookmarkStart w:id="2272" w:name="_Toc164161299"/>
      <w:bookmarkStart w:id="2273" w:name="_Toc165173870"/>
      <w:r>
        <w:rPr>
          <w:szCs w:val="24"/>
        </w:rPr>
        <w:br w:type="page"/>
      </w:r>
    </w:p>
    <w:p w:rsidR="00211593" w:rsidRPr="00874F65" w:rsidRDefault="00211593" w:rsidP="00363FC9">
      <w:pPr>
        <w:pStyle w:val="3"/>
        <w:numPr>
          <w:ilvl w:val="2"/>
          <w:numId w:val="80"/>
        </w:numPr>
        <w:rPr>
          <w:sz w:val="24"/>
          <w:szCs w:val="24"/>
        </w:rPr>
      </w:pPr>
      <w:bookmarkStart w:id="2274" w:name="_Toc439170694"/>
      <w:bookmarkStart w:id="2275" w:name="_Toc439172796"/>
      <w:bookmarkStart w:id="2276" w:name="_Toc439173240"/>
      <w:bookmarkStart w:id="2277" w:name="_Toc439238236"/>
      <w:bookmarkStart w:id="2278" w:name="_Toc439252783"/>
      <w:bookmarkStart w:id="2279" w:name="_Toc439323757"/>
      <w:bookmarkStart w:id="2280" w:name="_Toc440361394"/>
      <w:bookmarkStart w:id="2281" w:name="_Toc440376276"/>
      <w:bookmarkStart w:id="2282" w:name="_Toc440382534"/>
      <w:bookmarkStart w:id="2283" w:name="_Toc440447204"/>
      <w:bookmarkStart w:id="2284" w:name="_Toc440632365"/>
      <w:bookmarkStart w:id="2285" w:name="_Toc440875137"/>
      <w:bookmarkStart w:id="2286" w:name="_Toc441131124"/>
      <w:bookmarkStart w:id="2287" w:name="_Toc441572129"/>
      <w:bookmarkStart w:id="2288" w:name="_Toc441575221"/>
      <w:bookmarkStart w:id="2289" w:name="_Toc442434882"/>
      <w:bookmarkStart w:id="2290" w:name="_Toc442435721"/>
      <w:bookmarkStart w:id="2291" w:name="_Toc462044812"/>
      <w:bookmarkStart w:id="2292" w:name="_Toc462068515"/>
      <w:bookmarkStart w:id="2293" w:name="_Toc463514205"/>
      <w:bookmarkStart w:id="2294" w:name="_Toc469480443"/>
      <w:bookmarkStart w:id="2295" w:name="_Toc471823234"/>
      <w:bookmarkStart w:id="2296" w:name="_Toc498512095"/>
      <w:bookmarkStart w:id="2297" w:name="_Toc511312915"/>
      <w:bookmarkStart w:id="2298" w:name="_Toc511315319"/>
      <w:r w:rsidRPr="00874F65">
        <w:rPr>
          <w:sz w:val="24"/>
          <w:szCs w:val="24"/>
        </w:rPr>
        <w:lastRenderedPageBreak/>
        <w:t>Инструкции по заполнению</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4A76B6">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299" w:name="_Ref55336389"/>
      <w:bookmarkStart w:id="2300" w:name="_Toc57314677"/>
      <w:bookmarkStart w:id="2301" w:name="_Toc69728991"/>
      <w:bookmarkStart w:id="2302" w:name="_Toc98253945"/>
      <w:bookmarkStart w:id="2303" w:name="_Toc165173871"/>
      <w:bookmarkStart w:id="2304" w:name="_Toc423423675"/>
      <w:bookmarkStart w:id="2305"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06" w:name="_Ref449017552"/>
      <w:bookmarkStart w:id="2307" w:name="_Toc511315320"/>
      <w:r w:rsidRPr="0088090C">
        <w:rPr>
          <w:sz w:val="24"/>
          <w:szCs w:val="24"/>
        </w:rPr>
        <w:lastRenderedPageBreak/>
        <w:t>Справка о материально-технических ресурсах (форма 9)</w:t>
      </w:r>
      <w:bookmarkEnd w:id="2299"/>
      <w:bookmarkEnd w:id="2300"/>
      <w:bookmarkEnd w:id="2301"/>
      <w:bookmarkEnd w:id="2302"/>
      <w:bookmarkEnd w:id="2303"/>
      <w:bookmarkEnd w:id="2304"/>
      <w:bookmarkEnd w:id="2305"/>
      <w:bookmarkEnd w:id="2306"/>
      <w:bookmarkEnd w:id="2307"/>
    </w:p>
    <w:p w:rsidR="00211593" w:rsidRPr="0088090C" w:rsidRDefault="00211593" w:rsidP="00363FC9">
      <w:pPr>
        <w:pStyle w:val="3"/>
        <w:numPr>
          <w:ilvl w:val="2"/>
          <w:numId w:val="80"/>
        </w:numPr>
        <w:rPr>
          <w:sz w:val="24"/>
          <w:szCs w:val="24"/>
        </w:rPr>
      </w:pPr>
      <w:bookmarkStart w:id="2308" w:name="_Toc98253946"/>
      <w:bookmarkStart w:id="2309" w:name="_Toc157248198"/>
      <w:bookmarkStart w:id="2310" w:name="_Toc157496567"/>
      <w:bookmarkStart w:id="2311" w:name="_Toc158206106"/>
      <w:bookmarkStart w:id="2312" w:name="_Toc164057791"/>
      <w:bookmarkStart w:id="2313" w:name="_Toc164137141"/>
      <w:bookmarkStart w:id="2314" w:name="_Toc164161301"/>
      <w:bookmarkStart w:id="2315" w:name="_Toc165173872"/>
      <w:bookmarkStart w:id="2316" w:name="_Toc439170696"/>
      <w:bookmarkStart w:id="2317" w:name="_Toc439172798"/>
      <w:bookmarkStart w:id="2318" w:name="_Toc439173242"/>
      <w:bookmarkStart w:id="2319" w:name="_Toc439238238"/>
      <w:bookmarkStart w:id="2320" w:name="_Toc439252785"/>
      <w:bookmarkStart w:id="2321" w:name="_Toc439323759"/>
      <w:bookmarkStart w:id="2322" w:name="_Toc440361396"/>
      <w:bookmarkStart w:id="2323" w:name="_Toc440376278"/>
      <w:bookmarkStart w:id="2324" w:name="_Toc440382536"/>
      <w:bookmarkStart w:id="2325" w:name="_Toc440447206"/>
      <w:bookmarkStart w:id="2326" w:name="_Toc440632367"/>
      <w:bookmarkStart w:id="2327" w:name="_Toc440875139"/>
      <w:bookmarkStart w:id="2328" w:name="_Toc441131126"/>
      <w:bookmarkStart w:id="2329" w:name="_Toc441572131"/>
      <w:bookmarkStart w:id="2330" w:name="_Toc441575223"/>
      <w:bookmarkStart w:id="2331" w:name="_Toc442434884"/>
      <w:bookmarkStart w:id="2332" w:name="_Toc442435723"/>
      <w:bookmarkStart w:id="2333" w:name="_Toc462044814"/>
      <w:bookmarkStart w:id="2334" w:name="_Toc462068517"/>
      <w:bookmarkStart w:id="2335" w:name="_Toc463514207"/>
      <w:bookmarkStart w:id="2336" w:name="_Toc469480445"/>
      <w:bookmarkStart w:id="2337" w:name="_Toc471823236"/>
      <w:bookmarkStart w:id="2338" w:name="_Toc498512097"/>
      <w:bookmarkStart w:id="2339" w:name="_Toc511312917"/>
      <w:bookmarkStart w:id="2340" w:name="_Toc511315321"/>
      <w:r w:rsidRPr="0088090C">
        <w:rPr>
          <w:sz w:val="24"/>
          <w:szCs w:val="24"/>
        </w:rPr>
        <w:t>Форма Справки о материально-технических ресурсах</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 xml:space="preserve">В </w:t>
            </w:r>
            <w:proofErr w:type="gramStart"/>
            <w:r w:rsidRPr="004D0F20">
              <w:rPr>
                <w:sz w:val="20"/>
              </w:rPr>
              <w:t>наличии</w:t>
            </w:r>
            <w:proofErr w:type="gramEnd"/>
            <w:r w:rsidRPr="004D0F20">
              <w:rPr>
                <w:sz w:val="20"/>
              </w:rPr>
              <w:t xml:space="preserve">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341" w:name="_Toc98253947"/>
      <w:bookmarkStart w:id="2342" w:name="_Toc157248199"/>
      <w:bookmarkStart w:id="2343" w:name="_Toc157496568"/>
      <w:bookmarkStart w:id="2344" w:name="_Toc158206107"/>
      <w:bookmarkStart w:id="2345" w:name="_Toc164057792"/>
      <w:bookmarkStart w:id="2346" w:name="_Toc164137142"/>
      <w:bookmarkStart w:id="2347" w:name="_Toc164161302"/>
      <w:bookmarkStart w:id="2348"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349" w:name="_Toc439170697"/>
      <w:bookmarkStart w:id="2350" w:name="_Toc439172799"/>
      <w:bookmarkStart w:id="2351" w:name="_Toc439173243"/>
      <w:bookmarkStart w:id="2352" w:name="_Toc439238239"/>
      <w:bookmarkStart w:id="2353" w:name="_Toc439252786"/>
      <w:bookmarkStart w:id="2354" w:name="_Toc439323760"/>
      <w:bookmarkStart w:id="2355" w:name="_Toc440361397"/>
      <w:bookmarkStart w:id="2356" w:name="_Toc440376279"/>
      <w:bookmarkStart w:id="2357" w:name="_Toc440382537"/>
      <w:bookmarkStart w:id="2358" w:name="_Toc440447207"/>
      <w:bookmarkStart w:id="2359" w:name="_Toc440632368"/>
      <w:bookmarkStart w:id="2360" w:name="_Toc440875140"/>
      <w:bookmarkStart w:id="2361" w:name="_Toc441131127"/>
      <w:bookmarkStart w:id="2362" w:name="_Toc441572132"/>
      <w:bookmarkStart w:id="2363" w:name="_Toc441575224"/>
      <w:bookmarkStart w:id="2364" w:name="_Toc442434885"/>
      <w:bookmarkStart w:id="2365" w:name="_Toc442435724"/>
      <w:bookmarkStart w:id="2366" w:name="_Toc462044815"/>
      <w:bookmarkStart w:id="2367" w:name="_Toc462068518"/>
      <w:bookmarkStart w:id="2368" w:name="_Toc463514208"/>
      <w:bookmarkStart w:id="2369" w:name="_Toc469480446"/>
      <w:bookmarkStart w:id="2370" w:name="_Toc471823237"/>
      <w:bookmarkStart w:id="2371" w:name="_Toc498512098"/>
      <w:bookmarkStart w:id="2372" w:name="_Toc511312918"/>
      <w:bookmarkStart w:id="2373" w:name="_Toc511315322"/>
      <w:r w:rsidRPr="0088090C">
        <w:rPr>
          <w:sz w:val="24"/>
          <w:szCs w:val="24"/>
        </w:rPr>
        <w:lastRenderedPageBreak/>
        <w:t>Инструкции по заполнению</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374" w:name="_Ref55336398"/>
      <w:bookmarkStart w:id="2375" w:name="_Toc57314678"/>
      <w:bookmarkStart w:id="2376" w:name="_Toc69728992"/>
      <w:bookmarkStart w:id="2377" w:name="_Toc98253948"/>
      <w:bookmarkStart w:id="2378" w:name="_Toc165173874"/>
      <w:bookmarkStart w:id="2379" w:name="_Toc423423676"/>
      <w:bookmarkStart w:id="2380"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81" w:name="_Ref449017558"/>
      <w:bookmarkStart w:id="2382" w:name="_Toc511315323"/>
      <w:r w:rsidRPr="0088090C">
        <w:rPr>
          <w:sz w:val="24"/>
          <w:szCs w:val="24"/>
        </w:rPr>
        <w:lastRenderedPageBreak/>
        <w:t>Справка о кадровых ресурсах (форма 10)</w:t>
      </w:r>
      <w:bookmarkEnd w:id="2374"/>
      <w:bookmarkEnd w:id="2375"/>
      <w:bookmarkEnd w:id="2376"/>
      <w:bookmarkEnd w:id="2377"/>
      <w:bookmarkEnd w:id="2378"/>
      <w:bookmarkEnd w:id="2379"/>
      <w:bookmarkEnd w:id="2380"/>
      <w:bookmarkEnd w:id="2381"/>
      <w:bookmarkEnd w:id="2382"/>
    </w:p>
    <w:p w:rsidR="00211593" w:rsidRPr="0088090C" w:rsidRDefault="00211593" w:rsidP="00363FC9">
      <w:pPr>
        <w:pStyle w:val="3"/>
        <w:numPr>
          <w:ilvl w:val="2"/>
          <w:numId w:val="80"/>
        </w:numPr>
        <w:rPr>
          <w:sz w:val="24"/>
          <w:szCs w:val="24"/>
        </w:rPr>
      </w:pPr>
      <w:bookmarkStart w:id="2383" w:name="_Toc98253949"/>
      <w:bookmarkStart w:id="2384" w:name="_Toc157248201"/>
      <w:bookmarkStart w:id="2385" w:name="_Toc157496570"/>
      <w:bookmarkStart w:id="2386" w:name="_Toc158206109"/>
      <w:bookmarkStart w:id="2387" w:name="_Toc164057794"/>
      <w:bookmarkStart w:id="2388" w:name="_Toc164137144"/>
      <w:bookmarkStart w:id="2389" w:name="_Toc164161304"/>
      <w:bookmarkStart w:id="2390" w:name="_Toc165173875"/>
      <w:bookmarkStart w:id="2391" w:name="_Toc439170699"/>
      <w:bookmarkStart w:id="2392" w:name="_Toc439172801"/>
      <w:bookmarkStart w:id="2393" w:name="_Toc439173245"/>
      <w:bookmarkStart w:id="2394" w:name="_Toc439238241"/>
      <w:bookmarkStart w:id="2395" w:name="_Toc439252788"/>
      <w:bookmarkStart w:id="2396" w:name="_Toc439323762"/>
      <w:bookmarkStart w:id="2397" w:name="_Toc440361399"/>
      <w:bookmarkStart w:id="2398" w:name="_Toc440376281"/>
      <w:bookmarkStart w:id="2399" w:name="_Toc440382539"/>
      <w:bookmarkStart w:id="2400" w:name="_Toc440447209"/>
      <w:bookmarkStart w:id="2401" w:name="_Toc440632370"/>
      <w:bookmarkStart w:id="2402" w:name="_Toc440875142"/>
      <w:bookmarkStart w:id="2403" w:name="_Toc441131129"/>
      <w:bookmarkStart w:id="2404" w:name="_Toc441572134"/>
      <w:bookmarkStart w:id="2405" w:name="_Toc441575226"/>
      <w:bookmarkStart w:id="2406" w:name="_Toc442434887"/>
      <w:bookmarkStart w:id="2407" w:name="_Toc442435726"/>
      <w:bookmarkStart w:id="2408" w:name="_Toc462044817"/>
      <w:bookmarkStart w:id="2409" w:name="_Toc462068520"/>
      <w:bookmarkStart w:id="2410" w:name="_Toc463514210"/>
      <w:bookmarkStart w:id="2411" w:name="_Toc469480448"/>
      <w:bookmarkStart w:id="2412" w:name="_Toc471823239"/>
      <w:bookmarkStart w:id="2413" w:name="_Toc498512100"/>
      <w:bookmarkStart w:id="2414" w:name="_Toc511312920"/>
      <w:bookmarkStart w:id="2415" w:name="_Toc511315324"/>
      <w:r w:rsidRPr="0088090C">
        <w:rPr>
          <w:sz w:val="24"/>
          <w:szCs w:val="24"/>
        </w:rPr>
        <w:t>Форма Справки о кадровых ресурсах</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16" w:name="_Toc98253950"/>
      <w:bookmarkStart w:id="2417" w:name="_Toc157248202"/>
      <w:bookmarkStart w:id="2418" w:name="_Toc157496571"/>
      <w:bookmarkStart w:id="2419" w:name="_Toc158206110"/>
      <w:bookmarkStart w:id="2420" w:name="_Toc164057795"/>
      <w:bookmarkStart w:id="2421" w:name="_Toc164137145"/>
      <w:bookmarkStart w:id="2422" w:name="_Toc164161305"/>
      <w:bookmarkStart w:id="2423" w:name="_Toc165173876"/>
      <w:r>
        <w:rPr>
          <w:b/>
          <w:szCs w:val="24"/>
        </w:rPr>
        <w:br w:type="page"/>
      </w:r>
    </w:p>
    <w:p w:rsidR="00211593" w:rsidRPr="0088090C" w:rsidRDefault="00211593" w:rsidP="00363FC9">
      <w:pPr>
        <w:pStyle w:val="3"/>
        <w:numPr>
          <w:ilvl w:val="2"/>
          <w:numId w:val="80"/>
        </w:numPr>
        <w:rPr>
          <w:sz w:val="24"/>
          <w:szCs w:val="24"/>
        </w:rPr>
      </w:pPr>
      <w:bookmarkStart w:id="2424" w:name="_Toc439170700"/>
      <w:bookmarkStart w:id="2425" w:name="_Toc439172802"/>
      <w:bookmarkStart w:id="2426" w:name="_Toc439173246"/>
      <w:bookmarkStart w:id="2427" w:name="_Toc439238242"/>
      <w:bookmarkStart w:id="2428" w:name="_Toc439252789"/>
      <w:bookmarkStart w:id="2429" w:name="_Toc439323763"/>
      <w:bookmarkStart w:id="2430" w:name="_Toc440361400"/>
      <w:bookmarkStart w:id="2431" w:name="_Toc440376282"/>
      <w:bookmarkStart w:id="2432" w:name="_Toc440382540"/>
      <w:bookmarkStart w:id="2433" w:name="_Toc440447210"/>
      <w:bookmarkStart w:id="2434" w:name="_Toc440632371"/>
      <w:bookmarkStart w:id="2435" w:name="_Toc440875143"/>
      <w:bookmarkStart w:id="2436" w:name="_Toc441131130"/>
      <w:bookmarkStart w:id="2437" w:name="_Toc441572135"/>
      <w:bookmarkStart w:id="2438" w:name="_Toc441575227"/>
      <w:bookmarkStart w:id="2439" w:name="_Toc442434888"/>
      <w:bookmarkStart w:id="2440" w:name="_Toc442435727"/>
      <w:bookmarkStart w:id="2441" w:name="_Toc462044818"/>
      <w:bookmarkStart w:id="2442" w:name="_Toc462068521"/>
      <w:bookmarkStart w:id="2443" w:name="_Toc463514211"/>
      <w:bookmarkStart w:id="2444" w:name="_Toc469480449"/>
      <w:bookmarkStart w:id="2445" w:name="_Toc471823240"/>
      <w:bookmarkStart w:id="2446" w:name="_Toc498512101"/>
      <w:bookmarkStart w:id="2447" w:name="_Toc511312921"/>
      <w:bookmarkStart w:id="2448" w:name="_Toc511315325"/>
      <w:r w:rsidRPr="0088090C">
        <w:rPr>
          <w:sz w:val="24"/>
          <w:szCs w:val="24"/>
        </w:rPr>
        <w:lastRenderedPageBreak/>
        <w:t>Инструкции по заполнению</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449" w:name="_Toc165173881"/>
      <w:bookmarkStart w:id="2450" w:name="_Ref194749267"/>
      <w:bookmarkStart w:id="2451" w:name="_Toc423423677"/>
      <w:bookmarkStart w:id="2452" w:name="_Ref440271993"/>
      <w:bookmarkStart w:id="2453" w:name="_Ref440274659"/>
      <w:bookmarkStart w:id="2454" w:name="_Toc441131131"/>
      <w:bookmarkStart w:id="2455" w:name="_Ref90381523"/>
      <w:bookmarkStart w:id="2456" w:name="_Toc90385124"/>
      <w:bookmarkStart w:id="2457" w:name="_Ref96861029"/>
      <w:bookmarkStart w:id="2458" w:name="_Toc97651410"/>
      <w:bookmarkStart w:id="2459" w:name="_Toc98253955"/>
      <w:bookmarkStart w:id="2460" w:name="_Toc511315326"/>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449"/>
      <w:bookmarkEnd w:id="2450"/>
      <w:bookmarkEnd w:id="2451"/>
      <w:bookmarkEnd w:id="2452"/>
      <w:bookmarkEnd w:id="2453"/>
      <w:bookmarkEnd w:id="2454"/>
      <w:bookmarkEnd w:id="2460"/>
    </w:p>
    <w:p w:rsidR="00211593" w:rsidRPr="0088090C" w:rsidRDefault="00211593" w:rsidP="00363FC9">
      <w:pPr>
        <w:pStyle w:val="3"/>
        <w:numPr>
          <w:ilvl w:val="2"/>
          <w:numId w:val="80"/>
        </w:numPr>
        <w:rPr>
          <w:sz w:val="24"/>
          <w:szCs w:val="24"/>
        </w:rPr>
      </w:pPr>
      <w:bookmarkStart w:id="2461" w:name="_Toc97651411"/>
      <w:bookmarkStart w:id="2462" w:name="_Toc98253956"/>
      <w:bookmarkStart w:id="2463" w:name="_Toc157248208"/>
      <w:bookmarkStart w:id="2464" w:name="_Toc157496577"/>
      <w:bookmarkStart w:id="2465" w:name="_Toc158206116"/>
      <w:bookmarkStart w:id="2466" w:name="_Toc164057801"/>
      <w:bookmarkStart w:id="2467" w:name="_Toc164137151"/>
      <w:bookmarkStart w:id="2468" w:name="_Toc164161311"/>
      <w:bookmarkStart w:id="2469" w:name="_Toc165173882"/>
      <w:bookmarkStart w:id="2470" w:name="_Toc439170702"/>
      <w:bookmarkStart w:id="2471" w:name="_Toc439172804"/>
      <w:bookmarkStart w:id="2472" w:name="_Toc439173248"/>
      <w:bookmarkStart w:id="2473" w:name="_Toc439238244"/>
      <w:bookmarkStart w:id="2474" w:name="_Toc439252791"/>
      <w:bookmarkStart w:id="2475" w:name="_Toc439323765"/>
      <w:bookmarkStart w:id="2476" w:name="_Toc440361402"/>
      <w:bookmarkStart w:id="2477" w:name="_Toc440376284"/>
      <w:bookmarkStart w:id="2478" w:name="_Toc440382542"/>
      <w:bookmarkStart w:id="2479" w:name="_Toc440447212"/>
      <w:bookmarkStart w:id="2480" w:name="_Toc440632373"/>
      <w:bookmarkStart w:id="2481" w:name="_Toc440875145"/>
      <w:bookmarkStart w:id="2482" w:name="_Toc441131132"/>
      <w:bookmarkStart w:id="2483" w:name="_Toc441572137"/>
      <w:bookmarkStart w:id="2484" w:name="_Toc441575229"/>
      <w:bookmarkStart w:id="2485" w:name="_Toc442434890"/>
      <w:bookmarkStart w:id="2486" w:name="_Toc442435729"/>
      <w:bookmarkStart w:id="2487" w:name="_Toc462044820"/>
      <w:bookmarkStart w:id="2488" w:name="_Toc462068523"/>
      <w:bookmarkStart w:id="2489" w:name="_Toc463514213"/>
      <w:bookmarkStart w:id="2490" w:name="_Toc469480451"/>
      <w:bookmarkStart w:id="2491" w:name="_Toc471823242"/>
      <w:bookmarkStart w:id="2492" w:name="_Toc498512103"/>
      <w:bookmarkStart w:id="2493" w:name="_Toc511312923"/>
      <w:bookmarkStart w:id="2494" w:name="_Toc511315327"/>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95" w:name="_Toc97651412"/>
      <w:bookmarkStart w:id="2496" w:name="_Toc98253957"/>
      <w:bookmarkStart w:id="2497" w:name="_Toc157248209"/>
      <w:bookmarkStart w:id="2498" w:name="_Toc157496578"/>
      <w:bookmarkStart w:id="2499" w:name="_Toc158206117"/>
      <w:bookmarkStart w:id="2500" w:name="_Toc164057802"/>
      <w:bookmarkStart w:id="2501" w:name="_Toc164137152"/>
      <w:bookmarkStart w:id="2502" w:name="_Toc164161312"/>
      <w:bookmarkStart w:id="2503" w:name="_Toc165173883"/>
      <w:r>
        <w:rPr>
          <w:b/>
          <w:szCs w:val="24"/>
        </w:rPr>
        <w:br w:type="page"/>
      </w:r>
    </w:p>
    <w:p w:rsidR="00211593" w:rsidRPr="0088090C" w:rsidRDefault="00211593" w:rsidP="00363FC9">
      <w:pPr>
        <w:pStyle w:val="3"/>
        <w:numPr>
          <w:ilvl w:val="2"/>
          <w:numId w:val="80"/>
        </w:numPr>
        <w:rPr>
          <w:sz w:val="24"/>
          <w:szCs w:val="24"/>
        </w:rPr>
      </w:pPr>
      <w:bookmarkStart w:id="2504" w:name="_Toc439170703"/>
      <w:bookmarkStart w:id="2505" w:name="_Toc439172805"/>
      <w:bookmarkStart w:id="2506" w:name="_Toc439173249"/>
      <w:bookmarkStart w:id="2507" w:name="_Toc439238245"/>
      <w:bookmarkStart w:id="2508" w:name="_Toc439252792"/>
      <w:bookmarkStart w:id="2509" w:name="_Toc439323766"/>
      <w:bookmarkStart w:id="2510" w:name="_Toc440361403"/>
      <w:bookmarkStart w:id="2511" w:name="_Toc440376285"/>
      <w:bookmarkStart w:id="2512" w:name="_Toc440382543"/>
      <w:bookmarkStart w:id="2513" w:name="_Toc440447213"/>
      <w:bookmarkStart w:id="2514" w:name="_Toc440632374"/>
      <w:bookmarkStart w:id="2515" w:name="_Toc440875146"/>
      <w:bookmarkStart w:id="2516" w:name="_Toc441131133"/>
      <w:bookmarkStart w:id="2517" w:name="_Toc441572138"/>
      <w:bookmarkStart w:id="2518" w:name="_Toc441575230"/>
      <w:bookmarkStart w:id="2519" w:name="_Toc442434891"/>
      <w:bookmarkStart w:id="2520" w:name="_Toc442435730"/>
      <w:bookmarkStart w:id="2521" w:name="_Toc462044821"/>
      <w:bookmarkStart w:id="2522" w:name="_Toc462068524"/>
      <w:bookmarkStart w:id="2523" w:name="_Toc463514214"/>
      <w:bookmarkStart w:id="2524" w:name="_Toc469480452"/>
      <w:bookmarkStart w:id="2525" w:name="_Toc471823243"/>
      <w:bookmarkStart w:id="2526" w:name="_Toc498512104"/>
      <w:bookmarkStart w:id="2527" w:name="_Toc511312924"/>
      <w:bookmarkStart w:id="2528" w:name="_Toc511315328"/>
      <w:r w:rsidRPr="0088090C">
        <w:rPr>
          <w:sz w:val="24"/>
          <w:szCs w:val="24"/>
        </w:rPr>
        <w:lastRenderedPageBreak/>
        <w:t>Инструкции по заполнению</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4A76B6" w:rsidRPr="004A76B6">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455"/>
    <w:bookmarkEnd w:id="2456"/>
    <w:bookmarkEnd w:id="2457"/>
    <w:bookmarkEnd w:id="2458"/>
    <w:bookmarkEnd w:id="2459"/>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529"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Toc423423680"/>
      <w:bookmarkStart w:id="2531" w:name="_Ref440272035"/>
      <w:bookmarkStart w:id="2532" w:name="_Ref440274733"/>
      <w:bookmarkStart w:id="2533" w:name="_Toc441131134"/>
      <w:bookmarkStart w:id="2534" w:name="_Toc511315329"/>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529"/>
      <w:bookmarkEnd w:id="2530"/>
      <w:bookmarkEnd w:id="2531"/>
      <w:bookmarkEnd w:id="2532"/>
      <w:bookmarkEnd w:id="2533"/>
      <w:bookmarkEnd w:id="2534"/>
    </w:p>
    <w:p w:rsidR="00211593" w:rsidRPr="0089679E" w:rsidRDefault="0089679E" w:rsidP="00363FC9">
      <w:pPr>
        <w:pStyle w:val="3"/>
        <w:numPr>
          <w:ilvl w:val="2"/>
          <w:numId w:val="80"/>
        </w:numPr>
        <w:rPr>
          <w:sz w:val="24"/>
          <w:szCs w:val="24"/>
        </w:rPr>
      </w:pPr>
      <w:bookmarkStart w:id="2535" w:name="_Toc343690584"/>
      <w:bookmarkStart w:id="2536" w:name="_Toc372294428"/>
      <w:bookmarkStart w:id="2537" w:name="_Toc379288896"/>
      <w:bookmarkStart w:id="2538" w:name="_Toc384734780"/>
      <w:bookmarkStart w:id="2539" w:name="_Toc396984078"/>
      <w:bookmarkStart w:id="2540" w:name="_Toc423423681"/>
      <w:bookmarkStart w:id="2541" w:name="_Toc439170710"/>
      <w:bookmarkStart w:id="2542" w:name="_Toc439172812"/>
      <w:bookmarkStart w:id="2543" w:name="_Toc439173253"/>
      <w:bookmarkStart w:id="2544" w:name="_Toc439238249"/>
      <w:bookmarkStart w:id="2545" w:name="_Toc439252796"/>
      <w:bookmarkStart w:id="2546" w:name="_Toc439323770"/>
      <w:bookmarkStart w:id="2547" w:name="_Toc440361405"/>
      <w:bookmarkStart w:id="2548" w:name="_Toc440376287"/>
      <w:bookmarkStart w:id="2549" w:name="_Toc440382545"/>
      <w:bookmarkStart w:id="2550" w:name="_Toc440447215"/>
      <w:bookmarkStart w:id="2551" w:name="_Toc440632376"/>
      <w:bookmarkStart w:id="2552" w:name="_Toc440875148"/>
      <w:bookmarkStart w:id="2553" w:name="_Toc441131135"/>
      <w:bookmarkStart w:id="2554" w:name="_Toc441572140"/>
      <w:bookmarkStart w:id="2555" w:name="_Toc441575232"/>
      <w:bookmarkStart w:id="2556" w:name="_Toc442195898"/>
      <w:bookmarkStart w:id="2557" w:name="_Toc442251940"/>
      <w:bookmarkStart w:id="2558" w:name="_Toc442258889"/>
      <w:bookmarkStart w:id="2559" w:name="_Toc442259129"/>
      <w:bookmarkStart w:id="2560" w:name="_Toc447292892"/>
      <w:bookmarkStart w:id="2561" w:name="_Toc461808964"/>
      <w:bookmarkStart w:id="2562" w:name="_Toc463514796"/>
      <w:bookmarkStart w:id="2563" w:name="_Toc466967523"/>
      <w:bookmarkStart w:id="2564" w:name="_Toc467574715"/>
      <w:bookmarkStart w:id="2565" w:name="_Toc468441758"/>
      <w:bookmarkStart w:id="2566" w:name="_Toc469480233"/>
      <w:bookmarkStart w:id="2567" w:name="_Toc472409262"/>
      <w:bookmarkStart w:id="2568" w:name="_Toc498417409"/>
      <w:bookmarkStart w:id="2569" w:name="_Toc498512106"/>
      <w:bookmarkStart w:id="2570" w:name="_Toc511312926"/>
      <w:bookmarkStart w:id="2571" w:name="_Toc511315330"/>
      <w:r w:rsidRPr="0089679E">
        <w:rPr>
          <w:sz w:val="24"/>
          <w:szCs w:val="24"/>
        </w:rPr>
        <w:t xml:space="preserve">Форма </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r w:rsidRPr="0089679E">
        <w:rPr>
          <w:sz w:val="24"/>
          <w:szCs w:val="24"/>
        </w:rPr>
        <w:t>справки о цепочке собственников участника закупочной процедуры, включая бенефициаров (в том числе конечных)</w:t>
      </w:r>
      <w:bookmarkEnd w:id="2568"/>
      <w:bookmarkEnd w:id="2569"/>
      <w:bookmarkEnd w:id="2570"/>
      <w:bookmarkEnd w:id="2571"/>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w:t>
      </w:r>
      <w:proofErr w:type="gramStart"/>
      <w:r w:rsidRPr="0089679E">
        <w:t>г</w:t>
      </w:r>
      <w:proofErr w:type="gramEnd"/>
      <w:r w:rsidRPr="0089679E">
        <w:t>.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4F40F3">
        <w:trPr>
          <w:trHeight w:val="331"/>
        </w:trPr>
        <w:tc>
          <w:tcPr>
            <w:tcW w:w="453" w:type="dxa"/>
            <w:vMerge w:val="restart"/>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4F40F3">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3" w:type="dxa"/>
            <w:vMerge/>
            <w:shd w:val="clear" w:color="000000" w:fill="FFFFFF"/>
            <w:vAlign w:val="center"/>
            <w:hideMark/>
          </w:tcPr>
          <w:p w:rsidR="0089679E" w:rsidRPr="0089679E"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3"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15</w:t>
            </w: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572" w:name="_Toc343690585"/>
      <w:bookmarkStart w:id="2573" w:name="_Toc372294429"/>
      <w:bookmarkStart w:id="2574" w:name="_Toc379288897"/>
      <w:bookmarkStart w:id="2575" w:name="_Toc384734781"/>
      <w:bookmarkStart w:id="2576" w:name="_Toc396984079"/>
      <w:bookmarkStart w:id="2577" w:name="_Toc423423682"/>
      <w:bookmarkStart w:id="2578" w:name="_Toc439170711"/>
      <w:bookmarkStart w:id="2579" w:name="_Toc439172813"/>
      <w:bookmarkStart w:id="2580" w:name="_Toc439173254"/>
      <w:bookmarkStart w:id="2581" w:name="_Toc439238250"/>
      <w:bookmarkStart w:id="2582" w:name="_Toc439252797"/>
      <w:bookmarkStart w:id="2583" w:name="_Toc439323771"/>
      <w:bookmarkStart w:id="2584" w:name="_Toc440361406"/>
      <w:bookmarkStart w:id="2585" w:name="_Toc440376288"/>
      <w:bookmarkStart w:id="2586" w:name="_Toc440382546"/>
      <w:bookmarkStart w:id="2587" w:name="_Toc440447216"/>
      <w:bookmarkStart w:id="2588" w:name="_Toc440632377"/>
      <w:bookmarkStart w:id="2589" w:name="_Toc440875149"/>
      <w:bookmarkStart w:id="2590" w:name="_Toc441131136"/>
      <w:bookmarkStart w:id="2591" w:name="_Toc441572141"/>
      <w:bookmarkStart w:id="2592" w:name="_Toc441575233"/>
      <w:bookmarkStart w:id="2593" w:name="_Toc442434894"/>
      <w:bookmarkStart w:id="2594" w:name="_Toc442435733"/>
      <w:bookmarkStart w:id="2595" w:name="_Toc462044824"/>
      <w:bookmarkStart w:id="2596" w:name="_Toc462068527"/>
      <w:bookmarkStart w:id="2597" w:name="_Toc463514217"/>
      <w:bookmarkStart w:id="2598" w:name="_Toc469480455"/>
      <w:bookmarkStart w:id="2599" w:name="_Toc471823246"/>
      <w:bookmarkStart w:id="2600" w:name="_Toc498512107"/>
      <w:bookmarkStart w:id="2601" w:name="_Toc511312927"/>
      <w:bookmarkStart w:id="2602" w:name="_Toc511315331"/>
      <w:r w:rsidRPr="0088090C">
        <w:rPr>
          <w:sz w:val="24"/>
          <w:szCs w:val="24"/>
        </w:rPr>
        <w:lastRenderedPageBreak/>
        <w:t>Инструкции по заполнению</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4A76B6" w:rsidRPr="004A76B6">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89679E">
        <w:rPr>
          <w:snapToGrid w:val="0"/>
          <w:sz w:val="24"/>
          <w:szCs w:val="24"/>
        </w:rPr>
        <w:t xml:space="preserve"> В </w:t>
      </w:r>
      <w:proofErr w:type="gramStart"/>
      <w:r w:rsidRPr="0089679E">
        <w:rPr>
          <w:snapToGrid w:val="0"/>
          <w:sz w:val="24"/>
          <w:szCs w:val="24"/>
        </w:rPr>
        <w:t>отношении</w:t>
      </w:r>
      <w:proofErr w:type="gramEnd"/>
      <w:r w:rsidRPr="0089679E">
        <w:rPr>
          <w:snapToGrid w:val="0"/>
          <w:sz w:val="24"/>
          <w:szCs w:val="24"/>
        </w:rPr>
        <w:t xml:space="preserve">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 xml:space="preserve">иностранные компании, по которым не известны конечные бенефициары); конечным бенефициаром (Российская Федерация, </w:t>
      </w:r>
      <w:proofErr w:type="gramStart"/>
      <w:r w:rsidRPr="0089679E">
        <w:rPr>
          <w:sz w:val="24"/>
          <w:szCs w:val="24"/>
        </w:rPr>
        <w:t>гос. учреждения</w:t>
      </w:r>
      <w:proofErr w:type="gramEnd"/>
      <w:r w:rsidRPr="0089679E">
        <w:rPr>
          <w:sz w:val="24"/>
          <w:szCs w:val="24"/>
        </w:rPr>
        <w:t xml:space="preserve">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603"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9679E">
        <w:rPr>
          <w:sz w:val="24"/>
          <w:szCs w:val="24"/>
        </w:rPr>
        <w:t>а(</w:t>
      </w:r>
      <w:proofErr w:type="spellStart"/>
      <w:proofErr w:type="gramEnd"/>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 xml:space="preserve">(список лиц, зарегистрированных в реестре владельцев ценных бумаг) и т.п.). </w:t>
      </w:r>
      <w:proofErr w:type="gramStart"/>
      <w:r w:rsidRPr="0089679E">
        <w:rPr>
          <w:sz w:val="24"/>
          <w:szCs w:val="24"/>
        </w:rPr>
        <w:t>Скан-копии</w:t>
      </w:r>
      <w:proofErr w:type="gramEnd"/>
      <w:r w:rsidRPr="0089679E">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15</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45.хх</w:t>
            </w:r>
            <w:proofErr w:type="gramStart"/>
            <w:r w:rsidRPr="0089679E">
              <w:rPr>
                <w:bCs/>
                <w:color w:val="000000"/>
                <w:sz w:val="14"/>
                <w:szCs w:val="16"/>
              </w:rPr>
              <w:t>.х</w:t>
            </w:r>
            <w:proofErr w:type="gramEnd"/>
            <w:r w:rsidRPr="0089679E">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Саранск, ул. </w:t>
            </w:r>
            <w:proofErr w:type="gramStart"/>
            <w:r w:rsidRPr="0089679E">
              <w:rPr>
                <w:bCs/>
                <w:color w:val="000000"/>
                <w:sz w:val="14"/>
                <w:szCs w:val="16"/>
              </w:rPr>
              <w:t>Саранская</w:t>
            </w:r>
            <w:proofErr w:type="gramEnd"/>
            <w:r w:rsidRPr="0089679E">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Саратов, ул. </w:t>
            </w:r>
            <w:proofErr w:type="gramStart"/>
            <w:r w:rsidRPr="0089679E">
              <w:rPr>
                <w:bCs/>
                <w:color w:val="000000"/>
                <w:sz w:val="14"/>
                <w:szCs w:val="16"/>
              </w:rPr>
              <w:t>Светлая</w:t>
            </w:r>
            <w:proofErr w:type="gramEnd"/>
            <w:r w:rsidRPr="0089679E">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Таганрог, ул. </w:t>
            </w:r>
            <w:proofErr w:type="gramStart"/>
            <w:r w:rsidRPr="0089679E">
              <w:rPr>
                <w:bCs/>
                <w:color w:val="000000"/>
                <w:sz w:val="14"/>
                <w:szCs w:val="16"/>
              </w:rPr>
              <w:t>Разная</w:t>
            </w:r>
            <w:proofErr w:type="gramEnd"/>
            <w:r w:rsidRPr="0089679E">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Сочи, ул. </w:t>
            </w:r>
            <w:proofErr w:type="gramStart"/>
            <w:r w:rsidRPr="0089679E">
              <w:rPr>
                <w:bCs/>
                <w:color w:val="000000"/>
                <w:sz w:val="14"/>
                <w:szCs w:val="16"/>
              </w:rPr>
              <w:t>Садовая</w:t>
            </w:r>
            <w:proofErr w:type="gramEnd"/>
            <w:r w:rsidRPr="0089679E">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04" w:name="_Toc423423683"/>
      <w:bookmarkStart w:id="2605" w:name="_Ref440272051"/>
      <w:bookmarkStart w:id="2606" w:name="_Ref440274744"/>
      <w:bookmarkStart w:id="2607" w:name="_Toc441131137"/>
      <w:bookmarkStart w:id="2608" w:name="_Toc511315332"/>
      <w:r w:rsidRPr="00874F65">
        <w:rPr>
          <w:sz w:val="24"/>
          <w:szCs w:val="24"/>
        </w:rPr>
        <w:lastRenderedPageBreak/>
        <w:t>Согласие на обработку персональных данных (форма 13)</w:t>
      </w:r>
      <w:bookmarkEnd w:id="2603"/>
      <w:bookmarkEnd w:id="2604"/>
      <w:bookmarkEnd w:id="2605"/>
      <w:bookmarkEnd w:id="2606"/>
      <w:bookmarkEnd w:id="2607"/>
      <w:bookmarkEnd w:id="2608"/>
    </w:p>
    <w:p w:rsidR="00211593" w:rsidRPr="00874F65" w:rsidRDefault="00211593" w:rsidP="00363FC9">
      <w:pPr>
        <w:pStyle w:val="3"/>
        <w:numPr>
          <w:ilvl w:val="2"/>
          <w:numId w:val="80"/>
        </w:numPr>
        <w:rPr>
          <w:sz w:val="24"/>
          <w:szCs w:val="24"/>
        </w:rPr>
      </w:pPr>
      <w:bookmarkStart w:id="2609" w:name="_Toc343690587"/>
      <w:bookmarkStart w:id="2610" w:name="_Toc372294431"/>
      <w:bookmarkStart w:id="2611" w:name="_Toc379288899"/>
      <w:bookmarkStart w:id="2612" w:name="_Toc384734783"/>
      <w:bookmarkStart w:id="2613" w:name="_Toc396984081"/>
      <w:bookmarkStart w:id="2614" w:name="_Toc423423684"/>
      <w:bookmarkStart w:id="2615" w:name="_Toc439170713"/>
      <w:bookmarkStart w:id="2616" w:name="_Toc439172815"/>
      <w:bookmarkStart w:id="2617" w:name="_Toc439173256"/>
      <w:bookmarkStart w:id="2618" w:name="_Toc439238252"/>
      <w:bookmarkStart w:id="2619" w:name="_Toc439252799"/>
      <w:bookmarkStart w:id="2620" w:name="_Toc439323773"/>
      <w:bookmarkStart w:id="2621" w:name="_Toc440361408"/>
      <w:bookmarkStart w:id="2622" w:name="_Toc440376290"/>
      <w:bookmarkStart w:id="2623" w:name="_Toc440382548"/>
      <w:bookmarkStart w:id="2624" w:name="_Toc440447218"/>
      <w:bookmarkStart w:id="2625" w:name="_Toc440632379"/>
      <w:bookmarkStart w:id="2626" w:name="_Toc440875151"/>
      <w:bookmarkStart w:id="2627" w:name="_Toc441131138"/>
      <w:bookmarkStart w:id="2628" w:name="_Toc441572143"/>
      <w:bookmarkStart w:id="2629" w:name="_Toc441575235"/>
      <w:bookmarkStart w:id="2630" w:name="_Toc442434896"/>
      <w:bookmarkStart w:id="2631" w:name="_Toc442435735"/>
      <w:bookmarkStart w:id="2632" w:name="_Toc462044826"/>
      <w:bookmarkStart w:id="2633" w:name="_Toc462068529"/>
      <w:bookmarkStart w:id="2634" w:name="_Toc463514219"/>
      <w:bookmarkStart w:id="2635" w:name="_Toc469480457"/>
      <w:bookmarkStart w:id="2636" w:name="_Toc471823248"/>
      <w:bookmarkStart w:id="2637" w:name="_Toc498512109"/>
      <w:bookmarkStart w:id="2638" w:name="_Toc511312929"/>
      <w:bookmarkStart w:id="2639" w:name="_Toc511315333"/>
      <w:r w:rsidRPr="00874F65">
        <w:rPr>
          <w:sz w:val="24"/>
          <w:szCs w:val="24"/>
        </w:rPr>
        <w:t xml:space="preserve">Форма </w:t>
      </w:r>
      <w:bookmarkEnd w:id="2609"/>
      <w:bookmarkEnd w:id="2610"/>
      <w:bookmarkEnd w:id="2611"/>
      <w:bookmarkEnd w:id="2612"/>
      <w:bookmarkEnd w:id="2613"/>
      <w:bookmarkEnd w:id="2614"/>
      <w:bookmarkEnd w:id="2615"/>
      <w:bookmarkEnd w:id="2616"/>
      <w:bookmarkEnd w:id="2617"/>
      <w:bookmarkEnd w:id="2618"/>
      <w:bookmarkEnd w:id="2619"/>
      <w:r w:rsidRPr="00874F65">
        <w:rPr>
          <w:sz w:val="24"/>
          <w:szCs w:val="24"/>
        </w:rPr>
        <w:t>Согласия на обработку персональных данных</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640" w:name="_Toc441572144"/>
      <w:bookmarkStart w:id="2641" w:name="_Toc441575236"/>
      <w:bookmarkStart w:id="2642" w:name="_Toc442434897"/>
      <w:bookmarkStart w:id="2643" w:name="_Toc442435736"/>
      <w:bookmarkStart w:id="2644" w:name="_Toc462044827"/>
      <w:bookmarkStart w:id="2645" w:name="_Toc462068530"/>
      <w:bookmarkStart w:id="2646" w:name="_Toc463514220"/>
      <w:bookmarkStart w:id="2647" w:name="_Toc469480458"/>
      <w:bookmarkStart w:id="2648" w:name="_Toc471823249"/>
      <w:bookmarkStart w:id="2649" w:name="_Toc498512110"/>
      <w:bookmarkStart w:id="2650" w:name="_Toc511312930"/>
      <w:bookmarkStart w:id="2651" w:name="_Toc511315334"/>
      <w:r w:rsidRPr="0008171A">
        <w:rPr>
          <w:b/>
          <w:sz w:val="26"/>
          <w:szCs w:val="26"/>
        </w:rPr>
        <w:t>Согласие на обработку персональных данных</w:t>
      </w:r>
      <w:bookmarkEnd w:id="2640"/>
      <w:bookmarkEnd w:id="2641"/>
      <w:bookmarkEnd w:id="2642"/>
      <w:bookmarkEnd w:id="2643"/>
      <w:bookmarkEnd w:id="2644"/>
      <w:bookmarkEnd w:id="2645"/>
      <w:bookmarkEnd w:id="2646"/>
      <w:bookmarkEnd w:id="2647"/>
      <w:bookmarkEnd w:id="2648"/>
      <w:bookmarkEnd w:id="2649"/>
      <w:bookmarkEnd w:id="2650"/>
      <w:bookmarkEnd w:id="2651"/>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652" w:name="_Toc439252801"/>
      <w:bookmarkStart w:id="2653" w:name="_Toc439323774"/>
      <w:bookmarkStart w:id="2654" w:name="_Toc440361409"/>
      <w:bookmarkStart w:id="2655" w:name="_Toc440376291"/>
      <w:bookmarkStart w:id="2656" w:name="_Toc440382549"/>
      <w:bookmarkStart w:id="2657" w:name="_Toc440447219"/>
      <w:bookmarkStart w:id="2658" w:name="_Toc440632380"/>
      <w:bookmarkStart w:id="2659" w:name="_Toc440875152"/>
      <w:bookmarkStart w:id="2660" w:name="_Toc441131139"/>
      <w:bookmarkStart w:id="2661" w:name="_Toc441572145"/>
      <w:bookmarkStart w:id="2662" w:name="_Toc441575237"/>
      <w:bookmarkStart w:id="2663" w:name="_Toc442434898"/>
      <w:bookmarkStart w:id="2664" w:name="_Toc442435737"/>
      <w:bookmarkStart w:id="2665" w:name="_Toc462044828"/>
      <w:bookmarkStart w:id="2666" w:name="_Toc462068531"/>
      <w:bookmarkStart w:id="2667" w:name="_Toc463514221"/>
      <w:bookmarkStart w:id="2668" w:name="_Toc469480459"/>
      <w:bookmarkStart w:id="2669" w:name="_Toc471823250"/>
      <w:bookmarkStart w:id="2670" w:name="_Toc498512111"/>
      <w:bookmarkStart w:id="2671" w:name="_Toc511312931"/>
      <w:bookmarkStart w:id="2672" w:name="_Toc511315335"/>
      <w:r w:rsidRPr="0088090C">
        <w:rPr>
          <w:sz w:val="24"/>
          <w:szCs w:val="24"/>
        </w:rPr>
        <w:lastRenderedPageBreak/>
        <w:t>Инструкции по заполнению</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673" w:name="_Toc462044829"/>
      <w:bookmarkStart w:id="2674" w:name="_Toc462068532"/>
      <w:bookmarkStart w:id="2675" w:name="_Toc463514222"/>
      <w:bookmarkStart w:id="2676" w:name="_Toc469480460"/>
      <w:bookmarkStart w:id="2677" w:name="_Toc471823251"/>
      <w:bookmarkStart w:id="2678" w:name="_Toc498512112"/>
      <w:bookmarkStart w:id="2679" w:name="_Toc511312932"/>
      <w:bookmarkStart w:id="2680" w:name="_Toc511315336"/>
      <w:r w:rsidRPr="00602FCE">
        <w:rPr>
          <w:bCs w:val="0"/>
          <w:sz w:val="24"/>
          <w:szCs w:val="24"/>
        </w:rPr>
        <w:lastRenderedPageBreak/>
        <w:t>Форма Согласия на обработку персональных данных</w:t>
      </w:r>
      <w:bookmarkEnd w:id="2673"/>
      <w:bookmarkEnd w:id="2674"/>
      <w:bookmarkEnd w:id="2675"/>
      <w:bookmarkEnd w:id="2676"/>
      <w:bookmarkEnd w:id="2677"/>
      <w:bookmarkEnd w:id="2678"/>
      <w:bookmarkEnd w:id="2679"/>
      <w:bookmarkEnd w:id="2680"/>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681" w:name="_Toc462044830"/>
      <w:bookmarkStart w:id="2682" w:name="_Toc462068533"/>
      <w:bookmarkStart w:id="2683" w:name="_Toc463514223"/>
      <w:bookmarkStart w:id="2684" w:name="_Toc469480461"/>
      <w:bookmarkStart w:id="2685" w:name="_Toc471823252"/>
      <w:bookmarkStart w:id="2686" w:name="_Toc498512113"/>
      <w:bookmarkStart w:id="2687" w:name="_Toc511312933"/>
      <w:bookmarkStart w:id="2688" w:name="_Toc511315337"/>
      <w:r w:rsidRPr="0008171A">
        <w:rPr>
          <w:b/>
          <w:szCs w:val="24"/>
        </w:rPr>
        <w:t>Согласие на обработку персональных данных</w:t>
      </w:r>
      <w:bookmarkEnd w:id="2681"/>
      <w:bookmarkEnd w:id="2682"/>
      <w:bookmarkEnd w:id="2683"/>
      <w:bookmarkEnd w:id="2684"/>
      <w:bookmarkEnd w:id="2685"/>
      <w:bookmarkEnd w:id="2686"/>
      <w:bookmarkEnd w:id="2687"/>
      <w:bookmarkEnd w:id="2688"/>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Pr>
          <w:snapToGrid w:val="0"/>
        </w:rPr>
        <w:t>выполнения / отмены действия поручений Правительства Российской</w:t>
      </w:r>
      <w:proofErr w:type="gramEnd"/>
      <w:r>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689" w:name="_Toc462044831"/>
      <w:bookmarkStart w:id="2690" w:name="_Toc462068534"/>
      <w:bookmarkStart w:id="2691" w:name="_Toc463514224"/>
      <w:bookmarkStart w:id="2692" w:name="_Toc469480462"/>
      <w:bookmarkStart w:id="2693" w:name="_Toc471823253"/>
      <w:bookmarkStart w:id="2694" w:name="_Toc498512114"/>
      <w:bookmarkStart w:id="2695" w:name="_Toc511312934"/>
      <w:bookmarkStart w:id="2696" w:name="_Toc511315338"/>
      <w:r w:rsidRPr="0008171A">
        <w:rPr>
          <w:bCs w:val="0"/>
          <w:sz w:val="24"/>
          <w:szCs w:val="24"/>
        </w:rPr>
        <w:lastRenderedPageBreak/>
        <w:t>Инструкции по заполнению</w:t>
      </w:r>
      <w:bookmarkEnd w:id="2689"/>
      <w:bookmarkEnd w:id="2690"/>
      <w:bookmarkEnd w:id="2691"/>
      <w:bookmarkEnd w:id="2692"/>
      <w:bookmarkEnd w:id="2693"/>
      <w:bookmarkEnd w:id="2694"/>
      <w:bookmarkEnd w:id="2695"/>
      <w:bookmarkEnd w:id="2696"/>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w:t>
      </w:r>
      <w:proofErr w:type="gramStart"/>
      <w:r w:rsidRPr="00602FCE">
        <w:rPr>
          <w:szCs w:val="24"/>
        </w:rPr>
        <w:t>последнем</w:t>
      </w:r>
      <w:proofErr w:type="gramEnd"/>
      <w:r w:rsidRPr="00602FCE">
        <w:rPr>
          <w:szCs w:val="24"/>
        </w:rPr>
        <w:t xml:space="preserve">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97" w:name="_Ref461801664"/>
      <w:bookmarkStart w:id="2698" w:name="_Toc498509294"/>
      <w:bookmarkStart w:id="2699" w:name="_Toc511315339"/>
      <w:r w:rsidRPr="00E05737">
        <w:rPr>
          <w:sz w:val="24"/>
          <w:szCs w:val="24"/>
        </w:rPr>
        <w:lastRenderedPageBreak/>
        <w:t>Банковская гарантия (форма 1</w:t>
      </w:r>
      <w:r>
        <w:rPr>
          <w:sz w:val="24"/>
          <w:szCs w:val="24"/>
        </w:rPr>
        <w:t>4</w:t>
      </w:r>
      <w:r w:rsidRPr="00E05737">
        <w:rPr>
          <w:sz w:val="24"/>
          <w:szCs w:val="24"/>
        </w:rPr>
        <w:t>)</w:t>
      </w:r>
      <w:bookmarkEnd w:id="2697"/>
      <w:bookmarkEnd w:id="2698"/>
      <w:bookmarkEnd w:id="2699"/>
    </w:p>
    <w:p w:rsidR="00211593" w:rsidRPr="0088090C" w:rsidRDefault="004F40F3" w:rsidP="00363FC9">
      <w:pPr>
        <w:pStyle w:val="3"/>
        <w:numPr>
          <w:ilvl w:val="2"/>
          <w:numId w:val="80"/>
        </w:numPr>
        <w:rPr>
          <w:sz w:val="24"/>
          <w:szCs w:val="24"/>
        </w:rPr>
      </w:pPr>
      <w:bookmarkStart w:id="2700" w:name="_Toc439170715"/>
      <w:bookmarkStart w:id="2701" w:name="_Toc439172817"/>
      <w:bookmarkStart w:id="2702" w:name="_Toc439173259"/>
      <w:bookmarkStart w:id="2703" w:name="_Toc439238255"/>
      <w:bookmarkStart w:id="2704" w:name="_Toc439252803"/>
      <w:bookmarkStart w:id="2705" w:name="_Toc439323776"/>
      <w:bookmarkStart w:id="2706" w:name="_Toc440361411"/>
      <w:bookmarkStart w:id="2707" w:name="_Toc440376293"/>
      <w:bookmarkStart w:id="2708" w:name="_Toc440382551"/>
      <w:bookmarkStart w:id="2709" w:name="_Toc440447221"/>
      <w:bookmarkStart w:id="2710" w:name="_Toc440632382"/>
      <w:bookmarkStart w:id="2711" w:name="_Toc440875154"/>
      <w:bookmarkStart w:id="2712" w:name="_Toc441131141"/>
      <w:bookmarkStart w:id="2713" w:name="_Toc441572147"/>
      <w:bookmarkStart w:id="2714" w:name="_Toc441575239"/>
      <w:bookmarkStart w:id="2715" w:name="_Toc442195905"/>
      <w:bookmarkStart w:id="2716" w:name="_Toc442251947"/>
      <w:bookmarkStart w:id="2717" w:name="_Toc442258896"/>
      <w:bookmarkStart w:id="2718" w:name="_Toc442259136"/>
      <w:bookmarkStart w:id="2719" w:name="_Toc442265447"/>
      <w:bookmarkStart w:id="2720" w:name="_Toc447292653"/>
      <w:bookmarkStart w:id="2721" w:name="_Toc461809102"/>
      <w:bookmarkStart w:id="2722" w:name="_Toc463514521"/>
      <w:bookmarkStart w:id="2723" w:name="_Toc466908641"/>
      <w:bookmarkStart w:id="2724" w:name="_Toc468196580"/>
      <w:bookmarkStart w:id="2725" w:name="_Toc468446661"/>
      <w:bookmarkStart w:id="2726" w:name="_Toc468446855"/>
      <w:bookmarkStart w:id="2727" w:name="_Toc469479711"/>
      <w:bookmarkStart w:id="2728" w:name="_Toc471986661"/>
      <w:bookmarkStart w:id="2729" w:name="_Toc498509295"/>
      <w:bookmarkStart w:id="2730" w:name="_Toc511312936"/>
      <w:bookmarkStart w:id="2731" w:name="_Toc511315340"/>
      <w:r w:rsidRPr="00E05737">
        <w:rPr>
          <w:sz w:val="24"/>
          <w:szCs w:val="24"/>
        </w:rPr>
        <w:t xml:space="preserve">Форма </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r w:rsidRPr="00E05737">
        <w:rPr>
          <w:sz w:val="24"/>
          <w:szCs w:val="24"/>
        </w:rPr>
        <w:t>Банковской гарантии</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4F40F3" w:rsidRPr="007801C7" w:rsidRDefault="004F40F3" w:rsidP="004F40F3">
      <w:pPr>
        <w:tabs>
          <w:tab w:val="left" w:pos="0"/>
          <w:tab w:val="num" w:pos="1134"/>
        </w:tabs>
        <w:jc w:val="center"/>
        <w:outlineLvl w:val="1"/>
        <w:rPr>
          <w:i/>
          <w:sz w:val="26"/>
          <w:szCs w:val="26"/>
        </w:rPr>
      </w:pPr>
      <w:bookmarkStart w:id="2732" w:name="_Toc307936287"/>
      <w:bookmarkStart w:id="2733" w:name="_Toc442265448"/>
      <w:bookmarkStart w:id="2734" w:name="_Toc447292654"/>
      <w:bookmarkStart w:id="2735" w:name="_Toc461809103"/>
      <w:bookmarkStart w:id="2736" w:name="_Toc463514522"/>
      <w:bookmarkStart w:id="2737" w:name="_Toc466908642"/>
      <w:bookmarkStart w:id="2738" w:name="_Toc468196581"/>
      <w:bookmarkStart w:id="2739" w:name="_Toc468446662"/>
      <w:bookmarkStart w:id="2740" w:name="_Toc468446856"/>
      <w:bookmarkStart w:id="2741" w:name="_Toc469479712"/>
      <w:bookmarkStart w:id="2742" w:name="_Toc471986662"/>
      <w:bookmarkStart w:id="2743" w:name="_Toc498509296"/>
      <w:bookmarkStart w:id="2744" w:name="_Toc511312937"/>
      <w:bookmarkStart w:id="2745" w:name="_Toc511315341"/>
      <w:r w:rsidRPr="007801C7">
        <w:rPr>
          <w:b/>
          <w:sz w:val="26"/>
          <w:szCs w:val="26"/>
        </w:rPr>
        <w:t xml:space="preserve">Банковская гарантия </w:t>
      </w:r>
      <w:proofErr w:type="gramStart"/>
      <w:r w:rsidRPr="007801C7">
        <w:rPr>
          <w:b/>
          <w:sz w:val="26"/>
          <w:szCs w:val="26"/>
        </w:rPr>
        <w:t xml:space="preserve">обеспечения исполнения обязательств участника </w:t>
      </w:r>
      <w:bookmarkEnd w:id="2732"/>
      <w:bookmarkEnd w:id="2733"/>
      <w:r w:rsidRPr="007801C7">
        <w:rPr>
          <w:b/>
          <w:sz w:val="26"/>
          <w:szCs w:val="26"/>
        </w:rPr>
        <w:t>Открытого одноэтапного конкурса</w:t>
      </w:r>
      <w:bookmarkEnd w:id="2734"/>
      <w:bookmarkEnd w:id="2735"/>
      <w:bookmarkEnd w:id="2736"/>
      <w:bookmarkEnd w:id="2737"/>
      <w:bookmarkEnd w:id="2738"/>
      <w:bookmarkEnd w:id="2739"/>
      <w:bookmarkEnd w:id="2740"/>
      <w:bookmarkEnd w:id="2741"/>
      <w:bookmarkEnd w:id="2742"/>
      <w:bookmarkEnd w:id="2743"/>
      <w:bookmarkEnd w:id="2744"/>
      <w:bookmarkEnd w:id="2745"/>
      <w:proofErr w:type="gramEnd"/>
    </w:p>
    <w:p w:rsidR="004F40F3" w:rsidRPr="007801C7" w:rsidRDefault="004F40F3" w:rsidP="004F40F3">
      <w:pPr>
        <w:ind w:firstLine="567"/>
        <w:rPr>
          <w:snapToGrid w:val="0"/>
          <w:szCs w:val="24"/>
          <w:lang w:val="x-none" w:eastAsia="x-none"/>
        </w:rPr>
      </w:pPr>
    </w:p>
    <w:p w:rsidR="004F40F3" w:rsidRPr="007801C7" w:rsidRDefault="004F40F3" w:rsidP="004F40F3">
      <w:pPr>
        <w:tabs>
          <w:tab w:val="left" w:pos="1080"/>
        </w:tabs>
        <w:ind w:firstLine="540"/>
        <w:jc w:val="center"/>
        <w:rPr>
          <w:snapToGrid w:val="0"/>
          <w:szCs w:val="24"/>
          <w:lang w:val="x-none" w:eastAsia="x-none"/>
        </w:rPr>
      </w:pPr>
      <w:r w:rsidRPr="007801C7">
        <w:rPr>
          <w:snapToGrid w:val="0"/>
          <w:szCs w:val="24"/>
          <w:lang w:val="x-none" w:eastAsia="x-none"/>
        </w:rPr>
        <w:t>Бланк банка</w:t>
      </w:r>
    </w:p>
    <w:p w:rsidR="004F40F3" w:rsidRPr="007801C7" w:rsidRDefault="004F40F3" w:rsidP="004F40F3">
      <w:pPr>
        <w:rPr>
          <w:szCs w:val="24"/>
        </w:rPr>
      </w:pPr>
      <w:r w:rsidRPr="007801C7">
        <w:rPr>
          <w:szCs w:val="24"/>
        </w:rPr>
        <w:t>КОМУ: ПАО «МРСК Центра»</w:t>
      </w:r>
    </w:p>
    <w:p w:rsidR="004F40F3" w:rsidRPr="007801C7" w:rsidRDefault="004F40F3" w:rsidP="004F40F3">
      <w:pPr>
        <w:rPr>
          <w:szCs w:val="24"/>
        </w:rPr>
      </w:pPr>
      <w:r w:rsidRPr="007801C7">
        <w:rPr>
          <w:szCs w:val="24"/>
        </w:rPr>
        <w:t>Юридический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Почтовый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ИНН 6901067107</w:t>
      </w:r>
    </w:p>
    <w:p w:rsidR="004F40F3" w:rsidRPr="007801C7" w:rsidRDefault="004F40F3" w:rsidP="004F40F3">
      <w:pPr>
        <w:rPr>
          <w:szCs w:val="24"/>
        </w:rPr>
      </w:pPr>
      <w:r w:rsidRPr="007801C7">
        <w:rPr>
          <w:szCs w:val="24"/>
        </w:rPr>
        <w:t>КПП 997450001</w:t>
      </w:r>
    </w:p>
    <w:p w:rsidR="004F40F3" w:rsidRPr="007801C7" w:rsidRDefault="004F40F3" w:rsidP="004F40F3">
      <w:pPr>
        <w:tabs>
          <w:tab w:val="left" w:pos="1080"/>
        </w:tabs>
        <w:ind w:firstLine="540"/>
        <w:rPr>
          <w:snapToGrid w:val="0"/>
          <w:szCs w:val="24"/>
          <w:lang w:val="x-none"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lang w:val="x-none" w:eastAsia="x-none"/>
        </w:rPr>
        <w:t xml:space="preserve"> </w:t>
      </w:r>
      <w:r w:rsidRPr="007801C7">
        <w:rPr>
          <w:snapToGrid w:val="0"/>
          <w:szCs w:val="24"/>
          <w:lang w:val="x-none" w:eastAsia="x-none"/>
        </w:rPr>
        <w:t>Открытом одноэтапном конкурсе на ___________________________________</w:t>
      </w:r>
      <w:r w:rsidRPr="00BA72E2">
        <w:rPr>
          <w:snapToGrid w:val="0"/>
          <w:szCs w:val="24"/>
          <w:lang w:val="x-none" w:eastAsia="x-none"/>
        </w:rPr>
        <w:t xml:space="preserve"> </w:t>
      </w:r>
      <w:r w:rsidRPr="00BA72E2">
        <w:rPr>
          <w:b/>
          <w:i/>
          <w:snapToGrid w:val="0"/>
          <w:szCs w:val="24"/>
          <w:highlight w:val="yellow"/>
          <w:lang w:eastAsia="x-none"/>
        </w:rPr>
        <w:t>[</w:t>
      </w:r>
      <w:r w:rsidRPr="00BA72E2">
        <w:rPr>
          <w:rStyle w:val="aff1"/>
          <w:szCs w:val="24"/>
        </w:rPr>
        <w:t>предмет закупки]</w:t>
      </w:r>
      <w:r w:rsidRPr="00BA72E2">
        <w:rPr>
          <w:snapToGrid w:val="0"/>
          <w:szCs w:val="24"/>
          <w:lang w:val="x-none" w:eastAsia="x-none"/>
        </w:rPr>
        <w:t>,</w:t>
      </w:r>
      <w:r w:rsidRPr="00060283">
        <w:rPr>
          <w:snapToGrid w:val="0"/>
          <w:szCs w:val="24"/>
          <w:lang w:val="x-none" w:eastAsia="x-none"/>
        </w:rPr>
        <w:t xml:space="preserve"> </w:t>
      </w:r>
      <w:r w:rsidRPr="007801C7">
        <w:rPr>
          <w:snapToGrid w:val="0"/>
          <w:szCs w:val="24"/>
          <w:lang w:val="x-none" w:eastAsia="x-none"/>
        </w:rPr>
        <w:t xml:space="preserve">проводимом </w:t>
      </w:r>
      <w:r w:rsidRPr="007801C7">
        <w:rPr>
          <w:snapToGrid w:val="0"/>
          <w:szCs w:val="24"/>
          <w:lang w:eastAsia="x-none"/>
        </w:rPr>
        <w:t>Публичным</w:t>
      </w:r>
      <w:r w:rsidRPr="007801C7">
        <w:rPr>
          <w:snapToGrid w:val="0"/>
          <w:szCs w:val="24"/>
          <w:lang w:val="x-none" w:eastAsia="x-none"/>
        </w:rPr>
        <w:t xml:space="preserve"> акционерным обществом «</w:t>
      </w:r>
      <w:r w:rsidRPr="007801C7">
        <w:rPr>
          <w:snapToGrid w:val="0"/>
          <w:szCs w:val="24"/>
          <w:lang w:eastAsia="x-none"/>
        </w:rPr>
        <w:t>Межрегиональная распределительная сетевая компания Центра</w:t>
      </w:r>
      <w:r w:rsidRPr="007801C7">
        <w:rPr>
          <w:snapToGrid w:val="0"/>
          <w:szCs w:val="24"/>
          <w:lang w:val="x-none" w:eastAsia="x-none"/>
        </w:rPr>
        <w:t xml:space="preserve">» (Адрес места нахождения: </w:t>
      </w:r>
      <w:r w:rsidRPr="007801C7">
        <w:rPr>
          <w:iCs/>
          <w:szCs w:val="24"/>
        </w:rPr>
        <w:t xml:space="preserve">РФ, 127018, г. Москва, ул. 2-я </w:t>
      </w:r>
      <w:proofErr w:type="gramStart"/>
      <w:r w:rsidRPr="007801C7">
        <w:rPr>
          <w:iCs/>
          <w:szCs w:val="24"/>
        </w:rPr>
        <w:t>Ямская</w:t>
      </w:r>
      <w:proofErr w:type="gramEnd"/>
      <w:r w:rsidRPr="007801C7">
        <w:rPr>
          <w:iCs/>
          <w:szCs w:val="24"/>
        </w:rPr>
        <w:t>, 4</w:t>
      </w:r>
      <w:r w:rsidRPr="007801C7">
        <w:rPr>
          <w:snapToGrid w:val="0"/>
          <w:szCs w:val="24"/>
          <w:lang w:val="x-none" w:eastAsia="x-none"/>
        </w:rPr>
        <w:t xml:space="preserve">), именуемым в дальнейшем «Бенефициар». В соответствии с условиями </w:t>
      </w:r>
      <w:r w:rsidRPr="007801C7">
        <w:rPr>
          <w:snapToGrid w:val="0"/>
          <w:szCs w:val="24"/>
          <w:lang w:eastAsia="x-none"/>
        </w:rPr>
        <w:t>Конкурсной</w:t>
      </w:r>
      <w:r w:rsidRPr="007801C7">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07870"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w:t>
      </w:r>
      <w:r w:rsidRPr="00B2051F">
        <w:rPr>
          <w:snapToGrid w:val="0"/>
          <w:szCs w:val="24"/>
          <w:lang w:val="x-none" w:eastAsia="x-none"/>
        </w:rPr>
        <w:t>Бенефициара</w:t>
      </w:r>
      <w:r w:rsidRPr="00B2051F">
        <w:rPr>
          <w:snapToGrid w:val="0"/>
          <w:szCs w:val="24"/>
          <w:lang w:eastAsia="x-none"/>
        </w:rPr>
        <w:t xml:space="preserve"> </w:t>
      </w:r>
      <w:r w:rsidRPr="00B2051F">
        <w:rPr>
          <w:snapToGrid w:val="0"/>
          <w:szCs w:val="24"/>
          <w:lang w:val="x-none" w:eastAsia="x-none"/>
        </w:rPr>
        <w:t>(</w:t>
      </w:r>
      <w:r w:rsidRPr="00907870">
        <w:rPr>
          <w:snapToGrid w:val="0"/>
          <w:szCs w:val="24"/>
          <w:lang w:val="x-none" w:eastAsia="x-none"/>
        </w:rPr>
        <w:t xml:space="preserve">реквизиты </w:t>
      </w:r>
      <w:r w:rsidRPr="00907870">
        <w:rPr>
          <w:snapToGrid w:val="0"/>
          <w:szCs w:val="24"/>
          <w:lang w:eastAsia="x-none"/>
        </w:rPr>
        <w:t>бенефициара</w:t>
      </w:r>
      <w:r w:rsidRPr="00907870">
        <w:rPr>
          <w:snapToGrid w:val="0"/>
          <w:szCs w:val="24"/>
          <w:lang w:val="x-none" w:eastAsia="x-none"/>
        </w:rPr>
        <w:t>) любую сумму, не превышающую __________________ (сумма цифрами и прописью), в случае:</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изменения Принципалом заявки</w:t>
      </w:r>
      <w:r w:rsidRPr="00907870">
        <w:rPr>
          <w:snapToGrid w:val="0"/>
          <w:color w:val="0070C0"/>
          <w:szCs w:val="24"/>
          <w:lang w:val="x-none" w:eastAsia="x-none"/>
        </w:rPr>
        <w:t xml:space="preserve"> </w:t>
      </w:r>
      <w:r w:rsidRPr="00907870">
        <w:rPr>
          <w:snapToGrid w:val="0"/>
          <w:szCs w:val="24"/>
          <w:lang w:val="x-none" w:eastAsia="x-none"/>
        </w:rPr>
        <w:t>в течение срока ее действия после истечения срока окончания подачи заявок;</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07870">
        <w:rPr>
          <w:snapToGrid w:val="0"/>
          <w:szCs w:val="24"/>
          <w:lang w:eastAsia="x-none"/>
        </w:rPr>
        <w:t xml:space="preserve">фальсификации </w:t>
      </w:r>
      <w:r w:rsidRPr="00907870">
        <w:rPr>
          <w:snapToGrid w:val="0"/>
          <w:szCs w:val="24"/>
          <w:lang w:val="x-none" w:eastAsia="x-none"/>
        </w:rPr>
        <w:t>документов, приведенных в составе заявки;</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7801C7"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r w:rsidRPr="007801C7">
        <w:rPr>
          <w:snapToGrid w:val="0"/>
          <w:szCs w:val="24"/>
          <w:lang w:val="x-none" w:eastAsia="x-none"/>
        </w:rPr>
        <w:t>;</w:t>
      </w:r>
    </w:p>
    <w:p w:rsidR="004F40F3" w:rsidRPr="009533AC" w:rsidRDefault="004F40F3" w:rsidP="004F40F3">
      <w:pPr>
        <w:numPr>
          <w:ilvl w:val="0"/>
          <w:numId w:val="110"/>
        </w:numPr>
        <w:tabs>
          <w:tab w:val="left" w:pos="1080"/>
          <w:tab w:val="left" w:pos="9180"/>
        </w:tabs>
        <w:rPr>
          <w:snapToGrid w:val="0"/>
          <w:szCs w:val="24"/>
          <w:lang w:val="x-none" w:eastAsia="x-none"/>
        </w:rPr>
      </w:pPr>
      <w:r w:rsidRPr="007801C7">
        <w:rPr>
          <w:snapToGrid w:val="0"/>
          <w:szCs w:val="24"/>
          <w:lang w:val="x-none" w:eastAsia="x-none"/>
        </w:rPr>
        <w:t xml:space="preserve">отказа Принципала в случае признания Принципала Участником, чья Заявка признана наилучшей, заключить </w:t>
      </w:r>
      <w:r w:rsidRPr="009533AC">
        <w:rPr>
          <w:snapToGrid w:val="0"/>
          <w:szCs w:val="24"/>
          <w:lang w:val="x-none" w:eastAsia="x-none"/>
        </w:rPr>
        <w:t>Договор в порядке, установленном настоящей Документацие</w:t>
      </w:r>
      <w:r w:rsidRPr="009533AC">
        <w:rPr>
          <w:snapToGrid w:val="0"/>
          <w:szCs w:val="24"/>
          <w:lang w:eastAsia="x-none"/>
        </w:rPr>
        <w:t>й</w:t>
      </w:r>
      <w:r w:rsidRPr="009533AC">
        <w:rPr>
          <w:snapToGrid w:val="0"/>
          <w:szCs w:val="24"/>
          <w:lang w:val="x-none" w:eastAsia="x-none"/>
        </w:rPr>
        <w:t>;</w:t>
      </w:r>
    </w:p>
    <w:p w:rsidR="004F40F3" w:rsidRPr="00D208D3" w:rsidRDefault="004F40F3" w:rsidP="004F40F3">
      <w:pPr>
        <w:numPr>
          <w:ilvl w:val="0"/>
          <w:numId w:val="110"/>
        </w:numPr>
        <w:tabs>
          <w:tab w:val="left" w:pos="1080"/>
          <w:tab w:val="left" w:pos="9180"/>
        </w:tabs>
        <w:rPr>
          <w:snapToGrid w:val="0"/>
          <w:szCs w:val="24"/>
          <w:lang w:val="x-none" w:eastAsia="x-none"/>
        </w:rPr>
      </w:pPr>
      <w:r w:rsidRPr="009533AC">
        <w:rPr>
          <w:snapToGrid w:val="0"/>
          <w:szCs w:val="24"/>
          <w:lang w:val="x-none" w:eastAsia="x-none"/>
        </w:rPr>
        <w:t>отказа Принципала в случае признания его единственным Участником</w:t>
      </w:r>
      <w:r w:rsidRPr="009533AC">
        <w:rPr>
          <w:szCs w:val="24"/>
        </w:rPr>
        <w:t xml:space="preserve">, соответствующим </w:t>
      </w:r>
      <w:r w:rsidRPr="00F2114A">
        <w:rPr>
          <w:szCs w:val="24"/>
        </w:rPr>
        <w:t>требованиям документации о закупке</w:t>
      </w:r>
      <w:r w:rsidRPr="00F2114A">
        <w:rPr>
          <w:snapToGrid w:val="0"/>
          <w:szCs w:val="24"/>
          <w:lang w:val="x-none" w:eastAsia="x-none"/>
        </w:rPr>
        <w:t>, заключить Договор в порядке, установленном настоящей Документацией</w:t>
      </w:r>
      <w:r w:rsidRPr="00D208D3">
        <w:rPr>
          <w:snapToGrid w:val="0"/>
          <w:szCs w:val="24"/>
          <w:lang w:val="x-none" w:eastAsia="x-none"/>
        </w:rPr>
        <w:t>;</w:t>
      </w:r>
    </w:p>
    <w:p w:rsidR="004F40F3" w:rsidRPr="00F2114A" w:rsidRDefault="004F40F3" w:rsidP="004F40F3">
      <w:pPr>
        <w:numPr>
          <w:ilvl w:val="0"/>
          <w:numId w:val="110"/>
        </w:numPr>
        <w:rPr>
          <w:snapToGrid w:val="0"/>
          <w:lang w:val="x-none" w:eastAsia="x-none"/>
        </w:rPr>
      </w:pPr>
      <w:r w:rsidRPr="00D208D3">
        <w:rPr>
          <w:snapToGrid w:val="0"/>
          <w:lang w:val="x-none" w:eastAsia="x-none"/>
        </w:rPr>
        <w:t xml:space="preserve">отказа Принципала в случае признания его </w:t>
      </w:r>
      <w:r w:rsidRPr="002B2F47">
        <w:rPr>
          <w:snapToGrid w:val="0"/>
          <w:lang w:val="x-none" w:eastAsia="x-none"/>
        </w:rPr>
        <w:t>победителем конкурса</w:t>
      </w:r>
      <w:r w:rsidRPr="002B2F47">
        <w:rPr>
          <w:snapToGrid w:val="0"/>
          <w:lang w:eastAsia="x-none"/>
        </w:rPr>
        <w:t xml:space="preserve">, предоставившим </w:t>
      </w:r>
      <w:r w:rsidRPr="002B2F47">
        <w:rPr>
          <w:snapToGrid w:val="0"/>
          <w:lang w:eastAsia="x-none"/>
        </w:rPr>
        <w:lastRenderedPageBreak/>
        <w:t xml:space="preserve">наилучшую заявку, либо </w:t>
      </w:r>
      <w:r w:rsidRPr="002B2F47">
        <w:rPr>
          <w:snapToGrid w:val="0"/>
          <w:lang w:val="x-none" w:eastAsia="x-none"/>
        </w:rPr>
        <w:t>единственным Участником</w:t>
      </w:r>
      <w:r w:rsidRPr="002B2F47">
        <w:t>, признанным соответствующим требованиям документации о закупке</w:t>
      </w:r>
      <w:r w:rsidRPr="002B2F47">
        <w:rPr>
          <w:snapToGrid w:val="0"/>
          <w:lang w:val="x-none" w:eastAsia="x-none"/>
        </w:rPr>
        <w:t xml:space="preserve">, </w:t>
      </w:r>
      <w:r w:rsidRPr="002B2F47">
        <w:rPr>
          <w:snapToGrid w:val="0"/>
          <w:lang w:eastAsia="x-none"/>
        </w:rPr>
        <w:t xml:space="preserve">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w:t>
      </w:r>
      <w:r w:rsidRPr="00D208D3">
        <w:rPr>
          <w:snapToGrid w:val="0"/>
          <w:lang w:eastAsia="x-none"/>
        </w:rPr>
        <w:t xml:space="preserve"> </w:t>
      </w:r>
      <w:r w:rsidRPr="00D208D3">
        <w:rPr>
          <w:i/>
          <w:iCs/>
        </w:rPr>
        <w:t>полномочий на поставку продукции от производителя(ей) продукции</w:t>
      </w:r>
      <w:r w:rsidRPr="00F2114A">
        <w:rPr>
          <w:i/>
          <w:iCs/>
        </w:rPr>
        <w:t xml:space="preserve"> по договору,</w:t>
      </w:r>
      <w:r w:rsidRPr="00F2114A">
        <w:rPr>
          <w:snapToGrid w:val="0"/>
          <w:lang w:val="x-none" w:eastAsia="x-none"/>
        </w:rPr>
        <w:t xml:space="preserve"> в порядке установленном настоящей Документацией</w:t>
      </w:r>
      <w:r w:rsidRPr="00F2114A">
        <w:rPr>
          <w:snapToGrid w:val="0"/>
          <w:lang w:eastAsia="x-none"/>
        </w:rPr>
        <w:t>;</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непредставления Принципалом банковской гарантии, соответствующей действующим требованиям ПАО «</w:t>
      </w:r>
      <w:r w:rsidRPr="00F2114A">
        <w:rPr>
          <w:snapToGrid w:val="0"/>
          <w:szCs w:val="24"/>
          <w:lang w:eastAsia="x-none"/>
        </w:rPr>
        <w:t>МРСК Центра</w:t>
      </w:r>
      <w:r w:rsidRPr="00F2114A">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801C7" w:rsidRDefault="004F40F3" w:rsidP="004F40F3">
      <w:pPr>
        <w:tabs>
          <w:tab w:val="left" w:pos="1080"/>
        </w:tabs>
        <w:ind w:firstLine="540"/>
        <w:rPr>
          <w:snapToGrid w:val="0"/>
          <w:szCs w:val="24"/>
          <w:lang w:val="x-none" w:eastAsia="x-none"/>
        </w:rPr>
      </w:pPr>
      <w:r w:rsidRPr="00F2114A">
        <w:rPr>
          <w:snapToGrid w:val="0"/>
          <w:szCs w:val="24"/>
          <w:lang w:val="x-none" w:eastAsia="x-none"/>
        </w:rPr>
        <w:t>Предел обязательств Гаранта по</w:t>
      </w:r>
      <w:r w:rsidRPr="007801C7">
        <w:rPr>
          <w:snapToGrid w:val="0"/>
          <w:szCs w:val="24"/>
          <w:lang w:val="x-none" w:eastAsia="x-none"/>
        </w:rPr>
        <w:t xml:space="preserve"> настоящей Гарантии ограничен суммой _____________ (сумма цифрами и прописью).</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801C7">
        <w:rPr>
          <w:b/>
          <w:bCs/>
          <w:i/>
          <w:iCs/>
          <w:snapToGrid w:val="0"/>
          <w:szCs w:val="24"/>
          <w:lang w:val="x-none" w:eastAsia="x-none"/>
        </w:rPr>
        <w:t>конкурсной</w:t>
      </w:r>
      <w:r w:rsidRPr="007801C7">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Подписи уполномоченных лиц</w:t>
      </w:r>
    </w:p>
    <w:p w:rsidR="004F40F3" w:rsidRDefault="004F40F3" w:rsidP="004F40F3">
      <w:pPr>
        <w:tabs>
          <w:tab w:val="left" w:pos="1080"/>
        </w:tabs>
        <w:ind w:firstLine="540"/>
        <w:rPr>
          <w:snapToGrid w:val="0"/>
          <w:szCs w:val="24"/>
          <w:lang w:eastAsia="x-none"/>
        </w:rPr>
      </w:pPr>
      <w:r w:rsidRPr="007801C7">
        <w:rPr>
          <w:snapToGrid w:val="0"/>
          <w:szCs w:val="24"/>
          <w:lang w:val="x-none" w:eastAsia="x-none"/>
        </w:rPr>
        <w:t>(печать банка)</w:t>
      </w:r>
    </w:p>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6" w:name="_Ref440272274"/>
      <w:bookmarkStart w:id="2747" w:name="_Ref440274756"/>
      <w:bookmarkStart w:id="2748" w:name="_Toc441131143"/>
    </w:p>
    <w:p w:rsidR="0049532B" w:rsidRPr="00CC5A3A"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49" w:name="_Ref462067305"/>
      <w:bookmarkStart w:id="2750" w:name="_Toc511315342"/>
      <w:r w:rsidRPr="007801C7">
        <w:rPr>
          <w:sz w:val="24"/>
          <w:szCs w:val="24"/>
        </w:rPr>
        <w:lastRenderedPageBreak/>
        <w:t xml:space="preserve">Расписка сдачи-приемки Банковской </w:t>
      </w:r>
      <w:r w:rsidRPr="00F65638">
        <w:rPr>
          <w:sz w:val="24"/>
          <w:szCs w:val="24"/>
        </w:rPr>
        <w:t>гарантии</w:t>
      </w:r>
      <w:r w:rsidR="0049532B" w:rsidRPr="00CC5A3A">
        <w:rPr>
          <w:sz w:val="24"/>
          <w:szCs w:val="24"/>
        </w:rPr>
        <w:t xml:space="preserve"> (форма 1</w:t>
      </w:r>
      <w:r w:rsidR="0049532B">
        <w:rPr>
          <w:sz w:val="24"/>
          <w:szCs w:val="24"/>
        </w:rPr>
        <w:t>5</w:t>
      </w:r>
      <w:r w:rsidR="0049532B" w:rsidRPr="00CC5A3A">
        <w:rPr>
          <w:sz w:val="24"/>
          <w:szCs w:val="24"/>
        </w:rPr>
        <w:t>)</w:t>
      </w:r>
      <w:bookmarkEnd w:id="2749"/>
      <w:bookmarkEnd w:id="2750"/>
    </w:p>
    <w:p w:rsidR="0049532B" w:rsidRPr="00CC5A3A" w:rsidRDefault="004F40F3" w:rsidP="00363FC9">
      <w:pPr>
        <w:pStyle w:val="21"/>
        <w:numPr>
          <w:ilvl w:val="2"/>
          <w:numId w:val="80"/>
        </w:numPr>
        <w:tabs>
          <w:tab w:val="num" w:pos="1314"/>
        </w:tabs>
        <w:spacing w:before="100" w:beforeAutospacing="1" w:after="100" w:afterAutospacing="1"/>
        <w:rPr>
          <w:sz w:val="24"/>
          <w:szCs w:val="24"/>
        </w:rPr>
      </w:pPr>
      <w:bookmarkStart w:id="2751" w:name="_Toc426108837"/>
      <w:bookmarkStart w:id="2752" w:name="_Ref441574456"/>
      <w:bookmarkStart w:id="2753" w:name="_Toc441575252"/>
      <w:bookmarkStart w:id="2754" w:name="_Toc442195917"/>
      <w:bookmarkStart w:id="2755" w:name="_Toc442251959"/>
      <w:bookmarkStart w:id="2756" w:name="_Toc442258908"/>
      <w:bookmarkStart w:id="2757" w:name="_Toc442259148"/>
      <w:bookmarkStart w:id="2758" w:name="_Toc442265460"/>
      <w:bookmarkStart w:id="2759" w:name="_Toc447292665"/>
      <w:bookmarkStart w:id="2760" w:name="_Toc461809105"/>
      <w:bookmarkStart w:id="2761" w:name="_Toc463514524"/>
      <w:bookmarkStart w:id="2762" w:name="_Toc466908644"/>
      <w:bookmarkStart w:id="2763" w:name="_Toc468196583"/>
      <w:bookmarkStart w:id="2764" w:name="_Toc468446664"/>
      <w:bookmarkStart w:id="2765" w:name="_Toc468446858"/>
      <w:bookmarkStart w:id="2766" w:name="_Toc469479714"/>
      <w:bookmarkStart w:id="2767" w:name="_Toc471986664"/>
      <w:bookmarkStart w:id="2768" w:name="_Toc498509298"/>
      <w:bookmarkStart w:id="2769" w:name="_Toc511312939"/>
      <w:bookmarkStart w:id="2770" w:name="_Toc511315343"/>
      <w:r w:rsidRPr="007801C7">
        <w:rPr>
          <w:sz w:val="24"/>
          <w:szCs w:val="24"/>
        </w:rPr>
        <w:t xml:space="preserve">Форма Расписки сдачи-приемки </w:t>
      </w:r>
      <w:bookmarkEnd w:id="2751"/>
      <w:bookmarkEnd w:id="2752"/>
      <w:bookmarkEnd w:id="2753"/>
      <w:bookmarkEnd w:id="2754"/>
      <w:bookmarkEnd w:id="2755"/>
      <w:bookmarkEnd w:id="2756"/>
      <w:bookmarkEnd w:id="2757"/>
      <w:r w:rsidRPr="007801C7">
        <w:rPr>
          <w:sz w:val="24"/>
          <w:szCs w:val="24"/>
        </w:rPr>
        <w:t>Банковской гарантии</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F40F3" w:rsidRPr="007801C7" w:rsidRDefault="004F40F3" w:rsidP="004F40F3">
      <w:pPr>
        <w:ind w:firstLine="0"/>
        <w:jc w:val="center"/>
        <w:rPr>
          <w:b/>
          <w:szCs w:val="24"/>
        </w:rPr>
      </w:pPr>
      <w:r w:rsidRPr="007801C7">
        <w:rPr>
          <w:b/>
          <w:szCs w:val="24"/>
        </w:rPr>
        <w:t>Расписка сдачи-приемки Банковской гарантии</w:t>
      </w:r>
    </w:p>
    <w:p w:rsidR="004F40F3" w:rsidRPr="007801C7"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ПОЛУЧЕНИЕ</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передачи</w:t>
            </w:r>
          </w:p>
        </w:tc>
        <w:tc>
          <w:tcPr>
            <w:tcW w:w="1299" w:type="dxa"/>
            <w:shd w:val="clear" w:color="auto" w:fill="auto"/>
          </w:tcPr>
          <w:p w:rsidR="004F40F3" w:rsidRPr="007801C7" w:rsidRDefault="004F40F3" w:rsidP="004F40F3">
            <w:pPr>
              <w:pStyle w:val="aff7"/>
              <w:ind w:right="0"/>
              <w:rPr>
                <w:szCs w:val="24"/>
              </w:rPr>
            </w:pPr>
            <w:r w:rsidRPr="007801C7">
              <w:rPr>
                <w:szCs w:val="24"/>
              </w:rPr>
              <w:t>Время получения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ВОЗВРАТ</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возврата</w:t>
            </w:r>
          </w:p>
        </w:tc>
        <w:tc>
          <w:tcPr>
            <w:tcW w:w="1299" w:type="dxa"/>
            <w:shd w:val="clear" w:color="auto" w:fill="auto"/>
          </w:tcPr>
          <w:p w:rsidR="004F40F3" w:rsidRPr="007801C7" w:rsidRDefault="004F40F3" w:rsidP="004F40F3">
            <w:pPr>
              <w:pStyle w:val="aff7"/>
              <w:ind w:right="0"/>
              <w:rPr>
                <w:szCs w:val="24"/>
              </w:rPr>
            </w:pPr>
            <w:r w:rsidRPr="007801C7">
              <w:rPr>
                <w:szCs w:val="24"/>
              </w:rPr>
              <w:t>Время возврата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bl>
    <w:p w:rsidR="004F40F3" w:rsidRPr="007801C7" w:rsidRDefault="004F40F3" w:rsidP="004F40F3">
      <w:pPr>
        <w:pStyle w:val="aff7"/>
        <w:rPr>
          <w:szCs w:val="24"/>
        </w:rPr>
      </w:pPr>
    </w:p>
    <w:p w:rsidR="004F40F3" w:rsidRPr="007801C7" w:rsidRDefault="004F40F3" w:rsidP="004F40F3">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771" w:name="_Toc462068540"/>
      <w:bookmarkStart w:id="2772" w:name="_Toc463514230"/>
      <w:bookmarkStart w:id="2773" w:name="_Toc469480468"/>
      <w:bookmarkStart w:id="2774" w:name="_Toc471823259"/>
      <w:bookmarkStart w:id="2775" w:name="_Toc498512120"/>
      <w:bookmarkStart w:id="2776" w:name="_Ref511312601"/>
      <w:bookmarkStart w:id="2777" w:name="_Toc511312940"/>
      <w:bookmarkStart w:id="2778" w:name="_Toc511315344"/>
      <w:r w:rsidRPr="00CC5A3A">
        <w:rPr>
          <w:sz w:val="24"/>
          <w:szCs w:val="24"/>
        </w:rPr>
        <w:lastRenderedPageBreak/>
        <w:t>Инструкции по заполнению</w:t>
      </w:r>
      <w:bookmarkEnd w:id="2771"/>
      <w:bookmarkEnd w:id="2772"/>
      <w:bookmarkEnd w:id="2773"/>
      <w:bookmarkEnd w:id="2774"/>
      <w:bookmarkEnd w:id="2775"/>
      <w:bookmarkEnd w:id="2776"/>
      <w:bookmarkEnd w:id="2777"/>
      <w:bookmarkEnd w:id="2778"/>
    </w:p>
    <w:p w:rsidR="0049532B" w:rsidRDefault="007A33E6" w:rsidP="00363FC9">
      <w:pPr>
        <w:pStyle w:val="aff"/>
        <w:numPr>
          <w:ilvl w:val="3"/>
          <w:numId w:val="80"/>
        </w:numPr>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7A33E6" w:rsidRPr="00CC5A3A" w:rsidRDefault="007A33E6" w:rsidP="00363FC9">
      <w:pPr>
        <w:pStyle w:val="aff"/>
        <w:numPr>
          <w:ilvl w:val="3"/>
          <w:numId w:val="80"/>
        </w:numPr>
        <w:spacing w:before="100" w:beforeAutospacing="1" w:line="240" w:lineRule="auto"/>
        <w:rPr>
          <w:sz w:val="24"/>
          <w:szCs w:val="24"/>
        </w:rPr>
      </w:pPr>
      <w:r w:rsidRPr="007801C7">
        <w:rPr>
          <w:sz w:val="24"/>
          <w:szCs w:val="24"/>
        </w:rPr>
        <w:t>Участник предварительно заполняет графы:</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 xml:space="preserve">«Участник», в </w:t>
      </w:r>
      <w:proofErr w:type="gramStart"/>
      <w:r w:rsidRPr="007801C7">
        <w:rPr>
          <w:sz w:val="24"/>
          <w:szCs w:val="24"/>
        </w:rPr>
        <w:t>которой</w:t>
      </w:r>
      <w:proofErr w:type="gramEnd"/>
      <w:r w:rsidRPr="007801C7">
        <w:rPr>
          <w:sz w:val="24"/>
          <w:szCs w:val="24"/>
        </w:rPr>
        <w:t xml:space="preserve"> указывает свое фирменное наименование (в </w:t>
      </w:r>
      <w:proofErr w:type="spellStart"/>
      <w:r w:rsidRPr="007801C7">
        <w:rPr>
          <w:sz w:val="24"/>
          <w:szCs w:val="24"/>
        </w:rPr>
        <w:t>т.ч</w:t>
      </w:r>
      <w:proofErr w:type="spellEnd"/>
      <w:r w:rsidRPr="007801C7">
        <w:rPr>
          <w:sz w:val="24"/>
          <w:szCs w:val="24"/>
        </w:rPr>
        <w:t>. организационно-правовую форму) и свой адрес;</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C5A3A" w:rsidRDefault="007A33E6" w:rsidP="00363FC9">
      <w:pPr>
        <w:pStyle w:val="aff"/>
        <w:numPr>
          <w:ilvl w:val="0"/>
          <w:numId w:val="69"/>
        </w:numPr>
        <w:spacing w:before="100" w:beforeAutospacing="1" w:line="240" w:lineRule="auto"/>
        <w:rPr>
          <w:sz w:val="24"/>
          <w:szCs w:val="24"/>
        </w:rPr>
      </w:pPr>
      <w:proofErr w:type="gramStart"/>
      <w:r w:rsidRPr="007801C7">
        <w:rPr>
          <w:sz w:val="24"/>
          <w:szCs w:val="24"/>
        </w:rPr>
        <w:t>«Номер на ЭТП», в которой указывает номер конкурсной процедуры на ЭТП.</w:t>
      </w:r>
      <w:proofErr w:type="gramEnd"/>
    </w:p>
    <w:p w:rsidR="0049532B" w:rsidRDefault="007A33E6" w:rsidP="00363FC9">
      <w:pPr>
        <w:pStyle w:val="aff"/>
        <w:numPr>
          <w:ilvl w:val="3"/>
          <w:numId w:val="80"/>
        </w:numPr>
        <w:spacing w:before="100" w:beforeAutospacing="1" w:line="240" w:lineRule="auto"/>
        <w:rPr>
          <w:sz w:val="24"/>
          <w:szCs w:val="24"/>
        </w:rPr>
      </w:pPr>
      <w:r w:rsidRPr="007801C7">
        <w:rPr>
          <w:sz w:val="24"/>
          <w:szCs w:val="24"/>
        </w:rPr>
        <w:t>Графы «Дата передачи/возврата», «Время получения/возврата», «</w:t>
      </w:r>
      <w:proofErr w:type="gramStart"/>
      <w:r w:rsidRPr="007801C7">
        <w:rPr>
          <w:sz w:val="24"/>
          <w:szCs w:val="24"/>
        </w:rPr>
        <w:t>Сдал</w:t>
      </w:r>
      <w:proofErr w:type="gramEnd"/>
      <w:r w:rsidRPr="007801C7">
        <w:rPr>
          <w:sz w:val="24"/>
          <w:szCs w:val="24"/>
        </w:rPr>
        <w:t>/получил» - заполняются фактически в момент получения/передачи Представителями Организатора и Участника.</w:t>
      </w:r>
    </w:p>
    <w:p w:rsidR="0049532B" w:rsidRDefault="007A33E6" w:rsidP="00363FC9">
      <w:pPr>
        <w:pStyle w:val="aff"/>
        <w:numPr>
          <w:ilvl w:val="3"/>
          <w:numId w:val="80"/>
        </w:numPr>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79" w:name="_Ref462068049"/>
      <w:bookmarkStart w:id="2780" w:name="_Toc511315345"/>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746"/>
      <w:bookmarkEnd w:id="2747"/>
      <w:bookmarkEnd w:id="2748"/>
      <w:bookmarkEnd w:id="2779"/>
      <w:bookmarkEnd w:id="2780"/>
    </w:p>
    <w:p w:rsidR="00211593" w:rsidRPr="0088090C" w:rsidRDefault="00211593" w:rsidP="00363FC9">
      <w:pPr>
        <w:pStyle w:val="3"/>
        <w:numPr>
          <w:ilvl w:val="2"/>
          <w:numId w:val="80"/>
        </w:numPr>
        <w:rPr>
          <w:sz w:val="24"/>
          <w:szCs w:val="24"/>
        </w:rPr>
      </w:pPr>
      <w:bookmarkStart w:id="2781" w:name="_Toc439170718"/>
      <w:bookmarkStart w:id="2782" w:name="_Toc439172820"/>
      <w:bookmarkStart w:id="2783" w:name="_Toc439173262"/>
      <w:bookmarkStart w:id="2784" w:name="_Toc439238258"/>
      <w:bookmarkStart w:id="2785" w:name="_Toc439252806"/>
      <w:bookmarkStart w:id="2786" w:name="_Toc439323779"/>
      <w:bookmarkStart w:id="2787" w:name="_Toc440361414"/>
      <w:bookmarkStart w:id="2788" w:name="_Toc440376296"/>
      <w:bookmarkStart w:id="2789" w:name="_Toc440382554"/>
      <w:bookmarkStart w:id="2790" w:name="_Toc440447224"/>
      <w:bookmarkStart w:id="2791" w:name="_Toc440632385"/>
      <w:bookmarkStart w:id="2792" w:name="_Toc440875157"/>
      <w:bookmarkStart w:id="2793" w:name="_Toc441131144"/>
      <w:bookmarkStart w:id="2794" w:name="_Toc441572150"/>
      <w:bookmarkStart w:id="2795" w:name="_Toc441575242"/>
      <w:bookmarkStart w:id="2796" w:name="_Toc442434903"/>
      <w:bookmarkStart w:id="2797" w:name="_Toc442435742"/>
      <w:bookmarkStart w:id="2798" w:name="_Toc462044836"/>
      <w:bookmarkStart w:id="2799" w:name="_Toc462068542"/>
      <w:bookmarkStart w:id="2800" w:name="_Toc463514232"/>
      <w:bookmarkStart w:id="2801" w:name="_Toc469480470"/>
      <w:bookmarkStart w:id="2802" w:name="_Toc471823261"/>
      <w:bookmarkStart w:id="2803" w:name="_Toc498512122"/>
      <w:bookmarkStart w:id="2804" w:name="_Toc511312942"/>
      <w:bookmarkStart w:id="2805" w:name="_Toc511315346"/>
      <w:r w:rsidRPr="0088090C">
        <w:rPr>
          <w:sz w:val="24"/>
          <w:szCs w:val="24"/>
        </w:rPr>
        <w:t xml:space="preserve">Форма </w:t>
      </w:r>
      <w:bookmarkEnd w:id="2781"/>
      <w:r w:rsidRPr="0088090C">
        <w:rPr>
          <w:sz w:val="24"/>
          <w:szCs w:val="24"/>
        </w:rPr>
        <w:t>согласия Участника налоговым органам на разглашение сведений, составляющих налоговую тайну</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806" w:name="_Toc300142269"/>
      <w:bookmarkStart w:id="2807" w:name="_Toc441572151"/>
      <w:bookmarkStart w:id="2808" w:name="_Toc441575243"/>
      <w:bookmarkStart w:id="2809" w:name="_Toc442434904"/>
      <w:bookmarkStart w:id="2810" w:name="_Toc442435743"/>
      <w:bookmarkStart w:id="2811" w:name="_Toc462044837"/>
      <w:bookmarkStart w:id="2812" w:name="_Toc462068543"/>
      <w:bookmarkStart w:id="2813" w:name="_Toc463514233"/>
      <w:bookmarkStart w:id="2814" w:name="_Toc469480471"/>
      <w:bookmarkStart w:id="2815" w:name="_Toc471823262"/>
      <w:bookmarkStart w:id="2816" w:name="_Toc498512123"/>
      <w:bookmarkStart w:id="2817" w:name="_Toc511312943"/>
      <w:bookmarkStart w:id="2818" w:name="_Toc309735391"/>
      <w:bookmarkStart w:id="2819" w:name="_Toc309985625"/>
      <w:bookmarkStart w:id="2820" w:name="_Toc511315347"/>
      <w:r w:rsidRPr="007857E5">
        <w:rPr>
          <w:b/>
          <w:snapToGrid w:val="0"/>
          <w:szCs w:val="24"/>
        </w:rPr>
        <w:t>Согласие Участника налоговым органам на разглашение сведений, составляющих налоговую тайну</w:t>
      </w:r>
      <w:bookmarkEnd w:id="2806"/>
      <w:bookmarkEnd w:id="2807"/>
      <w:bookmarkEnd w:id="2808"/>
      <w:bookmarkEnd w:id="2809"/>
      <w:bookmarkEnd w:id="2810"/>
      <w:bookmarkEnd w:id="2811"/>
      <w:bookmarkEnd w:id="2812"/>
      <w:bookmarkEnd w:id="2813"/>
      <w:bookmarkEnd w:id="2814"/>
      <w:bookmarkEnd w:id="2815"/>
      <w:bookmarkEnd w:id="2816"/>
      <w:bookmarkEnd w:id="2817"/>
      <w:bookmarkEnd w:id="2820"/>
      <w:r w:rsidRPr="007857E5">
        <w:rPr>
          <w:b/>
          <w:snapToGrid w:val="0"/>
          <w:szCs w:val="24"/>
        </w:rPr>
        <w:t xml:space="preserve"> </w:t>
      </w:r>
      <w:bookmarkEnd w:id="2818"/>
      <w:bookmarkEnd w:id="2819"/>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821" w:name="_Toc439170719"/>
      <w:bookmarkStart w:id="2822" w:name="_Toc439172821"/>
      <w:bookmarkStart w:id="2823" w:name="_Toc439173263"/>
      <w:bookmarkStart w:id="2824" w:name="_Toc439238259"/>
      <w:bookmarkStart w:id="2825" w:name="_Toc439252807"/>
      <w:bookmarkStart w:id="2826" w:name="_Toc439323780"/>
      <w:bookmarkStart w:id="2827" w:name="_Toc440361415"/>
      <w:bookmarkStart w:id="2828" w:name="_Toc440376297"/>
      <w:bookmarkStart w:id="2829" w:name="_Toc440382555"/>
      <w:bookmarkStart w:id="2830" w:name="_Toc440447225"/>
      <w:bookmarkStart w:id="2831" w:name="_Toc440632386"/>
      <w:bookmarkStart w:id="2832" w:name="_Toc440875158"/>
      <w:bookmarkStart w:id="2833" w:name="_Toc441131145"/>
      <w:bookmarkStart w:id="2834" w:name="_Toc441572152"/>
      <w:bookmarkStart w:id="2835" w:name="_Toc441575244"/>
      <w:bookmarkStart w:id="2836" w:name="_Toc442434905"/>
      <w:bookmarkStart w:id="2837" w:name="_Toc442435744"/>
      <w:bookmarkStart w:id="2838" w:name="_Toc462044838"/>
      <w:bookmarkStart w:id="2839" w:name="_Toc462068544"/>
      <w:bookmarkStart w:id="2840" w:name="_Toc463514234"/>
      <w:bookmarkStart w:id="2841" w:name="_Toc469480472"/>
      <w:bookmarkStart w:id="2842" w:name="_Toc471823263"/>
      <w:bookmarkStart w:id="2843" w:name="_Toc498512124"/>
      <w:bookmarkStart w:id="2844" w:name="_Toc511312944"/>
      <w:bookmarkStart w:id="2845" w:name="_Toc511315348"/>
      <w:r w:rsidRPr="0088090C">
        <w:rPr>
          <w:sz w:val="24"/>
          <w:szCs w:val="24"/>
        </w:rPr>
        <w:lastRenderedPageBreak/>
        <w:t>Инструкции по заполнению</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846" w:name="_Ref93268095"/>
      <w:bookmarkStart w:id="2847" w:name="_Ref93268099"/>
      <w:bookmarkStart w:id="2848" w:name="_Toc98253958"/>
      <w:bookmarkStart w:id="2849" w:name="_Toc165173884"/>
      <w:bookmarkStart w:id="2850" w:name="_Toc423423678"/>
      <w:bookmarkStart w:id="2851" w:name="_Ref440272510"/>
      <w:bookmarkStart w:id="2852" w:name="_Ref440274961"/>
      <w:bookmarkStart w:id="2853" w:name="_Ref90381141"/>
      <w:bookmarkStart w:id="2854" w:name="_Toc90385121"/>
      <w:bookmarkStart w:id="2855" w:name="_Toc98253952"/>
      <w:bookmarkStart w:id="2856" w:name="_Toc165173878"/>
      <w:bookmarkStart w:id="2857" w:name="_Toc423427449"/>
      <w:bookmarkStart w:id="2858" w:name="_Toc441131146"/>
      <w:bookmarkStart w:id="2859" w:name="_Toc511315349"/>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860" w:name="_Toc90385125"/>
      <w:bookmarkStart w:id="2861" w:name="_Toc439170705"/>
      <w:bookmarkStart w:id="2862" w:name="_Toc439172807"/>
      <w:bookmarkStart w:id="2863" w:name="_Toc439173268"/>
      <w:bookmarkStart w:id="2864" w:name="_Toc439238264"/>
      <w:bookmarkStart w:id="2865" w:name="_Toc439252812"/>
      <w:bookmarkStart w:id="2866" w:name="_Toc439323785"/>
      <w:bookmarkStart w:id="2867" w:name="_Toc440361420"/>
      <w:bookmarkStart w:id="2868" w:name="_Toc440376302"/>
      <w:bookmarkStart w:id="2869" w:name="_Toc440382560"/>
      <w:bookmarkStart w:id="2870" w:name="_Toc440447230"/>
      <w:bookmarkStart w:id="2871" w:name="_Toc440632391"/>
      <w:bookmarkStart w:id="2872" w:name="_Toc440875160"/>
      <w:bookmarkStart w:id="2873" w:name="_Toc441131147"/>
      <w:bookmarkStart w:id="2874" w:name="_Toc441572154"/>
      <w:bookmarkStart w:id="2875" w:name="_Toc441575246"/>
      <w:bookmarkStart w:id="2876" w:name="_Toc442434907"/>
      <w:bookmarkStart w:id="2877" w:name="_Toc442435746"/>
      <w:bookmarkStart w:id="2878" w:name="_Toc462044840"/>
      <w:bookmarkStart w:id="2879" w:name="_Toc462068546"/>
      <w:bookmarkStart w:id="2880" w:name="_Toc463514236"/>
      <w:bookmarkStart w:id="2881" w:name="_Toc469480474"/>
      <w:bookmarkStart w:id="2882" w:name="_Toc471823265"/>
      <w:bookmarkStart w:id="2883" w:name="_Toc498512126"/>
      <w:bookmarkStart w:id="2884" w:name="_Toc511312946"/>
      <w:bookmarkStart w:id="2885" w:name="_Toc511315350"/>
      <w:r w:rsidRPr="0088090C">
        <w:rPr>
          <w:sz w:val="24"/>
          <w:szCs w:val="24"/>
        </w:rPr>
        <w:t xml:space="preserve">Форма </w:t>
      </w:r>
      <w:bookmarkEnd w:id="2860"/>
      <w:bookmarkEnd w:id="2861"/>
      <w:bookmarkEnd w:id="2862"/>
      <w:bookmarkEnd w:id="2863"/>
      <w:bookmarkEnd w:id="2864"/>
      <w:bookmarkEnd w:id="2865"/>
      <w:bookmarkEnd w:id="2866"/>
      <w:bookmarkEnd w:id="2867"/>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868"/>
      <w:bookmarkEnd w:id="2869"/>
      <w:bookmarkEnd w:id="2870"/>
      <w:bookmarkEnd w:id="2871"/>
      <w:bookmarkEnd w:id="2872"/>
      <w:bookmarkEnd w:id="2873"/>
      <w:bookmarkEnd w:id="2874"/>
      <w:bookmarkEnd w:id="2875"/>
      <w:r w:rsidR="00493F1A" w:rsidRPr="0088090C">
        <w:rPr>
          <w:sz w:val="24"/>
          <w:szCs w:val="24"/>
        </w:rPr>
        <w:t>субподрядчиками</w:t>
      </w:r>
      <w:bookmarkEnd w:id="2876"/>
      <w:bookmarkEnd w:id="2877"/>
      <w:bookmarkEnd w:id="2878"/>
      <w:bookmarkEnd w:id="2879"/>
      <w:bookmarkEnd w:id="2880"/>
      <w:bookmarkEnd w:id="2881"/>
      <w:bookmarkEnd w:id="2882"/>
      <w:bookmarkEnd w:id="2883"/>
      <w:bookmarkEnd w:id="2884"/>
      <w:bookmarkEnd w:id="288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886" w:name="_Toc90385126"/>
      <w:bookmarkStart w:id="2887" w:name="_Toc98253959"/>
      <w:bookmarkStart w:id="2888" w:name="_Toc157248211"/>
      <w:bookmarkStart w:id="2889" w:name="_Toc157496580"/>
      <w:bookmarkStart w:id="2890" w:name="_Toc158206119"/>
      <w:bookmarkStart w:id="2891" w:name="_Toc164057804"/>
      <w:bookmarkStart w:id="2892" w:name="_Toc164137154"/>
      <w:bookmarkStart w:id="2893" w:name="_Toc164161314"/>
      <w:bookmarkStart w:id="2894" w:name="_Toc165173885"/>
      <w:r>
        <w:rPr>
          <w:b/>
          <w:szCs w:val="24"/>
        </w:rPr>
        <w:br w:type="page"/>
      </w:r>
    </w:p>
    <w:p w:rsidR="00211593" w:rsidRPr="0088090C" w:rsidRDefault="00211593" w:rsidP="00363FC9">
      <w:pPr>
        <w:pStyle w:val="3"/>
        <w:numPr>
          <w:ilvl w:val="2"/>
          <w:numId w:val="80"/>
        </w:numPr>
        <w:rPr>
          <w:sz w:val="24"/>
          <w:szCs w:val="24"/>
        </w:rPr>
      </w:pPr>
      <w:bookmarkStart w:id="2895" w:name="_Toc439170706"/>
      <w:bookmarkStart w:id="2896" w:name="_Toc439172808"/>
      <w:bookmarkStart w:id="2897" w:name="_Toc439173269"/>
      <w:bookmarkStart w:id="2898" w:name="_Toc439238265"/>
      <w:bookmarkStart w:id="2899" w:name="_Toc439252813"/>
      <w:bookmarkStart w:id="2900" w:name="_Toc439323786"/>
      <w:bookmarkStart w:id="2901" w:name="_Toc440361421"/>
      <w:bookmarkStart w:id="2902" w:name="_Toc440376303"/>
      <w:bookmarkStart w:id="2903" w:name="_Toc440382561"/>
      <w:bookmarkStart w:id="2904" w:name="_Toc440447231"/>
      <w:bookmarkStart w:id="2905" w:name="_Toc440632392"/>
      <w:bookmarkStart w:id="2906" w:name="_Toc440875161"/>
      <w:bookmarkStart w:id="2907" w:name="_Toc441131148"/>
      <w:bookmarkStart w:id="2908" w:name="_Toc441572155"/>
      <w:bookmarkStart w:id="2909" w:name="_Toc441575247"/>
      <w:bookmarkStart w:id="2910" w:name="_Toc442434908"/>
      <w:bookmarkStart w:id="2911" w:name="_Toc442435747"/>
      <w:bookmarkStart w:id="2912" w:name="_Toc462044841"/>
      <w:bookmarkStart w:id="2913" w:name="_Toc462068547"/>
      <w:bookmarkStart w:id="2914" w:name="_Toc463514237"/>
      <w:bookmarkStart w:id="2915" w:name="_Toc469480475"/>
      <w:bookmarkStart w:id="2916" w:name="_Toc471823266"/>
      <w:bookmarkStart w:id="2917" w:name="_Toc498512127"/>
      <w:bookmarkStart w:id="2918" w:name="_Toc511312947"/>
      <w:bookmarkStart w:id="2919" w:name="_Toc511315351"/>
      <w:r w:rsidRPr="0088090C">
        <w:rPr>
          <w:sz w:val="24"/>
          <w:szCs w:val="24"/>
        </w:rPr>
        <w:lastRenderedPageBreak/>
        <w:t>Инструкции по заполнению</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4A76B6">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4A76B6">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4A76B6">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920" w:name="_Ref440376324"/>
      <w:bookmarkStart w:id="2921" w:name="_Ref440376401"/>
      <w:bookmarkStart w:id="2922" w:name="_Toc441131149"/>
      <w:bookmarkStart w:id="2923" w:name="_Toc511315352"/>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920"/>
      <w:bookmarkEnd w:id="2921"/>
      <w:bookmarkEnd w:id="2922"/>
      <w:bookmarkEnd w:id="29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924" w:name="_Toc440376305"/>
      <w:bookmarkStart w:id="2925" w:name="_Toc440382563"/>
      <w:bookmarkStart w:id="2926" w:name="_Toc440447233"/>
      <w:bookmarkStart w:id="2927" w:name="_Toc440632394"/>
      <w:bookmarkStart w:id="2928" w:name="_Toc440875163"/>
      <w:bookmarkStart w:id="2929" w:name="_Toc441131150"/>
      <w:bookmarkStart w:id="2930" w:name="_Toc441572157"/>
      <w:bookmarkStart w:id="2931" w:name="_Toc441575249"/>
      <w:bookmarkStart w:id="2932" w:name="_Toc442434910"/>
      <w:bookmarkStart w:id="2933" w:name="_Toc442435749"/>
      <w:bookmarkStart w:id="2934" w:name="_Toc462044843"/>
      <w:bookmarkStart w:id="2935" w:name="_Toc462068549"/>
      <w:bookmarkStart w:id="2936" w:name="_Toc463514239"/>
      <w:bookmarkStart w:id="2937" w:name="_Toc469480477"/>
      <w:bookmarkStart w:id="2938" w:name="_Toc471823268"/>
      <w:bookmarkStart w:id="2939" w:name="_Toc498512129"/>
      <w:bookmarkStart w:id="2940" w:name="_Toc511312949"/>
      <w:bookmarkStart w:id="2941" w:name="_Toc511315353"/>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942" w:name="_Toc440376306"/>
      <w:bookmarkStart w:id="2943" w:name="_Toc440382564"/>
      <w:bookmarkStart w:id="2944" w:name="_Toc440447234"/>
      <w:bookmarkStart w:id="2945" w:name="_Toc440632395"/>
      <w:bookmarkStart w:id="2946" w:name="_Toc440875164"/>
      <w:bookmarkStart w:id="2947" w:name="_Toc441131151"/>
      <w:bookmarkStart w:id="2948" w:name="_Toc441572158"/>
      <w:bookmarkStart w:id="2949" w:name="_Toc441575250"/>
      <w:bookmarkStart w:id="2950" w:name="_Toc442434911"/>
      <w:bookmarkStart w:id="2951" w:name="_Toc442435750"/>
      <w:bookmarkStart w:id="2952" w:name="_Toc462044844"/>
      <w:bookmarkStart w:id="2953" w:name="_Toc462068550"/>
      <w:bookmarkStart w:id="2954" w:name="_Toc463514240"/>
      <w:bookmarkStart w:id="2955" w:name="_Toc469480478"/>
      <w:bookmarkStart w:id="2956" w:name="_Toc471823269"/>
      <w:bookmarkStart w:id="2957" w:name="_Toc498512130"/>
      <w:bookmarkStart w:id="2958" w:name="_Toc511312950"/>
      <w:bookmarkStart w:id="2959" w:name="_Toc511315354"/>
      <w:r w:rsidRPr="0088090C">
        <w:rPr>
          <w:sz w:val="24"/>
          <w:szCs w:val="24"/>
        </w:rPr>
        <w:lastRenderedPageBreak/>
        <w:t>Инструкции по заполнению</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4A76B6">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4A76B6">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4A76B6">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4A76B6">
        <w:rPr>
          <w:sz w:val="24"/>
          <w:szCs w:val="24"/>
        </w:rPr>
        <w:t>5.4</w:t>
      </w:r>
      <w:r w:rsidR="005A1486">
        <w:rPr>
          <w:sz w:val="24"/>
          <w:szCs w:val="24"/>
        </w:rPr>
        <w:fldChar w:fldCharType="end"/>
      </w:r>
      <w:r w:rsidR="00211593" w:rsidRPr="008E5EA3">
        <w:rPr>
          <w:sz w:val="24"/>
          <w:szCs w:val="24"/>
        </w:rPr>
        <w:t>).</w:t>
      </w:r>
      <w:bookmarkEnd w:id="1671"/>
      <w:bookmarkEnd w:id="1672"/>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EA" w:rsidRDefault="009F5EEA">
      <w:pPr>
        <w:widowControl/>
        <w:spacing w:line="360" w:lineRule="auto"/>
        <w:ind w:firstLine="567"/>
        <w:rPr>
          <w:bCs/>
          <w:sz w:val="22"/>
          <w:szCs w:val="22"/>
        </w:rPr>
      </w:pPr>
      <w:r>
        <w:rPr>
          <w:bCs/>
          <w:sz w:val="22"/>
          <w:szCs w:val="22"/>
        </w:rPr>
        <w:separator/>
      </w:r>
    </w:p>
  </w:endnote>
  <w:endnote w:type="continuationSeparator" w:id="0">
    <w:p w:rsidR="009F5EEA" w:rsidRDefault="009F5EEA">
      <w:pPr>
        <w:widowControl/>
        <w:spacing w:line="360" w:lineRule="auto"/>
        <w:ind w:firstLine="567"/>
        <w:rPr>
          <w:bCs/>
          <w:sz w:val="22"/>
          <w:szCs w:val="22"/>
        </w:rPr>
      </w:pPr>
      <w:r>
        <w:rPr>
          <w:bCs/>
          <w:sz w:val="22"/>
          <w:szCs w:val="22"/>
        </w:rPr>
        <w:continuationSeparator/>
      </w:r>
    </w:p>
  </w:endnote>
  <w:endnote w:type="continuationNotice" w:id="1">
    <w:p w:rsidR="009F5EEA" w:rsidRDefault="009F5EEA">
      <w:pPr>
        <w:widowControl/>
        <w:ind w:firstLine="567"/>
        <w:rPr>
          <w:bCs/>
          <w:sz w:val="22"/>
          <w:szCs w:val="22"/>
        </w:rPr>
      </w:pPr>
    </w:p>
  </w:endnote>
  <w:endnote w:id="2">
    <w:p w:rsidR="004A76B6" w:rsidRPr="0089679E" w:rsidRDefault="004A76B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Pr="00FA0376" w:rsidRDefault="004A76B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90613">
      <w:rPr>
        <w:noProof/>
        <w:sz w:val="16"/>
        <w:szCs w:val="16"/>
      </w:rPr>
      <w:t>31</w:t>
    </w:r>
    <w:r w:rsidRPr="00FA0376">
      <w:rPr>
        <w:sz w:val="16"/>
        <w:szCs w:val="16"/>
      </w:rPr>
      <w:fldChar w:fldCharType="end"/>
    </w:r>
  </w:p>
  <w:p w:rsidR="004A76B6" w:rsidRPr="004A76B6" w:rsidRDefault="004A76B6" w:rsidP="005E48B3">
    <w:pPr>
      <w:pStyle w:val="ac"/>
      <w:jc w:val="center"/>
      <w:rPr>
        <w:sz w:val="18"/>
        <w:szCs w:val="18"/>
      </w:rPr>
    </w:pPr>
    <w:proofErr w:type="gramStart"/>
    <w:r>
      <w:rPr>
        <w:sz w:val="18"/>
        <w:szCs w:val="18"/>
      </w:rPr>
      <w:t xml:space="preserve">Открытый одноэтапный конкурс на </w:t>
    </w:r>
    <w:r w:rsidRPr="00C12FA4">
      <w:rPr>
        <w:sz w:val="18"/>
        <w:szCs w:val="18"/>
      </w:rPr>
      <w:t xml:space="preserve">право заключения </w:t>
    </w:r>
    <w:r w:rsidRPr="004A76B6">
      <w:rPr>
        <w:iCs/>
        <w:sz w:val="18"/>
        <w:szCs w:val="18"/>
      </w:rPr>
      <w:t xml:space="preserve">Договора </w:t>
    </w:r>
    <w:r w:rsidRPr="004A76B6">
      <w:rPr>
        <w:sz w:val="18"/>
        <w:szCs w:val="18"/>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4A76B6">
      <w:rPr>
        <w:sz w:val="18"/>
        <w:szCs w:val="18"/>
      </w:rPr>
      <w:t>энергосервисного</w:t>
    </w:r>
    <w:proofErr w:type="spellEnd"/>
    <w:r w:rsidRPr="004A76B6">
      <w:rPr>
        <w:sz w:val="18"/>
        <w:szCs w:val="18"/>
      </w:rPr>
      <w:t xml:space="preserve"> контракта, направленного на снижение потерь электроэнергии при ее передаче в электрических сетях</w:t>
    </w:r>
    <w:r w:rsidRPr="004A76B6">
      <w:rPr>
        <w:iCs/>
        <w:sz w:val="18"/>
        <w:szCs w:val="18"/>
      </w:rPr>
      <w:t xml:space="preserve"> филиала ПАО «МРСК Центра» - «</w:t>
    </w:r>
    <w:r w:rsidRPr="004A76B6">
      <w:rPr>
        <w:bCs/>
        <w:iCs/>
        <w:sz w:val="18"/>
        <w:szCs w:val="18"/>
      </w:rPr>
      <w:t>Брянскэнерго</w:t>
    </w:r>
    <w:r w:rsidRPr="004A76B6">
      <w:rPr>
        <w:iCs/>
        <w:sz w:val="18"/>
        <w:szCs w:val="18"/>
      </w:rPr>
      <w:t>», для нужд ПАО</w:t>
    </w:r>
    <w:proofErr w:type="gramEnd"/>
    <w:r w:rsidRPr="004A76B6">
      <w:rPr>
        <w:iCs/>
        <w:sz w:val="18"/>
        <w:szCs w:val="18"/>
      </w:rPr>
      <w:t xml:space="preserve"> «МРСК Центра» (филиала «</w:t>
    </w:r>
    <w:r w:rsidRPr="004A76B6">
      <w:rPr>
        <w:bCs/>
        <w:iCs/>
        <w:sz w:val="18"/>
        <w:szCs w:val="18"/>
      </w:rPr>
      <w:t>Брянскэнерго</w:t>
    </w:r>
    <w:r w:rsidRPr="004A76B6">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A76B6" w:rsidRDefault="004A76B6">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EA" w:rsidRDefault="009F5EEA">
      <w:pPr>
        <w:widowControl/>
        <w:spacing w:line="360" w:lineRule="auto"/>
        <w:ind w:firstLine="567"/>
        <w:rPr>
          <w:bCs/>
          <w:sz w:val="22"/>
          <w:szCs w:val="22"/>
        </w:rPr>
      </w:pPr>
      <w:r>
        <w:rPr>
          <w:bCs/>
          <w:sz w:val="22"/>
          <w:szCs w:val="22"/>
        </w:rPr>
        <w:separator/>
      </w:r>
    </w:p>
  </w:footnote>
  <w:footnote w:type="continuationSeparator" w:id="0">
    <w:p w:rsidR="009F5EEA" w:rsidRDefault="009F5EEA">
      <w:pPr>
        <w:widowControl/>
        <w:spacing w:line="360" w:lineRule="auto"/>
        <w:ind w:firstLine="567"/>
        <w:rPr>
          <w:bCs/>
          <w:sz w:val="22"/>
          <w:szCs w:val="22"/>
        </w:rPr>
      </w:pPr>
      <w:r>
        <w:rPr>
          <w:bCs/>
          <w:sz w:val="22"/>
          <w:szCs w:val="22"/>
        </w:rPr>
        <w:continuationSeparator/>
      </w:r>
    </w:p>
  </w:footnote>
  <w:footnote w:type="continuationNotice" w:id="1">
    <w:p w:rsidR="009F5EEA" w:rsidRDefault="009F5EEA">
      <w:pPr>
        <w:widowControl/>
        <w:ind w:firstLine="567"/>
        <w:rPr>
          <w:bCs/>
          <w:sz w:val="22"/>
          <w:szCs w:val="22"/>
        </w:rPr>
      </w:pPr>
    </w:p>
  </w:footnote>
  <w:footnote w:id="2">
    <w:p w:rsidR="004A76B6" w:rsidRPr="00B36685" w:rsidRDefault="004A76B6"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A76B6" w:rsidRDefault="004A76B6"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A76B6" w:rsidRDefault="004A76B6" w:rsidP="00E14E11">
      <w:pPr>
        <w:pStyle w:val="1ff6"/>
        <w:rPr>
          <w:rFonts w:ascii="Times New Roman" w:eastAsia="Times New Roman" w:hAnsi="Times New Roman" w:cs="Times New Roman"/>
          <w:lang w:eastAsia="ru-RU"/>
        </w:rPr>
      </w:pPr>
    </w:p>
  </w:footnote>
  <w:footnote w:id="4">
    <w:p w:rsidR="004A76B6" w:rsidRPr="00F83889" w:rsidRDefault="004A76B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A76B6" w:rsidRPr="00F83889" w:rsidRDefault="004A76B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4A76B6" w:rsidRPr="00F83889" w:rsidRDefault="004A76B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4A76B6" w:rsidRPr="00F83889" w:rsidRDefault="004A76B6"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4A76B6" w:rsidRDefault="004A76B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Pr="00930031" w:rsidRDefault="004A76B6"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B6" w:rsidRDefault="004A76B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5">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2">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3">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5">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7">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1">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5">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4">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8"/>
  </w:num>
  <w:num w:numId="8">
    <w:abstractNumId w:val="90"/>
  </w:num>
  <w:num w:numId="9">
    <w:abstractNumId w:val="80"/>
  </w:num>
  <w:num w:numId="10">
    <w:abstractNumId w:val="56"/>
  </w:num>
  <w:num w:numId="11">
    <w:abstractNumId w:val="120"/>
  </w:num>
  <w:num w:numId="12">
    <w:abstractNumId w:val="44"/>
  </w:num>
  <w:num w:numId="13">
    <w:abstractNumId w:val="108"/>
  </w:num>
  <w:num w:numId="14">
    <w:abstractNumId w:val="67"/>
  </w:num>
  <w:num w:numId="15">
    <w:abstractNumId w:val="117"/>
  </w:num>
  <w:num w:numId="16">
    <w:abstractNumId w:val="112"/>
  </w:num>
  <w:num w:numId="17">
    <w:abstractNumId w:val="34"/>
  </w:num>
  <w:num w:numId="18">
    <w:abstractNumId w:val="122"/>
  </w:num>
  <w:num w:numId="19">
    <w:abstractNumId w:val="109"/>
  </w:num>
  <w:num w:numId="20">
    <w:abstractNumId w:val="61"/>
  </w:num>
  <w:num w:numId="21">
    <w:abstractNumId w:val="63"/>
  </w:num>
  <w:num w:numId="22">
    <w:abstractNumId w:val="76"/>
  </w:num>
  <w:num w:numId="23">
    <w:abstractNumId w:val="70"/>
  </w:num>
  <w:num w:numId="24">
    <w:abstractNumId w:val="93"/>
  </w:num>
  <w:num w:numId="25">
    <w:abstractNumId w:val="72"/>
  </w:num>
  <w:num w:numId="26">
    <w:abstractNumId w:val="91"/>
  </w:num>
  <w:num w:numId="27">
    <w:abstractNumId w:val="119"/>
  </w:num>
  <w:num w:numId="28">
    <w:abstractNumId w:val="9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3"/>
  </w:num>
  <w:num w:numId="32">
    <w:abstractNumId w:val="54"/>
  </w:num>
  <w:num w:numId="33">
    <w:abstractNumId w:val="5"/>
  </w:num>
  <w:num w:numId="34">
    <w:abstractNumId w:val="62"/>
  </w:num>
  <w:num w:numId="35">
    <w:abstractNumId w:val="43"/>
  </w:num>
  <w:num w:numId="36">
    <w:abstractNumId w:val="30"/>
  </w:num>
  <w:num w:numId="37">
    <w:abstractNumId w:val="97"/>
  </w:num>
  <w:num w:numId="38">
    <w:abstractNumId w:val="50"/>
  </w:num>
  <w:num w:numId="39">
    <w:abstractNumId w:val="35"/>
  </w:num>
  <w:num w:numId="40">
    <w:abstractNumId w:val="22"/>
  </w:num>
  <w:num w:numId="41">
    <w:abstractNumId w:val="85"/>
  </w:num>
  <w:num w:numId="42">
    <w:abstractNumId w:val="23"/>
  </w:num>
  <w:num w:numId="43">
    <w:abstractNumId w:val="39"/>
  </w:num>
  <w:num w:numId="44">
    <w:abstractNumId w:val="24"/>
  </w:num>
  <w:num w:numId="45">
    <w:abstractNumId w:val="113"/>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num>
  <w:num w:numId="48">
    <w:abstractNumId w:val="27"/>
  </w:num>
  <w:num w:numId="49">
    <w:abstractNumId w:val="115"/>
  </w:num>
  <w:num w:numId="50">
    <w:abstractNumId w:val="36"/>
  </w:num>
  <w:num w:numId="51">
    <w:abstractNumId w:val="74"/>
  </w:num>
  <w:num w:numId="52">
    <w:abstractNumId w:val="47"/>
  </w:num>
  <w:num w:numId="53">
    <w:abstractNumId w:val="81"/>
  </w:num>
  <w:num w:numId="54">
    <w:abstractNumId w:val="95"/>
  </w:num>
  <w:num w:numId="55">
    <w:abstractNumId w:val="114"/>
  </w:num>
  <w:num w:numId="56">
    <w:abstractNumId w:val="38"/>
  </w:num>
  <w:num w:numId="57">
    <w:abstractNumId w:val="104"/>
  </w:num>
  <w:num w:numId="58">
    <w:abstractNumId w:val="8"/>
  </w:num>
  <w:num w:numId="59">
    <w:abstractNumId w:val="11"/>
  </w:num>
  <w:num w:numId="60">
    <w:abstractNumId w:val="116"/>
  </w:num>
  <w:num w:numId="61">
    <w:abstractNumId w:val="45"/>
  </w:num>
  <w:num w:numId="62">
    <w:abstractNumId w:val="40"/>
  </w:num>
  <w:num w:numId="63">
    <w:abstractNumId w:val="53"/>
  </w:num>
  <w:num w:numId="64">
    <w:abstractNumId w:val="68"/>
  </w:num>
  <w:num w:numId="65">
    <w:abstractNumId w:val="58"/>
  </w:num>
  <w:num w:numId="66">
    <w:abstractNumId w:val="41"/>
  </w:num>
  <w:num w:numId="67">
    <w:abstractNumId w:val="71"/>
  </w:num>
  <w:num w:numId="68">
    <w:abstractNumId w:val="86"/>
  </w:num>
  <w:num w:numId="69">
    <w:abstractNumId w:val="69"/>
  </w:num>
  <w:num w:numId="70">
    <w:abstractNumId w:val="26"/>
  </w:num>
  <w:num w:numId="71">
    <w:abstractNumId w:val="101"/>
  </w:num>
  <w:num w:numId="72">
    <w:abstractNumId w:val="102"/>
  </w:num>
  <w:num w:numId="73">
    <w:abstractNumId w:val="100"/>
  </w:num>
  <w:num w:numId="74">
    <w:abstractNumId w:val="64"/>
  </w:num>
  <w:num w:numId="75">
    <w:abstractNumId w:val="123"/>
  </w:num>
  <w:num w:numId="76">
    <w:abstractNumId w:val="79"/>
  </w:num>
  <w:num w:numId="77">
    <w:abstractNumId w:val="96"/>
  </w:num>
  <w:num w:numId="78">
    <w:abstractNumId w:val="66"/>
  </w:num>
  <w:num w:numId="79">
    <w:abstractNumId w:val="89"/>
  </w:num>
  <w:num w:numId="80">
    <w:abstractNumId w:val="107"/>
  </w:num>
  <w:num w:numId="81">
    <w:abstractNumId w:val="60"/>
  </w:num>
  <w:num w:numId="82">
    <w:abstractNumId w:val="25"/>
  </w:num>
  <w:num w:numId="83">
    <w:abstractNumId w:val="98"/>
  </w:num>
  <w:num w:numId="84">
    <w:abstractNumId w:val="82"/>
  </w:num>
  <w:num w:numId="85">
    <w:abstractNumId w:val="33"/>
  </w:num>
  <w:num w:numId="86">
    <w:abstractNumId w:val="51"/>
  </w:num>
  <w:num w:numId="87">
    <w:abstractNumId w:val="48"/>
  </w:num>
  <w:num w:numId="88">
    <w:abstractNumId w:val="88"/>
  </w:num>
  <w:num w:numId="89">
    <w:abstractNumId w:val="77"/>
  </w:num>
  <w:num w:numId="90">
    <w:abstractNumId w:val="31"/>
  </w:num>
  <w:num w:numId="91">
    <w:abstractNumId w:val="57"/>
  </w:num>
  <w:num w:numId="92">
    <w:abstractNumId w:val="49"/>
  </w:num>
  <w:num w:numId="93">
    <w:abstractNumId w:val="103"/>
  </w:num>
  <w:num w:numId="94">
    <w:abstractNumId w:val="28"/>
  </w:num>
  <w:num w:numId="95">
    <w:abstractNumId w:val="121"/>
  </w:num>
  <w:num w:numId="96">
    <w:abstractNumId w:val="124"/>
  </w:num>
  <w:num w:numId="97">
    <w:abstractNumId w:val="105"/>
  </w:num>
  <w:num w:numId="98">
    <w:abstractNumId w:val="52"/>
  </w:num>
  <w:num w:numId="99">
    <w:abstractNumId w:val="83"/>
  </w:num>
  <w:num w:numId="100">
    <w:abstractNumId w:val="42"/>
  </w:num>
  <w:num w:numId="101">
    <w:abstractNumId w:val="75"/>
  </w:num>
  <w:num w:numId="102">
    <w:abstractNumId w:val="110"/>
  </w:num>
  <w:num w:numId="103">
    <w:abstractNumId w:val="84"/>
  </w:num>
  <w:num w:numId="104">
    <w:abstractNumId w:val="106"/>
  </w:num>
  <w:num w:numId="105">
    <w:abstractNumId w:val="65"/>
  </w:num>
  <w:num w:numId="106">
    <w:abstractNumId w:val="111"/>
  </w:num>
  <w:num w:numId="107">
    <w:abstractNumId w:val="3"/>
  </w:num>
  <w:num w:numId="108">
    <w:abstractNumId w:val="46"/>
  </w:num>
  <w:num w:numId="109">
    <w:abstractNumId w:val="55"/>
  </w:num>
  <w:num w:numId="110">
    <w:abstractNumId w:val="8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6B6"/>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5EEA"/>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613"/>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8B0C0-7C0F-4F11-93D6-E1035ED1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99</Pages>
  <Words>32066</Words>
  <Characters>182778</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214416</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32</cp:revision>
  <cp:lastPrinted>2012-12-18T14:00:00Z</cp:lastPrinted>
  <dcterms:created xsi:type="dcterms:W3CDTF">2017-08-22T11:18:00Z</dcterms:created>
  <dcterms:modified xsi:type="dcterms:W3CDTF">2018-04-12T13:57:00Z</dcterms:modified>
</cp:coreProperties>
</file>